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028" w:rsidRDefault="00204028" w:rsidP="002040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04028" w:rsidRDefault="00204028" w:rsidP="002040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204028" w:rsidRDefault="00204028" w:rsidP="002040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204028" w:rsidRDefault="00204028" w:rsidP="00204028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0B24">
        <w:rPr>
          <w:rFonts w:ascii="Times New Roman" w:hAnsi="Times New Roman" w:cs="Times New Roman"/>
          <w:sz w:val="20"/>
          <w:szCs w:val="20"/>
          <w:u w:val="single"/>
        </w:rPr>
        <w:t>303144 Орловская область Болховский район село Однолуки ул. Центральная 19. Тел. (486 40) 2-52-48</w:t>
      </w:r>
    </w:p>
    <w:p w:rsidR="00204028" w:rsidRDefault="00204028" w:rsidP="00204028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204028" w:rsidRPr="00290B24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204028" w:rsidRPr="00290B24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204028" w:rsidRPr="00290B24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 xml:space="preserve">МБОУ «Однолуцкая ООШ имени Героя Советского </w:t>
      </w:r>
    </w:p>
    <w:p w:rsidR="00204028" w:rsidRPr="00290B24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утвержденной приказом от 01.09.2025 г. №114-А</w:t>
      </w: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Default="00204028" w:rsidP="002040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28" w:rsidRPr="005C3F74" w:rsidRDefault="00204028" w:rsidP="00204028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204028" w:rsidRPr="005C3F74" w:rsidRDefault="00204028" w:rsidP="0020402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3F74">
        <w:rPr>
          <w:rFonts w:ascii="Times New Roman" w:hAnsi="Times New Roman" w:cs="Times New Roman"/>
          <w:b/>
          <w:sz w:val="40"/>
          <w:szCs w:val="40"/>
        </w:rPr>
        <w:t>по предмету «</w:t>
      </w:r>
      <w:r>
        <w:rPr>
          <w:rFonts w:ascii="Times New Roman" w:hAnsi="Times New Roman" w:cs="Times New Roman"/>
          <w:b/>
          <w:sz w:val="40"/>
          <w:szCs w:val="40"/>
        </w:rPr>
        <w:t>Русский язык</w:t>
      </w:r>
      <w:r w:rsidRPr="005C3F74">
        <w:rPr>
          <w:rFonts w:ascii="Times New Roman" w:hAnsi="Times New Roman" w:cs="Times New Roman"/>
          <w:b/>
          <w:sz w:val="40"/>
          <w:szCs w:val="40"/>
        </w:rPr>
        <w:t>»</w:t>
      </w:r>
    </w:p>
    <w:p w:rsidR="00204028" w:rsidRPr="005C3F74" w:rsidRDefault="00204028" w:rsidP="00204028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204028" w:rsidRPr="005C3F74" w:rsidRDefault="00204028" w:rsidP="00204028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на 2025-2026 учебный год</w:t>
      </w:r>
    </w:p>
    <w:p w:rsidR="00204028" w:rsidRDefault="00204028" w:rsidP="00204028">
      <w:pPr>
        <w:pStyle w:val="a3"/>
        <w:jc w:val="center"/>
        <w:sectPr w:rsidR="00204028" w:rsidSect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spacing w:before="89"/>
        <w:ind w:left="5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204028" w:rsidRDefault="00204028" w:rsidP="00204028">
      <w:pPr>
        <w:pStyle w:val="a3"/>
        <w:spacing w:before="29" w:line="264" w:lineRule="auto"/>
        <w:ind w:right="158" w:firstLine="600"/>
      </w:pPr>
      <w: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204028" w:rsidRDefault="00204028" w:rsidP="00204028">
      <w:pPr>
        <w:pStyle w:val="a3"/>
        <w:spacing w:line="256" w:lineRule="auto"/>
        <w:ind w:right="157" w:firstLine="600"/>
      </w:pPr>
      <w: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204028" w:rsidRDefault="00204028" w:rsidP="00204028">
      <w:pPr>
        <w:pStyle w:val="a3"/>
        <w:spacing w:line="256" w:lineRule="auto"/>
        <w:ind w:right="156" w:firstLine="600"/>
      </w:pPr>
      <w:r>
        <w:t>Содержание обученияраскрывает содержательныелинии,которыепредлагаютсядля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204028" w:rsidRDefault="00204028" w:rsidP="00204028">
      <w:pPr>
        <w:pStyle w:val="a3"/>
        <w:spacing w:before="3" w:line="256" w:lineRule="auto"/>
        <w:ind w:right="156" w:firstLine="600"/>
      </w:pPr>
      <w:r>
        <w:t xml:space="preserve"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</w:t>
      </w:r>
      <w:r>
        <w:rPr>
          <w:spacing w:val="-2"/>
        </w:rPr>
        <w:t>обучения.</w:t>
      </w:r>
    </w:p>
    <w:p w:rsidR="00204028" w:rsidRDefault="00204028" w:rsidP="00204028">
      <w:pPr>
        <w:spacing w:before="1"/>
        <w:ind w:left="7"/>
        <w:jc w:val="center"/>
        <w:rPr>
          <w:b/>
          <w:sz w:val="24"/>
        </w:rPr>
      </w:pPr>
      <w:r>
        <w:rPr>
          <w:b/>
          <w:sz w:val="24"/>
        </w:rPr>
        <w:t xml:space="preserve">ОБЩАЯ ХАРАКТЕРИСТИКА УЧЕБНОГО ПРЕДМЕТА «РУССКИЙ </w:t>
      </w:r>
      <w:r>
        <w:rPr>
          <w:b/>
          <w:spacing w:val="-2"/>
          <w:sz w:val="24"/>
        </w:rPr>
        <w:t>ЯЗЫК»</w:t>
      </w:r>
    </w:p>
    <w:p w:rsidR="00204028" w:rsidRDefault="00204028" w:rsidP="00204028">
      <w:pPr>
        <w:pStyle w:val="a3"/>
        <w:spacing w:before="27" w:line="256" w:lineRule="auto"/>
        <w:ind w:right="157" w:firstLine="600"/>
      </w:pPr>
      <w: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204028" w:rsidRDefault="00204028" w:rsidP="00204028">
      <w:pPr>
        <w:pStyle w:val="a3"/>
        <w:tabs>
          <w:tab w:val="left" w:pos="1108"/>
          <w:tab w:val="left" w:pos="2397"/>
          <w:tab w:val="left" w:pos="3580"/>
          <w:tab w:val="left" w:pos="4813"/>
          <w:tab w:val="left" w:pos="7009"/>
        </w:tabs>
        <w:spacing w:before="3" w:line="256" w:lineRule="auto"/>
        <w:ind w:right="148" w:firstLine="600"/>
        <w:jc w:val="right"/>
      </w:pPr>
      <w:r>
        <w:t xml:space="preserve">Науровненачальногообщегообразованияизучениерусскогоязыкаимеетособое значениевразвитии обучающегося.Приобретённыезнания,опытвыполнения предметных иуниверсальныхучебныхдействийнаматериалерусскогоязыкастанутфундаментом обучениянауровненачальногообщегообразования,атакжебудутвостребованывжизни. </w:t>
      </w:r>
      <w:r>
        <w:rPr>
          <w:spacing w:val="-2"/>
        </w:rPr>
        <w:t>Русский</w:t>
      </w:r>
      <w:r>
        <w:tab/>
        <w:t>языккак</w:t>
      </w:r>
      <w:r>
        <w:tab/>
      </w:r>
      <w:r>
        <w:rPr>
          <w:spacing w:val="-2"/>
        </w:rPr>
        <w:t>средство</w:t>
      </w:r>
      <w:r>
        <w:tab/>
      </w:r>
      <w:r>
        <w:rPr>
          <w:spacing w:val="-2"/>
        </w:rPr>
        <w:t>познания</w:t>
      </w:r>
      <w:r>
        <w:tab/>
      </w:r>
      <w:r>
        <w:rPr>
          <w:spacing w:val="-2"/>
        </w:rPr>
        <w:t>действительности</w:t>
      </w:r>
      <w:r>
        <w:tab/>
        <w:t>обеспечиваетразвитие интеллектуальных и творческих способностей обучающихся, формирует умения извлекать ианализироватьинформациюизразличныхтекстов,навыкисамостоятельнойучебной деятельности.Изучениерусскогоязыкаявляетсяосновойвсегопроцессаобученияна уровненачальногообщегообразования,успехивизученииэтогопредметаво</w:t>
      </w:r>
      <w:r>
        <w:rPr>
          <w:spacing w:val="-2"/>
        </w:rPr>
        <w:t>многом</w:t>
      </w:r>
    </w:p>
    <w:p w:rsidR="00204028" w:rsidRDefault="00204028" w:rsidP="00204028">
      <w:pPr>
        <w:pStyle w:val="a3"/>
        <w:spacing w:before="2"/>
      </w:pPr>
      <w:r>
        <w:t>определяютрезультатыобучающихсяподругимучебным</w:t>
      </w:r>
      <w:r>
        <w:rPr>
          <w:spacing w:val="-2"/>
        </w:rPr>
        <w:t>предметам.</w:t>
      </w:r>
    </w:p>
    <w:p w:rsidR="00204028" w:rsidRDefault="00204028" w:rsidP="00204028">
      <w:pPr>
        <w:pStyle w:val="a3"/>
        <w:spacing w:before="20" w:line="252" w:lineRule="auto"/>
        <w:ind w:right="158" w:firstLine="600"/>
      </w:pPr>
      <w: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204028" w:rsidRDefault="00204028" w:rsidP="00204028">
      <w:pPr>
        <w:pStyle w:val="a3"/>
        <w:spacing w:line="252" w:lineRule="auto"/>
        <w:ind w:right="157" w:firstLine="600"/>
      </w:pPr>
      <w: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храненияипередачиинформации,культурныхтрадиций,историирусскогонарода</w:t>
      </w:r>
      <w:r>
        <w:rPr>
          <w:spacing w:val="-10"/>
        </w:rPr>
        <w:t>и</w:t>
      </w:r>
    </w:p>
    <w:p w:rsidR="00204028" w:rsidRDefault="00204028" w:rsidP="00204028">
      <w:pPr>
        <w:pStyle w:val="a3"/>
        <w:spacing w:line="252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52" w:lineRule="auto"/>
        <w:ind w:right="159"/>
      </w:pPr>
      <w:r>
        <w:lastRenderedPageBreak/>
        <w:t>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204028" w:rsidRDefault="00204028" w:rsidP="00204028">
      <w:pPr>
        <w:pStyle w:val="a3"/>
        <w:spacing w:line="252" w:lineRule="auto"/>
        <w:ind w:right="157" w:firstLine="600"/>
      </w:pPr>
      <w: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204028" w:rsidRDefault="00204028" w:rsidP="00204028">
      <w:pPr>
        <w:ind w:left="5" w:right="115"/>
        <w:jc w:val="center"/>
        <w:rPr>
          <w:b/>
          <w:sz w:val="24"/>
        </w:rPr>
      </w:pPr>
      <w:r>
        <w:rPr>
          <w:b/>
          <w:sz w:val="24"/>
        </w:rPr>
        <w:t xml:space="preserve">ЦЕЛИ ИЗУЧЕНИЯ УЧЕБНОГО ПРЕДМЕТА «РУССКИЙ </w:t>
      </w:r>
      <w:r>
        <w:rPr>
          <w:b/>
          <w:spacing w:val="-2"/>
          <w:sz w:val="24"/>
        </w:rPr>
        <w:t>ЯЗЫК»</w:t>
      </w:r>
    </w:p>
    <w:p w:rsidR="00204028" w:rsidRDefault="00204028" w:rsidP="00204028">
      <w:pPr>
        <w:pStyle w:val="a3"/>
        <w:spacing w:before="29"/>
        <w:ind w:left="645"/>
      </w:pPr>
      <w:r>
        <w:t>Изучениерусскогоязыканаправленонадостижениеследующих</w:t>
      </w:r>
      <w:r>
        <w:rPr>
          <w:spacing w:val="-2"/>
        </w:rPr>
        <w:t>целей: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before="14" w:line="276" w:lineRule="auto"/>
        <w:ind w:left="445" w:right="157"/>
        <w:rPr>
          <w:sz w:val="24"/>
        </w:rPr>
      </w:pPr>
      <w:r>
        <w:rPr>
          <w:sz w:val="24"/>
        </w:rPr>
        <w:t>–приобретениеобучающимися первоначальныхпредставленийомногообразииязыков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line="276" w:lineRule="auto"/>
        <w:ind w:left="445" w:right="158"/>
        <w:rPr>
          <w:sz w:val="24"/>
        </w:rPr>
      </w:pPr>
      <w:r>
        <w:rPr>
          <w:sz w:val="24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line="276" w:lineRule="auto"/>
        <w:ind w:left="445" w:right="160"/>
        <w:rPr>
          <w:sz w:val="24"/>
        </w:rPr>
      </w:pPr>
      <w:r>
        <w:rPr>
          <w:sz w:val="24"/>
        </w:rPr>
        <w:t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line="276" w:lineRule="auto"/>
        <w:ind w:left="445" w:right="158"/>
        <w:rPr>
          <w:sz w:val="24"/>
        </w:rPr>
      </w:pPr>
      <w:r>
        <w:rPr>
          <w:sz w:val="24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line="273" w:lineRule="auto"/>
        <w:ind w:left="445" w:right="158"/>
        <w:rPr>
          <w:sz w:val="24"/>
        </w:rPr>
      </w:pPr>
      <w:r>
        <w:rPr>
          <w:sz w:val="24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04028" w:rsidRDefault="00204028" w:rsidP="00204028">
      <w:pPr>
        <w:pStyle w:val="a3"/>
        <w:spacing w:line="256" w:lineRule="auto"/>
        <w:ind w:right="157" w:firstLine="600"/>
      </w:pPr>
      <w: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04028" w:rsidRDefault="00204028" w:rsidP="00204028">
      <w:pPr>
        <w:pStyle w:val="a3"/>
        <w:spacing w:line="256" w:lineRule="auto"/>
        <w:ind w:right="159" w:firstLine="600"/>
      </w:pPr>
      <w: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совершенствованиюречевойдеятельностирешаютсясовместносучебнымпредметом</w:t>
      </w:r>
    </w:p>
    <w:p w:rsidR="00204028" w:rsidRDefault="00204028" w:rsidP="00204028">
      <w:pPr>
        <w:pStyle w:val="a3"/>
      </w:pPr>
      <w:r>
        <w:t>«Литературное</w:t>
      </w:r>
      <w:r>
        <w:rPr>
          <w:spacing w:val="-2"/>
        </w:rPr>
        <w:t>чтение».</w:t>
      </w:r>
    </w:p>
    <w:p w:rsidR="00204028" w:rsidRDefault="00204028" w:rsidP="00204028">
      <w:pPr>
        <w:pStyle w:val="a3"/>
        <w:spacing w:before="11"/>
        <w:ind w:left="645"/>
      </w:pPr>
      <w:r>
        <w:t>Программапорусскомуязыкупозволитпедагогическому</w:t>
      </w:r>
      <w:r>
        <w:rPr>
          <w:spacing w:val="-2"/>
        </w:rPr>
        <w:t>работнику:</w:t>
      </w:r>
    </w:p>
    <w:p w:rsidR="00204028" w:rsidRDefault="00204028" w:rsidP="00204028">
      <w:pPr>
        <w:pStyle w:val="a3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before="70" w:line="273" w:lineRule="auto"/>
        <w:ind w:left="445" w:right="158"/>
        <w:rPr>
          <w:sz w:val="24"/>
        </w:rPr>
      </w:pPr>
      <w:r>
        <w:rPr>
          <w:sz w:val="24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before="3" w:line="273" w:lineRule="auto"/>
        <w:ind w:left="445" w:right="159"/>
        <w:rPr>
          <w:sz w:val="24"/>
        </w:rPr>
      </w:pPr>
      <w:r>
        <w:rPr>
          <w:sz w:val="24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204028" w:rsidRDefault="00204028" w:rsidP="00204028">
      <w:pPr>
        <w:pStyle w:val="a5"/>
        <w:numPr>
          <w:ilvl w:val="0"/>
          <w:numId w:val="1"/>
        </w:numPr>
        <w:tabs>
          <w:tab w:val="left" w:pos="445"/>
        </w:tabs>
        <w:spacing w:before="4" w:line="271" w:lineRule="auto"/>
        <w:ind w:left="445" w:right="158"/>
        <w:rPr>
          <w:sz w:val="24"/>
        </w:rPr>
      </w:pPr>
      <w:r>
        <w:rPr>
          <w:sz w:val="24"/>
        </w:rPr>
        <w:t>– разработать календарно-тематическое планирование с учётом особенностей конкретного класса.</w:t>
      </w:r>
    </w:p>
    <w:p w:rsidR="00204028" w:rsidRDefault="00204028" w:rsidP="00204028">
      <w:pPr>
        <w:pStyle w:val="a3"/>
        <w:spacing w:before="6" w:line="256" w:lineRule="auto"/>
        <w:ind w:right="157" w:firstLine="600"/>
      </w:pPr>
      <w: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204028" w:rsidRDefault="00204028" w:rsidP="00204028">
      <w:pPr>
        <w:pStyle w:val="a3"/>
        <w:spacing w:before="3" w:line="256" w:lineRule="auto"/>
        <w:ind w:right="157" w:firstLine="600"/>
      </w:pPr>
      <w: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учётепсихологических и возрастных особенностей обучающихся.</w:t>
      </w:r>
    </w:p>
    <w:p w:rsidR="00204028" w:rsidRDefault="00204028" w:rsidP="00204028">
      <w:pPr>
        <w:pStyle w:val="a3"/>
        <w:spacing w:before="1" w:line="256" w:lineRule="auto"/>
        <w:ind w:right="157" w:firstLine="600"/>
      </w:pPr>
      <w:r>
        <w:t>Программапорусскомуязыкупредоставляетвозможностидляреализацииразличных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204028" w:rsidRDefault="00204028" w:rsidP="00204028">
      <w:pPr>
        <w:pStyle w:val="a3"/>
        <w:spacing w:before="1" w:line="256" w:lineRule="auto"/>
        <w:ind w:right="158" w:firstLine="600"/>
      </w:pPr>
      <w: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204028" w:rsidRDefault="00204028" w:rsidP="00204028">
      <w:pPr>
        <w:spacing w:before="1"/>
        <w:ind w:left="1226"/>
        <w:rPr>
          <w:b/>
          <w:sz w:val="24"/>
        </w:rPr>
      </w:pPr>
      <w:r>
        <w:rPr>
          <w:b/>
          <w:sz w:val="24"/>
        </w:rPr>
        <w:t xml:space="preserve">МЕСТО УЧЕБНОГО ПРЕДМЕТА «РУССКИЙ ЯЗЫК» В УЧЕБНОМ </w:t>
      </w:r>
      <w:r>
        <w:rPr>
          <w:b/>
          <w:spacing w:val="-2"/>
          <w:sz w:val="24"/>
        </w:rPr>
        <w:t>ПЛАНЕ</w:t>
      </w:r>
    </w:p>
    <w:p w:rsidR="00204028" w:rsidRDefault="00204028" w:rsidP="00204028">
      <w:pPr>
        <w:pStyle w:val="a3"/>
        <w:spacing w:before="13" w:line="264" w:lineRule="auto"/>
        <w:ind w:left="165"/>
        <w:jc w:val="left"/>
      </w:pPr>
      <w:r>
        <w:t>Общеечислочасов,рекомендованныхдляизучениярусскогоязыка,–675(5часовв неделю в каждом классе): в 1 классе – 165 часов, во 2–4 классах – по 170 часов.</w:t>
      </w:r>
    </w:p>
    <w:p w:rsidR="00204028" w:rsidRDefault="00204028" w:rsidP="00204028">
      <w:pPr>
        <w:pStyle w:val="a3"/>
        <w:spacing w:line="264" w:lineRule="auto"/>
        <w:jc w:val="left"/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spacing w:before="89" w:line="264" w:lineRule="auto"/>
        <w:ind w:left="4717" w:right="2853" w:hanging="1764"/>
        <w:rPr>
          <w:b/>
          <w:sz w:val="24"/>
        </w:rPr>
      </w:pPr>
      <w:r>
        <w:rPr>
          <w:b/>
          <w:sz w:val="24"/>
        </w:rPr>
        <w:lastRenderedPageBreak/>
        <w:t>СОДЕРЖАНИЕ УЧЕБНОГО ПРЕДМЕТА 1 КЛАСС</w:t>
      </w:r>
    </w:p>
    <w:p w:rsidR="00204028" w:rsidRDefault="00204028" w:rsidP="00204028">
      <w:pPr>
        <w:pStyle w:val="1"/>
        <w:spacing w:before="1"/>
      </w:pPr>
      <w:r>
        <w:t xml:space="preserve">Обучение </w:t>
      </w:r>
      <w:r>
        <w:rPr>
          <w:spacing w:val="-2"/>
        </w:rPr>
        <w:t>грамоте</w:t>
      </w:r>
    </w:p>
    <w:p w:rsidR="00204028" w:rsidRDefault="00204028" w:rsidP="00204028">
      <w:pPr>
        <w:pStyle w:val="a3"/>
        <w:spacing w:before="27" w:line="252" w:lineRule="auto"/>
        <w:ind w:right="156" w:firstLine="600"/>
      </w:pPr>
      <w: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204028" w:rsidRDefault="00204028" w:rsidP="00204028">
      <w:pPr>
        <w:pStyle w:val="1"/>
        <w:jc w:val="both"/>
      </w:pPr>
      <w:r>
        <w:t xml:space="preserve">Развитие </w:t>
      </w:r>
      <w:r>
        <w:rPr>
          <w:spacing w:val="-4"/>
        </w:rPr>
        <w:t>речи</w:t>
      </w:r>
    </w:p>
    <w:p w:rsidR="00204028" w:rsidRDefault="00204028" w:rsidP="00204028">
      <w:pPr>
        <w:pStyle w:val="a3"/>
        <w:spacing w:before="30" w:line="252" w:lineRule="auto"/>
        <w:ind w:right="160" w:firstLine="600"/>
      </w:pPr>
      <w: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204028" w:rsidRDefault="00204028" w:rsidP="00204028">
      <w:pPr>
        <w:pStyle w:val="a3"/>
        <w:spacing w:before="1"/>
        <w:ind w:left="645"/>
      </w:pPr>
      <w:r>
        <w:t>Пониманиетекстаприегопрослушиваниииприсамостоятельномчтении</w:t>
      </w:r>
      <w:r>
        <w:rPr>
          <w:spacing w:val="-2"/>
        </w:rPr>
        <w:t>вслух.</w:t>
      </w:r>
    </w:p>
    <w:p w:rsidR="00204028" w:rsidRDefault="00204028" w:rsidP="00204028">
      <w:pPr>
        <w:pStyle w:val="1"/>
        <w:spacing w:before="13"/>
        <w:jc w:val="both"/>
      </w:pPr>
      <w:r>
        <w:t>Слово и</w:t>
      </w:r>
      <w:r>
        <w:rPr>
          <w:spacing w:val="-2"/>
        </w:rPr>
        <w:t xml:space="preserve"> предложение</w:t>
      </w:r>
    </w:p>
    <w:p w:rsidR="00204028" w:rsidRDefault="00204028" w:rsidP="00204028">
      <w:pPr>
        <w:pStyle w:val="a3"/>
        <w:spacing w:before="29" w:line="252" w:lineRule="auto"/>
        <w:ind w:right="158" w:firstLine="600"/>
      </w:pPr>
      <w:r>
        <w:t>Различение слова и предложения. Работа с предложением: выделение слов, изменение их порядка.</w:t>
      </w:r>
    </w:p>
    <w:p w:rsidR="00204028" w:rsidRDefault="00204028" w:rsidP="00204028">
      <w:pPr>
        <w:pStyle w:val="a3"/>
        <w:spacing w:before="1" w:line="249" w:lineRule="auto"/>
        <w:ind w:right="159" w:firstLine="600"/>
      </w:pPr>
      <w: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04028" w:rsidRDefault="00204028" w:rsidP="00204028">
      <w:pPr>
        <w:pStyle w:val="1"/>
        <w:spacing w:before="5"/>
      </w:pPr>
      <w:r>
        <w:rPr>
          <w:spacing w:val="-2"/>
        </w:rPr>
        <w:t>Фонетика</w:t>
      </w:r>
    </w:p>
    <w:p w:rsidR="00204028" w:rsidRDefault="00204028" w:rsidP="00204028">
      <w:pPr>
        <w:pStyle w:val="a3"/>
        <w:tabs>
          <w:tab w:val="left" w:pos="1461"/>
          <w:tab w:val="left" w:pos="2867"/>
          <w:tab w:val="left" w:pos="4369"/>
          <w:tab w:val="left" w:pos="5413"/>
          <w:tab w:val="left" w:pos="6733"/>
          <w:tab w:val="left" w:pos="7804"/>
          <w:tab w:val="left" w:pos="8733"/>
          <w:tab w:val="left" w:pos="9757"/>
        </w:tabs>
        <w:spacing w:before="30" w:line="252" w:lineRule="auto"/>
        <w:ind w:right="86" w:firstLine="600"/>
        <w:jc w:val="left"/>
      </w:pPr>
      <w:r>
        <w:t xml:space="preserve">Звукиречи.Единствозвуковогосоставасловаиегозначения.Установление последовательности звуков в слове и определение количества звуков. Сопоставление слов, различающихсяоднимилинесколькимизвуками.Звуковойанализслова,работасо </w:t>
      </w:r>
      <w:r>
        <w:rPr>
          <w:spacing w:val="-2"/>
        </w:rPr>
        <w:t>звуковыми</w:t>
      </w:r>
      <w:r>
        <w:tab/>
      </w:r>
      <w:r>
        <w:rPr>
          <w:spacing w:val="-2"/>
        </w:rPr>
        <w:t>моделями: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модели</w:t>
      </w:r>
      <w:r>
        <w:tab/>
      </w:r>
      <w:r>
        <w:rPr>
          <w:spacing w:val="-2"/>
        </w:rPr>
        <w:t>звукового</w:t>
      </w:r>
      <w:r>
        <w:tab/>
      </w:r>
      <w:r>
        <w:rPr>
          <w:spacing w:val="-2"/>
        </w:rPr>
        <w:t>состава</w:t>
      </w:r>
      <w:r>
        <w:tab/>
      </w:r>
      <w:r>
        <w:rPr>
          <w:spacing w:val="-2"/>
        </w:rPr>
        <w:t>слова,</w:t>
      </w:r>
      <w:r>
        <w:tab/>
      </w:r>
      <w:r>
        <w:rPr>
          <w:spacing w:val="-2"/>
        </w:rPr>
        <w:t>подбор</w:t>
      </w:r>
      <w:r>
        <w:tab/>
      </w:r>
      <w:r>
        <w:rPr>
          <w:spacing w:val="-2"/>
        </w:rPr>
        <w:t xml:space="preserve">слов, </w:t>
      </w:r>
      <w:r>
        <w:t>соответствующихзаданноймодели.Различениегласныхисогласныхзвуков,гласных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слове.Ударный слог.</w:t>
      </w:r>
    </w:p>
    <w:p w:rsidR="00204028" w:rsidRDefault="00204028" w:rsidP="00204028">
      <w:pPr>
        <w:pStyle w:val="1"/>
      </w:pPr>
      <w:r>
        <w:rPr>
          <w:spacing w:val="-2"/>
        </w:rPr>
        <w:t>Графика</w:t>
      </w:r>
    </w:p>
    <w:p w:rsidR="00204028" w:rsidRDefault="00204028" w:rsidP="00204028">
      <w:pPr>
        <w:pStyle w:val="a3"/>
        <w:spacing w:before="27" w:line="252" w:lineRule="auto"/>
        <w:ind w:right="158" w:firstLine="600"/>
      </w:pPr>
      <w: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04028" w:rsidRDefault="00204028" w:rsidP="00204028">
      <w:pPr>
        <w:pStyle w:val="1"/>
        <w:spacing w:before="2"/>
      </w:pPr>
      <w:r>
        <w:rPr>
          <w:spacing w:val="-2"/>
        </w:rPr>
        <w:t>Чтение</w:t>
      </w:r>
    </w:p>
    <w:p w:rsidR="00204028" w:rsidRDefault="00204028" w:rsidP="00204028">
      <w:pPr>
        <w:pStyle w:val="a3"/>
        <w:spacing w:before="13" w:line="256" w:lineRule="auto"/>
        <w:ind w:right="158" w:firstLine="600"/>
      </w:pPr>
      <w: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индивидуальномутемпу.Осознанное чтение слов, словосочетаний,предложений.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04028" w:rsidRDefault="00204028" w:rsidP="00204028">
      <w:pPr>
        <w:pStyle w:val="a3"/>
        <w:spacing w:before="1" w:line="256" w:lineRule="auto"/>
        <w:ind w:right="159" w:firstLine="600"/>
      </w:pPr>
      <w:r>
        <w:t xml:space="preserve"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</w:t>
      </w:r>
      <w:r>
        <w:rPr>
          <w:spacing w:val="-2"/>
        </w:rPr>
        <w:t>списывании.</w:t>
      </w:r>
    </w:p>
    <w:p w:rsidR="00204028" w:rsidRDefault="00204028" w:rsidP="00204028">
      <w:pPr>
        <w:pStyle w:val="1"/>
        <w:spacing w:before="1"/>
      </w:pPr>
      <w:r>
        <w:rPr>
          <w:spacing w:val="-2"/>
        </w:rPr>
        <w:t>Письмо</w:t>
      </w:r>
    </w:p>
    <w:p w:rsidR="00204028" w:rsidRDefault="00204028" w:rsidP="00204028">
      <w:pPr>
        <w:pStyle w:val="a3"/>
        <w:spacing w:before="15"/>
        <w:ind w:left="645"/>
        <w:jc w:val="left"/>
      </w:pPr>
      <w:r>
        <w:t>Ориентациянапространствелиставтетрадиинапространствеклассной</w:t>
      </w:r>
      <w:r>
        <w:rPr>
          <w:spacing w:val="-2"/>
        </w:rPr>
        <w:t>доски.</w:t>
      </w:r>
    </w:p>
    <w:p w:rsidR="00204028" w:rsidRDefault="00204028" w:rsidP="00204028">
      <w:pPr>
        <w:pStyle w:val="a3"/>
        <w:spacing w:before="20"/>
        <w:jc w:val="left"/>
      </w:pPr>
      <w:r>
        <w:t>Гигиеническиетребования,которыенеобходимособлюдатьвовремя</w:t>
      </w:r>
      <w:r>
        <w:rPr>
          <w:spacing w:val="-2"/>
        </w:rPr>
        <w:t>письма.</w:t>
      </w:r>
    </w:p>
    <w:p w:rsidR="00204028" w:rsidRDefault="00204028" w:rsidP="00204028">
      <w:pPr>
        <w:pStyle w:val="a3"/>
        <w:jc w:val="left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56" w:lineRule="auto"/>
        <w:ind w:right="157" w:firstLine="600"/>
      </w:pPr>
      <w:r>
        <w:lastRenderedPageBreak/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04028" w:rsidRDefault="00204028" w:rsidP="00204028">
      <w:pPr>
        <w:pStyle w:val="1"/>
        <w:spacing w:before="3"/>
        <w:jc w:val="both"/>
      </w:pPr>
      <w:r>
        <w:t xml:space="preserve">Орфография и </w:t>
      </w:r>
      <w:r>
        <w:rPr>
          <w:spacing w:val="-2"/>
        </w:rPr>
        <w:t>пунктуация</w:t>
      </w:r>
    </w:p>
    <w:p w:rsidR="00204028" w:rsidRDefault="00204028" w:rsidP="00204028">
      <w:pPr>
        <w:pStyle w:val="a3"/>
        <w:spacing w:before="27" w:line="256" w:lineRule="auto"/>
        <w:ind w:right="158" w:firstLine="600"/>
      </w:pPr>
      <w:r>
        <w:t>Правила правописания и их применение: раздельное написание слов; обозначение гласныхпослешипящихвсочетаниях«жи»,«ши»(вположенииподударением),</w:t>
      </w:r>
      <w:r>
        <w:rPr>
          <w:spacing w:val="-2"/>
        </w:rPr>
        <w:t>«ча»,</w:t>
      </w:r>
    </w:p>
    <w:p w:rsidR="00204028" w:rsidRDefault="00204028" w:rsidP="00204028">
      <w:pPr>
        <w:pStyle w:val="a3"/>
        <w:spacing w:before="2" w:line="256" w:lineRule="auto"/>
        <w:ind w:right="160"/>
      </w:pPr>
      <w:r>
        <w:t>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04028" w:rsidRDefault="00204028" w:rsidP="00204028">
      <w:pPr>
        <w:spacing w:line="289" w:lineRule="exact"/>
        <w:ind w:left="6"/>
        <w:jc w:val="center"/>
        <w:rPr>
          <w:b/>
          <w:sz w:val="24"/>
        </w:rPr>
      </w:pPr>
      <w:r>
        <w:rPr>
          <w:b/>
          <w:sz w:val="24"/>
        </w:rPr>
        <w:t xml:space="preserve">СИСТЕМАТИЧЕСКИЙ </w:t>
      </w:r>
      <w:r>
        <w:rPr>
          <w:b/>
          <w:spacing w:val="-4"/>
          <w:sz w:val="24"/>
        </w:rPr>
        <w:t>КУРС</w:t>
      </w:r>
    </w:p>
    <w:p w:rsidR="00204028" w:rsidRDefault="00204028" w:rsidP="00204028">
      <w:pPr>
        <w:pStyle w:val="1"/>
        <w:spacing w:before="29"/>
      </w:pPr>
      <w:r>
        <w:t xml:space="preserve">Общие сведения о </w:t>
      </w:r>
      <w:r>
        <w:rPr>
          <w:spacing w:val="-4"/>
        </w:rPr>
        <w:t>языке</w:t>
      </w:r>
    </w:p>
    <w:p w:rsidR="00204028" w:rsidRDefault="00204028" w:rsidP="00204028">
      <w:pPr>
        <w:pStyle w:val="a3"/>
        <w:spacing w:before="30"/>
        <w:ind w:left="645"/>
        <w:jc w:val="left"/>
      </w:pPr>
      <w:r>
        <w:t xml:space="preserve">Языккакосновноесредствочеловеческогообщения.Целииситуации </w:t>
      </w:r>
      <w:r>
        <w:rPr>
          <w:spacing w:val="-2"/>
        </w:rPr>
        <w:t>общения.</w:t>
      </w:r>
    </w:p>
    <w:p w:rsidR="00204028" w:rsidRDefault="00204028" w:rsidP="00204028">
      <w:pPr>
        <w:pStyle w:val="1"/>
        <w:spacing w:before="29"/>
      </w:pPr>
      <w:r>
        <w:rPr>
          <w:spacing w:val="-2"/>
        </w:rPr>
        <w:t>Фонетика</w:t>
      </w:r>
    </w:p>
    <w:p w:rsidR="00204028" w:rsidRDefault="00204028" w:rsidP="00204028">
      <w:pPr>
        <w:pStyle w:val="a3"/>
        <w:spacing w:before="30" w:line="256" w:lineRule="auto"/>
        <w:ind w:right="157" w:firstLine="600"/>
      </w:pPr>
      <w: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204028" w:rsidRDefault="00204028" w:rsidP="00204028">
      <w:pPr>
        <w:pStyle w:val="a3"/>
        <w:spacing w:before="1" w:line="256" w:lineRule="auto"/>
        <w:ind w:right="159" w:firstLine="600"/>
      </w:pPr>
      <w:r>
        <w:t>Слог. Количество слогов в слове. Ударный слог. Деление слов на слоги (простые случаи, без стечения согласных).</w:t>
      </w:r>
    </w:p>
    <w:p w:rsidR="00204028" w:rsidRDefault="00204028" w:rsidP="00204028">
      <w:pPr>
        <w:pStyle w:val="1"/>
        <w:spacing w:line="289" w:lineRule="exact"/>
      </w:pPr>
      <w:r>
        <w:rPr>
          <w:spacing w:val="-2"/>
        </w:rPr>
        <w:t>Графика</w:t>
      </w:r>
    </w:p>
    <w:p w:rsidR="00204028" w:rsidRDefault="00204028" w:rsidP="00204028">
      <w:pPr>
        <w:pStyle w:val="a3"/>
        <w:spacing w:before="29" w:line="264" w:lineRule="auto"/>
        <w:ind w:right="158" w:firstLine="600"/>
      </w:pPr>
      <w: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мягкостисогласныхзвуковбуквами«е»,«ё»,«ю»,«я»,«и».Функциибукв«е»,«ё»,</w:t>
      </w:r>
      <w:r>
        <w:rPr>
          <w:spacing w:val="-4"/>
        </w:rPr>
        <w:t>«ю»,</w:t>
      </w:r>
    </w:p>
    <w:p w:rsidR="00204028" w:rsidRDefault="00204028" w:rsidP="00204028">
      <w:pPr>
        <w:pStyle w:val="a3"/>
        <w:spacing w:line="264" w:lineRule="auto"/>
        <w:ind w:right="159"/>
      </w:pPr>
      <w:r>
        <w:t xml:space="preserve">«я». Мягкий знак как показатель мягкости предшествующего согласного звука в конце </w:t>
      </w:r>
      <w:r>
        <w:rPr>
          <w:spacing w:val="-2"/>
        </w:rPr>
        <w:t>слова.</w:t>
      </w:r>
    </w:p>
    <w:p w:rsidR="00204028" w:rsidRDefault="00204028" w:rsidP="00204028">
      <w:pPr>
        <w:pStyle w:val="a3"/>
        <w:ind w:left="645"/>
      </w:pPr>
      <w:r>
        <w:t>Установлениесоотношениязвуковогои буквенногосоставасловав словах,</w:t>
      </w:r>
      <w:r>
        <w:rPr>
          <w:spacing w:val="-2"/>
        </w:rPr>
        <w:t>например,</w:t>
      </w:r>
    </w:p>
    <w:p w:rsidR="00204028" w:rsidRDefault="00204028" w:rsidP="00204028">
      <w:pPr>
        <w:spacing w:before="20"/>
        <w:ind w:left="29"/>
        <w:jc w:val="both"/>
        <w:rPr>
          <w:sz w:val="24"/>
        </w:rPr>
      </w:pPr>
      <w:r>
        <w:rPr>
          <w:spacing w:val="-62"/>
          <w:sz w:val="25"/>
        </w:rPr>
        <w:t>стол</w:t>
      </w:r>
      <w:r>
        <w:rPr>
          <w:spacing w:val="-62"/>
          <w:sz w:val="24"/>
        </w:rPr>
        <w:t>и</w:t>
      </w:r>
      <w:r>
        <w:rPr>
          <w:spacing w:val="-80"/>
          <w:sz w:val="25"/>
        </w:rPr>
        <w:t>конь</w:t>
      </w:r>
      <w:r>
        <w:rPr>
          <w:spacing w:val="-80"/>
          <w:sz w:val="24"/>
        </w:rPr>
        <w:t>.</w:t>
      </w:r>
    </w:p>
    <w:p w:rsidR="00204028" w:rsidRDefault="00204028" w:rsidP="00204028">
      <w:pPr>
        <w:pStyle w:val="a3"/>
        <w:spacing w:before="25"/>
        <w:ind w:left="645"/>
      </w:pPr>
      <w:r>
        <w:t>Небуквенныеграфическиесредства:пробелмеждусловами,знак</w:t>
      </w:r>
      <w:r>
        <w:rPr>
          <w:spacing w:val="-2"/>
        </w:rPr>
        <w:t>переноса.</w:t>
      </w:r>
    </w:p>
    <w:p w:rsidR="00204028" w:rsidRDefault="00204028" w:rsidP="00204028">
      <w:pPr>
        <w:pStyle w:val="a3"/>
        <w:spacing w:before="29" w:line="264" w:lineRule="auto"/>
        <w:ind w:right="162" w:firstLine="600"/>
      </w:pPr>
      <w: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04028" w:rsidRDefault="00204028" w:rsidP="00204028">
      <w:pPr>
        <w:pStyle w:val="1"/>
        <w:spacing w:line="288" w:lineRule="exact"/>
      </w:pPr>
      <w:r>
        <w:rPr>
          <w:spacing w:val="-2"/>
        </w:rPr>
        <w:t>Орфоэпия</w:t>
      </w:r>
    </w:p>
    <w:p w:rsidR="00204028" w:rsidRDefault="00204028" w:rsidP="00204028">
      <w:pPr>
        <w:pStyle w:val="a3"/>
        <w:spacing w:before="30" w:line="264" w:lineRule="auto"/>
        <w:ind w:right="158" w:firstLine="600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204028" w:rsidRDefault="00204028" w:rsidP="00204028">
      <w:pPr>
        <w:pStyle w:val="1"/>
        <w:spacing w:before="2"/>
      </w:pPr>
      <w:r>
        <w:rPr>
          <w:spacing w:val="-2"/>
        </w:rPr>
        <w:t>Лексика</w:t>
      </w:r>
    </w:p>
    <w:p w:rsidR="00204028" w:rsidRDefault="00204028" w:rsidP="00204028">
      <w:pPr>
        <w:pStyle w:val="a3"/>
        <w:spacing w:before="29"/>
        <w:ind w:left="645"/>
        <w:jc w:val="left"/>
      </w:pPr>
      <w:r>
        <w:t>Словокакединицаязыка</w:t>
      </w:r>
      <w:r>
        <w:rPr>
          <w:spacing w:val="-2"/>
        </w:rPr>
        <w:t xml:space="preserve"> (ознакомление).</w:t>
      </w:r>
    </w:p>
    <w:p w:rsidR="00204028" w:rsidRDefault="00204028" w:rsidP="00204028">
      <w:pPr>
        <w:pStyle w:val="a3"/>
        <w:tabs>
          <w:tab w:val="left" w:pos="1641"/>
          <w:tab w:val="left" w:pos="2339"/>
          <w:tab w:val="left" w:pos="3690"/>
          <w:tab w:val="left" w:pos="5142"/>
          <w:tab w:val="left" w:pos="6493"/>
          <w:tab w:val="left" w:pos="7945"/>
          <w:tab w:val="left" w:pos="9282"/>
        </w:tabs>
        <w:spacing w:before="27" w:line="264" w:lineRule="auto"/>
        <w:ind w:right="157" w:firstLine="600"/>
        <w:jc w:val="left"/>
      </w:pPr>
      <w:r>
        <w:rPr>
          <w:spacing w:val="-2"/>
        </w:rPr>
        <w:t>Слово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название</w:t>
      </w:r>
      <w:r>
        <w:tab/>
      </w:r>
      <w:r>
        <w:rPr>
          <w:spacing w:val="-2"/>
        </w:rPr>
        <w:t>предмета,</w:t>
      </w:r>
      <w:r>
        <w:tab/>
      </w:r>
      <w:r>
        <w:rPr>
          <w:spacing w:val="-2"/>
        </w:rPr>
        <w:t>признака</w:t>
      </w:r>
      <w:r>
        <w:tab/>
      </w:r>
      <w:r>
        <w:rPr>
          <w:spacing w:val="-2"/>
        </w:rPr>
        <w:t>предмета,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предмета (ознакомление).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Выявлениеслов,значениекоторых требует</w:t>
      </w:r>
      <w:r>
        <w:rPr>
          <w:spacing w:val="-2"/>
        </w:rPr>
        <w:t>уточнения.</w:t>
      </w:r>
    </w:p>
    <w:p w:rsidR="00204028" w:rsidRDefault="00204028" w:rsidP="00204028">
      <w:pPr>
        <w:pStyle w:val="1"/>
        <w:spacing w:before="27"/>
      </w:pPr>
      <w:r>
        <w:rPr>
          <w:spacing w:val="-2"/>
        </w:rPr>
        <w:t>Синтаксис</w:t>
      </w:r>
    </w:p>
    <w:p w:rsidR="00204028" w:rsidRDefault="00204028" w:rsidP="00204028">
      <w:pPr>
        <w:pStyle w:val="a3"/>
        <w:spacing w:before="30"/>
        <w:ind w:left="645"/>
        <w:jc w:val="left"/>
      </w:pPr>
      <w:r>
        <w:t>Предложениекакединицаязыка</w:t>
      </w:r>
      <w:r>
        <w:rPr>
          <w:spacing w:val="-2"/>
        </w:rPr>
        <w:t>(ознакомление).</w:t>
      </w:r>
    </w:p>
    <w:p w:rsidR="00204028" w:rsidRDefault="00204028" w:rsidP="00204028">
      <w:pPr>
        <w:pStyle w:val="a3"/>
        <w:spacing w:before="29" w:line="264" w:lineRule="auto"/>
        <w:ind w:firstLine="600"/>
        <w:jc w:val="left"/>
      </w:pPr>
      <w: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04028" w:rsidRDefault="00204028" w:rsidP="00204028">
      <w:pPr>
        <w:pStyle w:val="a3"/>
        <w:spacing w:line="264" w:lineRule="auto"/>
        <w:jc w:val="left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tabs>
          <w:tab w:val="left" w:pos="2646"/>
          <w:tab w:val="left" w:pos="4936"/>
          <w:tab w:val="left" w:pos="6731"/>
          <w:tab w:val="left" w:pos="8361"/>
          <w:tab w:val="left" w:pos="10084"/>
        </w:tabs>
        <w:spacing w:before="89" w:line="264" w:lineRule="auto"/>
        <w:ind w:right="159" w:firstLine="600"/>
        <w:jc w:val="left"/>
      </w:pPr>
      <w:r>
        <w:rPr>
          <w:spacing w:val="-2"/>
        </w:rPr>
        <w:lastRenderedPageBreak/>
        <w:t>Восстановление</w:t>
      </w:r>
      <w:r>
        <w:tab/>
      </w:r>
      <w:r>
        <w:rPr>
          <w:spacing w:val="-2"/>
        </w:rPr>
        <w:t>деформированных</w:t>
      </w:r>
      <w:r>
        <w:tab/>
      </w:r>
      <w:r>
        <w:rPr>
          <w:spacing w:val="-2"/>
        </w:rPr>
        <w:t>предложений.</w:t>
      </w:r>
      <w:r>
        <w:tab/>
      </w:r>
      <w:r>
        <w:rPr>
          <w:spacing w:val="-2"/>
        </w:rPr>
        <w:t>Составление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6"/>
        </w:rPr>
        <w:t xml:space="preserve">из </w:t>
      </w:r>
      <w:r>
        <w:t>набора форм слов.</w:t>
      </w:r>
    </w:p>
    <w:p w:rsidR="00204028" w:rsidRDefault="00204028" w:rsidP="00204028">
      <w:pPr>
        <w:pStyle w:val="1"/>
        <w:spacing w:before="1"/>
      </w:pPr>
      <w:r>
        <w:t xml:space="preserve">Орфографияи </w:t>
      </w:r>
      <w:r>
        <w:rPr>
          <w:spacing w:val="-2"/>
        </w:rPr>
        <w:t>пунктуация</w:t>
      </w:r>
    </w:p>
    <w:p w:rsidR="00204028" w:rsidRDefault="00204028" w:rsidP="00204028">
      <w:pPr>
        <w:pStyle w:val="a3"/>
        <w:spacing w:before="27"/>
        <w:ind w:left="645"/>
        <w:jc w:val="left"/>
      </w:pPr>
      <w:r>
        <w:t>Правилаправописанияиих</w:t>
      </w:r>
      <w:r>
        <w:rPr>
          <w:spacing w:val="-2"/>
        </w:rPr>
        <w:t xml:space="preserve"> применение:</w:t>
      </w:r>
    </w:p>
    <w:p w:rsidR="00204028" w:rsidRDefault="00204028" w:rsidP="00204028">
      <w:pPr>
        <w:pStyle w:val="a3"/>
        <w:spacing w:before="29"/>
        <w:ind w:left="645"/>
        <w:jc w:val="left"/>
      </w:pPr>
      <w:r>
        <w:t>раздельноенаписаниесловв</w:t>
      </w:r>
      <w:r>
        <w:rPr>
          <w:spacing w:val="-2"/>
        </w:rPr>
        <w:t xml:space="preserve"> предложении;</w:t>
      </w:r>
    </w:p>
    <w:p w:rsidR="00204028" w:rsidRDefault="00204028" w:rsidP="00204028">
      <w:pPr>
        <w:pStyle w:val="a3"/>
        <w:spacing w:before="30" w:line="264" w:lineRule="auto"/>
        <w:ind w:firstLine="600"/>
        <w:jc w:val="left"/>
      </w:pPr>
      <w:r>
        <w:t>прописнаябуквавначалепредложенияивименахсобственных:вименахи фамилиях людей, кличках животных;</w:t>
      </w:r>
    </w:p>
    <w:p w:rsidR="00204028" w:rsidRDefault="00204028" w:rsidP="00204028">
      <w:pPr>
        <w:pStyle w:val="a3"/>
        <w:spacing w:line="288" w:lineRule="exact"/>
        <w:ind w:left="645"/>
        <w:jc w:val="left"/>
      </w:pPr>
      <w:r>
        <w:t>переносслов(безучётаморфемногочленения</w:t>
      </w:r>
      <w:r>
        <w:rPr>
          <w:spacing w:val="-2"/>
        </w:rPr>
        <w:t xml:space="preserve"> слова);</w:t>
      </w:r>
    </w:p>
    <w:p w:rsidR="00204028" w:rsidRDefault="00204028" w:rsidP="00204028">
      <w:pPr>
        <w:pStyle w:val="a3"/>
        <w:spacing w:before="30"/>
        <w:ind w:left="645"/>
        <w:jc w:val="left"/>
      </w:pPr>
      <w:r>
        <w:t>гласныепослешипящихвсочетаниях«жи»,«ши»(вположениипод</w:t>
      </w:r>
      <w:r>
        <w:rPr>
          <w:spacing w:val="-2"/>
        </w:rPr>
        <w:t>ударением),</w:t>
      </w:r>
    </w:p>
    <w:p w:rsidR="00204028" w:rsidRDefault="00204028" w:rsidP="00204028">
      <w:pPr>
        <w:pStyle w:val="a3"/>
        <w:spacing w:before="29"/>
        <w:jc w:val="left"/>
      </w:pPr>
      <w:r>
        <w:t>«ча»,«ща»,«чу»,«щу»;сочетания«чк»,</w:t>
      </w:r>
      <w:r>
        <w:rPr>
          <w:spacing w:val="-2"/>
        </w:rPr>
        <w:t>«чн»;</w:t>
      </w:r>
    </w:p>
    <w:p w:rsidR="00204028" w:rsidRDefault="00204028" w:rsidP="00204028">
      <w:pPr>
        <w:pStyle w:val="a3"/>
        <w:spacing w:before="30" w:line="261" w:lineRule="auto"/>
        <w:ind w:firstLine="600"/>
        <w:jc w:val="left"/>
      </w:pPr>
      <w:r>
        <w:t>слова с непроверяемыми гласными и согласными (перечень слов в орфографическом словаре учебника);</w:t>
      </w:r>
    </w:p>
    <w:p w:rsidR="00204028" w:rsidRDefault="00204028" w:rsidP="00204028">
      <w:pPr>
        <w:pStyle w:val="a3"/>
        <w:spacing w:before="2" w:line="256" w:lineRule="auto"/>
        <w:ind w:firstLine="600"/>
        <w:jc w:val="left"/>
      </w:pPr>
      <w:r>
        <w:t xml:space="preserve">знаки препинания в конце предложения: точка, вопросительный и восклицательный </w:t>
      </w:r>
      <w:r>
        <w:rPr>
          <w:spacing w:val="-2"/>
        </w:rPr>
        <w:t>знаки.</w:t>
      </w:r>
    </w:p>
    <w:p w:rsidR="00204028" w:rsidRDefault="00204028" w:rsidP="00204028">
      <w:pPr>
        <w:pStyle w:val="a3"/>
        <w:spacing w:line="289" w:lineRule="exact"/>
        <w:ind w:left="645"/>
        <w:jc w:val="left"/>
      </w:pPr>
      <w:r>
        <w:t>Алгоритмсписывания</w:t>
      </w:r>
      <w:r>
        <w:rPr>
          <w:spacing w:val="-2"/>
        </w:rPr>
        <w:t>текста.</w:t>
      </w:r>
    </w:p>
    <w:p w:rsidR="00204028" w:rsidRDefault="00204028" w:rsidP="00204028">
      <w:pPr>
        <w:pStyle w:val="1"/>
        <w:spacing w:before="20"/>
      </w:pPr>
      <w:r>
        <w:t xml:space="preserve">Развитие </w:t>
      </w:r>
      <w:r>
        <w:rPr>
          <w:spacing w:val="-4"/>
        </w:rPr>
        <w:t>речи</w:t>
      </w:r>
    </w:p>
    <w:p w:rsidR="00204028" w:rsidRDefault="00204028" w:rsidP="00204028">
      <w:pPr>
        <w:pStyle w:val="a3"/>
        <w:spacing w:before="29" w:line="256" w:lineRule="auto"/>
        <w:ind w:right="157" w:firstLine="600"/>
      </w:pPr>
      <w:r>
        <w:t xml:space="preserve">Речь как основная форма общения между людьми. Текст как единица речи </w:t>
      </w:r>
      <w:r>
        <w:rPr>
          <w:spacing w:val="-2"/>
        </w:rPr>
        <w:t>(ознакомление).</w:t>
      </w:r>
    </w:p>
    <w:p w:rsidR="00204028" w:rsidRDefault="00204028" w:rsidP="00204028">
      <w:pPr>
        <w:pStyle w:val="a3"/>
        <w:spacing w:line="256" w:lineRule="auto"/>
        <w:ind w:right="159" w:firstLine="600"/>
      </w:pPr>
      <w:r>
        <w:t xml:space="preserve">Ситуация общения: цель общения, с кем и где происходит общение. Ситуацииустного общения (чтение диалогов по ролям, просмотр видеоматериалов, прослушивание </w:t>
      </w:r>
      <w:r>
        <w:rPr>
          <w:spacing w:val="-2"/>
        </w:rPr>
        <w:t>аудиозаписи).</w:t>
      </w:r>
    </w:p>
    <w:p w:rsidR="00204028" w:rsidRDefault="00204028" w:rsidP="00204028">
      <w:pPr>
        <w:pStyle w:val="a3"/>
        <w:spacing w:before="1" w:line="256" w:lineRule="auto"/>
        <w:ind w:right="160" w:firstLine="600"/>
      </w:pPr>
      <w: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04028" w:rsidRDefault="00204028" w:rsidP="00204028">
      <w:pPr>
        <w:pStyle w:val="a3"/>
        <w:spacing w:before="1"/>
        <w:ind w:left="645"/>
      </w:pPr>
      <w:r>
        <w:t>Составлениенебольшихрассказовнаоснове</w:t>
      </w:r>
      <w:r>
        <w:rPr>
          <w:spacing w:val="-2"/>
        </w:rPr>
        <w:t>наблюдений.</w:t>
      </w:r>
    </w:p>
    <w:p w:rsidR="00204028" w:rsidRDefault="00204028" w:rsidP="00204028">
      <w:pPr>
        <w:spacing w:before="20" w:line="256" w:lineRule="auto"/>
        <w:ind w:left="3410" w:hanging="387"/>
        <w:rPr>
          <w:b/>
          <w:sz w:val="24"/>
        </w:rPr>
      </w:pPr>
      <w:r>
        <w:rPr>
          <w:b/>
          <w:sz w:val="24"/>
        </w:rPr>
        <w:t>УНИВЕРСАЛЬНЫЕ УЧЕБНЫЕ ДЕЙСТВИЯ (ПРОПЕДЕВТИЧЕСКИЙ УРОВЕНЬ)</w:t>
      </w:r>
    </w:p>
    <w:p w:rsidR="00204028" w:rsidRDefault="00204028" w:rsidP="00204028">
      <w:pPr>
        <w:pStyle w:val="a3"/>
        <w:spacing w:line="256" w:lineRule="auto"/>
        <w:ind w:right="158" w:firstLine="600"/>
      </w:pPr>
      <w: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04028" w:rsidRDefault="00204028" w:rsidP="00204028">
      <w:pPr>
        <w:pStyle w:val="1"/>
        <w:spacing w:before="3" w:line="249" w:lineRule="auto"/>
        <w:ind w:left="165" w:right="3811"/>
        <w:jc w:val="both"/>
      </w:pPr>
      <w:r>
        <w:t>Познавательные универсальные учебные действия Базовые логические действия:</w:t>
      </w:r>
    </w:p>
    <w:p w:rsidR="00204028" w:rsidRDefault="00204028" w:rsidP="00204028">
      <w:pPr>
        <w:pStyle w:val="a3"/>
        <w:spacing w:before="4" w:line="252" w:lineRule="auto"/>
        <w:ind w:right="159" w:firstLine="600"/>
      </w:pPr>
      <w: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204028" w:rsidRDefault="00204028" w:rsidP="00204028">
      <w:pPr>
        <w:pStyle w:val="a3"/>
        <w:spacing w:line="252" w:lineRule="auto"/>
        <w:ind w:right="160" w:firstLine="600"/>
      </w:pPr>
      <w: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204028" w:rsidRDefault="00204028" w:rsidP="00204028">
      <w:pPr>
        <w:pStyle w:val="a3"/>
        <w:spacing w:before="1" w:line="252" w:lineRule="auto"/>
        <w:ind w:right="160" w:firstLine="600"/>
      </w:pPr>
      <w:r>
        <w:t>устанавливать основания для сравнения звукового состава слов: выделять признаки сходства и различия;</w:t>
      </w:r>
    </w:p>
    <w:p w:rsidR="00204028" w:rsidRDefault="00204028" w:rsidP="00204028">
      <w:pPr>
        <w:pStyle w:val="a3"/>
        <w:spacing w:line="252" w:lineRule="auto"/>
        <w:ind w:right="157" w:firstLine="600"/>
      </w:pPr>
      <w: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204028" w:rsidRDefault="00204028" w:rsidP="00204028">
      <w:pPr>
        <w:pStyle w:val="1"/>
        <w:ind w:left="165"/>
        <w:jc w:val="both"/>
        <w:rPr>
          <w:b w:val="0"/>
        </w:rPr>
      </w:pPr>
      <w:r>
        <w:t xml:space="preserve">Базовые исследовательские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204028" w:rsidRDefault="00204028" w:rsidP="00204028">
      <w:pPr>
        <w:pStyle w:val="a3"/>
        <w:spacing w:before="13" w:line="252" w:lineRule="auto"/>
        <w:ind w:right="160" w:firstLine="600"/>
      </w:pPr>
      <w:r>
        <w:t>проводить изменения звуковой модели по предложенному учителем правилу, подбирать слова к модели;</w:t>
      </w:r>
    </w:p>
    <w:p w:rsidR="00204028" w:rsidRDefault="00204028" w:rsidP="00204028">
      <w:pPr>
        <w:pStyle w:val="a3"/>
        <w:spacing w:before="1" w:line="249" w:lineRule="auto"/>
        <w:ind w:left="645" w:right="1031"/>
      </w:pPr>
      <w:r>
        <w:t>формулироватьвыводыосоответствиизвуковогоибуквенногосоставаслова; использовать алфавит для самостоятельного упорядочивания списка слов.</w:t>
      </w:r>
    </w:p>
    <w:p w:rsidR="00204028" w:rsidRDefault="00204028" w:rsidP="00204028">
      <w:pPr>
        <w:pStyle w:val="a3"/>
        <w:spacing w:line="249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1"/>
        <w:spacing w:before="89"/>
        <w:ind w:left="165"/>
        <w:jc w:val="both"/>
      </w:pPr>
      <w:r>
        <w:lastRenderedPageBreak/>
        <w:t xml:space="preserve">Работа с </w:t>
      </w:r>
      <w:r>
        <w:rPr>
          <w:spacing w:val="-2"/>
        </w:rPr>
        <w:t>информацией:</w:t>
      </w:r>
    </w:p>
    <w:p w:rsidR="00204028" w:rsidRDefault="00204028" w:rsidP="00204028">
      <w:pPr>
        <w:pStyle w:val="a3"/>
        <w:spacing w:before="15" w:line="252" w:lineRule="auto"/>
        <w:ind w:right="158" w:firstLine="600"/>
      </w:pPr>
      <w: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204028" w:rsidRDefault="00204028" w:rsidP="00204028">
      <w:pPr>
        <w:pStyle w:val="a3"/>
        <w:spacing w:line="252" w:lineRule="auto"/>
        <w:ind w:left="645" w:right="1168"/>
      </w:pPr>
      <w:r>
        <w:t>анализироватьграфическуюинформацию–моделизвуковогосоставаслова; самостоятельно создавать модели звукового состава слова.</w:t>
      </w:r>
    </w:p>
    <w:p w:rsidR="00204028" w:rsidRDefault="00204028" w:rsidP="00204028">
      <w:pPr>
        <w:pStyle w:val="1"/>
        <w:spacing w:before="1" w:line="249" w:lineRule="auto"/>
        <w:ind w:left="165" w:right="3574"/>
        <w:jc w:val="both"/>
      </w:pPr>
      <w:r>
        <w:t xml:space="preserve">Коммуникативные универсальные учебные действия </w:t>
      </w:r>
      <w:r>
        <w:rPr>
          <w:spacing w:val="-2"/>
        </w:rPr>
        <w:t>Общение:</w:t>
      </w:r>
    </w:p>
    <w:p w:rsidR="00204028" w:rsidRDefault="00204028" w:rsidP="00204028">
      <w:pPr>
        <w:pStyle w:val="a3"/>
        <w:spacing w:before="4" w:line="252" w:lineRule="auto"/>
        <w:ind w:right="160" w:firstLine="600"/>
      </w:pPr>
      <w:r>
        <w:t>воспринимать суждения, выражать эмоции в соответствии с целями и условиями общения в знакомой среде;</w:t>
      </w:r>
    </w:p>
    <w:p w:rsidR="00204028" w:rsidRDefault="00204028" w:rsidP="00204028">
      <w:pPr>
        <w:pStyle w:val="a3"/>
        <w:spacing w:line="264" w:lineRule="auto"/>
        <w:ind w:right="159" w:firstLine="600"/>
      </w:pPr>
      <w:r>
        <w:t>проявлять уважительное отношение к собеседнику, соблюдать в процессе общения нормы речевого этикета;</w:t>
      </w:r>
    </w:p>
    <w:p w:rsidR="00204028" w:rsidRDefault="00204028" w:rsidP="00204028">
      <w:pPr>
        <w:pStyle w:val="a3"/>
        <w:spacing w:line="264" w:lineRule="auto"/>
        <w:ind w:left="645" w:right="5449"/>
        <w:jc w:val="left"/>
      </w:pPr>
      <w:r>
        <w:t>соблюдатьправилаведениядиалога; воспринимать разные точки зрения;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впроцессеучебногодиалогаотвечатьнавопросыпоизученному</w:t>
      </w:r>
      <w:r>
        <w:rPr>
          <w:spacing w:val="-2"/>
        </w:rPr>
        <w:t>материалу;</w:t>
      </w:r>
    </w:p>
    <w:p w:rsidR="00204028" w:rsidRDefault="00204028" w:rsidP="00204028">
      <w:pPr>
        <w:pStyle w:val="a3"/>
        <w:spacing w:before="30" w:line="261" w:lineRule="auto"/>
        <w:ind w:firstLine="600"/>
        <w:jc w:val="left"/>
      </w:pPr>
      <w:r>
        <w:t>строить устное речевое высказывание об обозначении звуков буквами; о звуковом и буквенном составе слова.</w:t>
      </w:r>
    </w:p>
    <w:p w:rsidR="00204028" w:rsidRDefault="00204028" w:rsidP="00204028">
      <w:pPr>
        <w:pStyle w:val="1"/>
        <w:spacing w:before="4" w:line="261" w:lineRule="auto"/>
        <w:ind w:left="165" w:right="2853"/>
      </w:pPr>
      <w:r>
        <w:t xml:space="preserve">Регулятивные универсальные учебные действия </w:t>
      </w:r>
      <w:r>
        <w:rPr>
          <w:spacing w:val="-2"/>
        </w:rPr>
        <w:t>Самоорганизация:</w:t>
      </w:r>
    </w:p>
    <w:p w:rsidR="00204028" w:rsidRDefault="00204028" w:rsidP="00204028">
      <w:pPr>
        <w:pStyle w:val="a3"/>
        <w:spacing w:before="5" w:line="264" w:lineRule="auto"/>
        <w:ind w:right="160" w:firstLine="600"/>
      </w:pPr>
      <w:r>
        <w:t>определять последовательность учебных операций при проведении звукового анализа слова;</w:t>
      </w:r>
    </w:p>
    <w:p w:rsidR="00204028" w:rsidRDefault="00204028" w:rsidP="00204028">
      <w:pPr>
        <w:pStyle w:val="a3"/>
        <w:spacing w:before="1"/>
        <w:ind w:left="645"/>
      </w:pPr>
      <w:r>
        <w:t>определятьпоследовательностьучебныхоперацийпри</w:t>
      </w:r>
      <w:r>
        <w:rPr>
          <w:spacing w:val="-2"/>
        </w:rPr>
        <w:t>списывании;</w:t>
      </w:r>
    </w:p>
    <w:p w:rsidR="00204028" w:rsidRDefault="00204028" w:rsidP="00204028">
      <w:pPr>
        <w:pStyle w:val="a3"/>
        <w:spacing w:before="29" w:line="264" w:lineRule="auto"/>
        <w:ind w:right="158" w:firstLine="600"/>
      </w:pPr>
      <w: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204028" w:rsidRDefault="00204028" w:rsidP="00204028">
      <w:pPr>
        <w:pStyle w:val="1"/>
        <w:spacing w:line="289" w:lineRule="exact"/>
        <w:ind w:left="165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204028" w:rsidRDefault="00204028" w:rsidP="00204028">
      <w:pPr>
        <w:pStyle w:val="a3"/>
        <w:spacing w:before="30" w:line="264" w:lineRule="auto"/>
        <w:ind w:right="158" w:firstLine="600"/>
      </w:pPr>
      <w: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204028" w:rsidRDefault="00204028" w:rsidP="00204028">
      <w:pPr>
        <w:pStyle w:val="a3"/>
        <w:spacing w:line="289" w:lineRule="exact"/>
        <w:ind w:left="645"/>
      </w:pPr>
      <w:r>
        <w:t>оцениватьправильностьнаписаниябукв,соединенийбукв,слов,</w:t>
      </w:r>
      <w:r>
        <w:rPr>
          <w:spacing w:val="-2"/>
        </w:rPr>
        <w:t>предложений.</w:t>
      </w:r>
    </w:p>
    <w:p w:rsidR="00204028" w:rsidRDefault="00204028" w:rsidP="00204028">
      <w:pPr>
        <w:pStyle w:val="1"/>
        <w:spacing w:before="29"/>
        <w:ind w:left="165"/>
        <w:jc w:val="both"/>
      </w:pPr>
      <w:r>
        <w:t xml:space="preserve">Совместная </w:t>
      </w:r>
      <w:r>
        <w:rPr>
          <w:spacing w:val="-2"/>
        </w:rPr>
        <w:t>деятельность:</w:t>
      </w:r>
    </w:p>
    <w:p w:rsidR="00204028" w:rsidRDefault="00204028" w:rsidP="00204028">
      <w:pPr>
        <w:pStyle w:val="a3"/>
        <w:spacing w:before="30" w:line="264" w:lineRule="auto"/>
        <w:ind w:right="157" w:firstLine="600"/>
      </w:pPr>
      <w: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204028" w:rsidRDefault="00204028" w:rsidP="00204028">
      <w:pPr>
        <w:pStyle w:val="a3"/>
        <w:spacing w:line="289" w:lineRule="exact"/>
        <w:ind w:left="645"/>
      </w:pPr>
      <w:r>
        <w:t>ответственновыполнятьсвоючасть</w:t>
      </w:r>
      <w:r>
        <w:rPr>
          <w:spacing w:val="-2"/>
        </w:rPr>
        <w:t>работы.</w:t>
      </w:r>
    </w:p>
    <w:p w:rsidR="00204028" w:rsidRDefault="00204028" w:rsidP="00204028">
      <w:pPr>
        <w:pStyle w:val="a5"/>
        <w:numPr>
          <w:ilvl w:val="0"/>
          <w:numId w:val="2"/>
        </w:numPr>
        <w:tabs>
          <w:tab w:val="left" w:pos="226"/>
        </w:tabs>
        <w:spacing w:before="29"/>
        <w:ind w:left="226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1"/>
        <w:spacing w:before="28"/>
        <w:jc w:val="both"/>
      </w:pPr>
      <w:r>
        <w:t xml:space="preserve">Общие сведения о </w:t>
      </w:r>
      <w:r>
        <w:rPr>
          <w:spacing w:val="-4"/>
        </w:rPr>
        <w:t>языке</w:t>
      </w:r>
    </w:p>
    <w:p w:rsidR="00204028" w:rsidRDefault="00204028" w:rsidP="00204028">
      <w:pPr>
        <w:pStyle w:val="a3"/>
        <w:spacing w:before="29" w:line="264" w:lineRule="auto"/>
        <w:ind w:right="160" w:firstLine="600"/>
      </w:pPr>
      <w: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04028" w:rsidRDefault="00204028" w:rsidP="00204028">
      <w:pPr>
        <w:pStyle w:val="1"/>
        <w:spacing w:before="2"/>
        <w:jc w:val="both"/>
      </w:pPr>
      <w:r>
        <w:t xml:space="preserve">Фонетика и </w:t>
      </w:r>
      <w:r>
        <w:rPr>
          <w:spacing w:val="-2"/>
        </w:rPr>
        <w:t>графика</w:t>
      </w:r>
    </w:p>
    <w:p w:rsidR="00204028" w:rsidRDefault="00204028" w:rsidP="00204028">
      <w:pPr>
        <w:pStyle w:val="a3"/>
        <w:spacing w:before="29" w:line="252" w:lineRule="auto"/>
        <w:ind w:right="157" w:firstLine="600"/>
      </w:pPr>
      <w: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звуков,функции букв «е», «ё», «ю», «я» (повторение изученного в 1 классе).</w:t>
      </w:r>
    </w:p>
    <w:p w:rsidR="00204028" w:rsidRDefault="00204028" w:rsidP="00204028">
      <w:pPr>
        <w:pStyle w:val="a3"/>
        <w:spacing w:line="252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2" w:line="252" w:lineRule="auto"/>
        <w:ind w:left="645" w:right="3045"/>
      </w:pPr>
      <w:r>
        <w:lastRenderedPageBreak/>
        <w:t>Парныеинепарныепотвёрдости-мягкостисогласныезвуки. Парные инепарные по звонкости-глухостисогласные звуки.</w:t>
      </w:r>
    </w:p>
    <w:p w:rsidR="00204028" w:rsidRDefault="00204028" w:rsidP="00204028">
      <w:pPr>
        <w:pStyle w:val="a3"/>
        <w:spacing w:line="252" w:lineRule="auto"/>
        <w:ind w:right="157" w:firstLine="600"/>
      </w:pPr>
      <w: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204028" w:rsidRDefault="00204028" w:rsidP="00204028">
      <w:pPr>
        <w:pStyle w:val="a3"/>
        <w:spacing w:before="1" w:line="249" w:lineRule="auto"/>
        <w:ind w:right="157" w:firstLine="600"/>
      </w:pPr>
      <w:r>
        <w:t>Функции «ь»: показатель мягкости предшествующего согласного в конце и всередине слова; разделительный. Использование на письме разделительных «ъ» и «ь».</w:t>
      </w:r>
    </w:p>
    <w:p w:rsidR="00204028" w:rsidRDefault="00204028" w:rsidP="00204028">
      <w:pPr>
        <w:pStyle w:val="a3"/>
        <w:spacing w:before="5" w:line="252" w:lineRule="auto"/>
        <w:ind w:right="158" w:firstLine="600"/>
      </w:pPr>
      <w:r>
        <w:t>Соотношение звукового и буквенного состава в словах с буквами «е», «ё», «ю», «я» (в начале слова и после гласных).</w:t>
      </w:r>
    </w:p>
    <w:p w:rsidR="00204028" w:rsidRDefault="00204028" w:rsidP="00204028">
      <w:pPr>
        <w:pStyle w:val="a3"/>
        <w:spacing w:line="252" w:lineRule="auto"/>
        <w:ind w:left="645" w:right="2891"/>
      </w:pPr>
      <w:r>
        <w:t>Делениесловнаслоги(втомчислепристечениисогласных). Использование знания алфавита при работе со словарями.</w:t>
      </w:r>
    </w:p>
    <w:p w:rsidR="00204028" w:rsidRDefault="00204028" w:rsidP="00204028">
      <w:pPr>
        <w:pStyle w:val="a3"/>
        <w:spacing w:line="252" w:lineRule="auto"/>
        <w:ind w:firstLine="600"/>
        <w:jc w:val="left"/>
      </w:pPr>
      <w:r>
        <w:t>Небуквенныеграфическиесредства:пробелмеждусловами,знакпереноса,абзац (красная строка), пунктуационные знаки (в пределах изученного).</w:t>
      </w:r>
    </w:p>
    <w:p w:rsidR="00204028" w:rsidRDefault="00204028" w:rsidP="00204028">
      <w:pPr>
        <w:pStyle w:val="1"/>
        <w:spacing w:before="1"/>
      </w:pPr>
      <w:r>
        <w:rPr>
          <w:spacing w:val="-2"/>
        </w:rPr>
        <w:t>Орфоэпия</w:t>
      </w:r>
    </w:p>
    <w:p w:rsidR="00204028" w:rsidRDefault="00204028" w:rsidP="00204028">
      <w:pPr>
        <w:pStyle w:val="a3"/>
        <w:spacing w:before="27" w:line="264" w:lineRule="auto"/>
        <w:ind w:right="157" w:firstLine="600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слов(орфоэпического словаря учебника) для решения практических задач.</w:t>
      </w:r>
    </w:p>
    <w:p w:rsidR="00204028" w:rsidRDefault="00204028" w:rsidP="00204028">
      <w:pPr>
        <w:pStyle w:val="1"/>
        <w:spacing w:line="289" w:lineRule="exact"/>
      </w:pPr>
      <w:r>
        <w:rPr>
          <w:spacing w:val="-2"/>
        </w:rPr>
        <w:t>Лексика</w:t>
      </w:r>
    </w:p>
    <w:p w:rsidR="00204028" w:rsidRDefault="00204028" w:rsidP="00204028">
      <w:pPr>
        <w:pStyle w:val="a3"/>
        <w:spacing w:before="30" w:line="264" w:lineRule="auto"/>
        <w:ind w:right="157" w:firstLine="600"/>
      </w:pPr>
      <w: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04028" w:rsidRDefault="00204028" w:rsidP="00204028">
      <w:pPr>
        <w:pStyle w:val="a3"/>
        <w:spacing w:before="1" w:line="261" w:lineRule="auto"/>
        <w:ind w:left="645" w:right="2193"/>
      </w:pPr>
      <w:r>
        <w:t>Однозначныеимногозначныеслова(простыеслучаи,наблюдение). Наблюдение за использованием в речи синонимов, антонимов.</w:t>
      </w:r>
    </w:p>
    <w:p w:rsidR="00204028" w:rsidRDefault="00204028" w:rsidP="00204028">
      <w:pPr>
        <w:pStyle w:val="1"/>
        <w:spacing w:before="5"/>
        <w:jc w:val="both"/>
      </w:pPr>
      <w:r>
        <w:t>Состав слова</w:t>
      </w:r>
      <w:r>
        <w:rPr>
          <w:spacing w:val="-2"/>
        </w:rPr>
        <w:t xml:space="preserve"> (морфемика)</w:t>
      </w:r>
    </w:p>
    <w:p w:rsidR="00204028" w:rsidRDefault="00204028" w:rsidP="00204028">
      <w:pPr>
        <w:pStyle w:val="a3"/>
        <w:spacing w:before="29" w:line="264" w:lineRule="auto"/>
        <w:ind w:right="158" w:firstLine="600"/>
      </w:pPr>
      <w: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</w:t>
      </w:r>
      <w:r>
        <w:rPr>
          <w:spacing w:val="-2"/>
        </w:rPr>
        <w:t>случаи).</w:t>
      </w:r>
    </w:p>
    <w:p w:rsidR="00204028" w:rsidRDefault="00204028" w:rsidP="00204028">
      <w:pPr>
        <w:pStyle w:val="a3"/>
        <w:spacing w:line="264" w:lineRule="auto"/>
        <w:ind w:right="160" w:firstLine="600"/>
      </w:pPr>
      <w: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Суффикскакчастьслова(наблюдение).Приставкакакчастьслова</w:t>
      </w:r>
      <w:r>
        <w:rPr>
          <w:spacing w:val="-2"/>
        </w:rPr>
        <w:t>(наблюдение).</w:t>
      </w:r>
    </w:p>
    <w:p w:rsidR="00204028" w:rsidRDefault="00204028" w:rsidP="00204028">
      <w:pPr>
        <w:pStyle w:val="1"/>
        <w:spacing w:before="27"/>
      </w:pPr>
      <w:r>
        <w:rPr>
          <w:spacing w:val="-2"/>
        </w:rPr>
        <w:t>Морфология</w:t>
      </w:r>
    </w:p>
    <w:p w:rsidR="00204028" w:rsidRDefault="00204028" w:rsidP="00204028">
      <w:pPr>
        <w:pStyle w:val="a3"/>
        <w:spacing w:before="30" w:line="264" w:lineRule="auto"/>
        <w:ind w:firstLine="600"/>
        <w:jc w:val="left"/>
      </w:pPr>
      <w:r>
        <w:t>Имясуществительное(ознакомление):общеезначение,вопросы(«кто?»,«что?»), употребление в речи.</w:t>
      </w:r>
    </w:p>
    <w:p w:rsidR="00204028" w:rsidRDefault="00204028" w:rsidP="00204028">
      <w:pPr>
        <w:pStyle w:val="a3"/>
        <w:spacing w:line="264" w:lineRule="auto"/>
        <w:ind w:firstLine="600"/>
        <w:jc w:val="left"/>
      </w:pPr>
      <w:r>
        <w:t>Глагол (ознакомление): общее значение, вопросы («что делать?», «что сделать?» и другие), употребление в речи.</w:t>
      </w:r>
    </w:p>
    <w:p w:rsidR="00204028" w:rsidRDefault="00204028" w:rsidP="00204028">
      <w:pPr>
        <w:pStyle w:val="a3"/>
        <w:ind w:left="645"/>
        <w:jc w:val="left"/>
      </w:pPr>
      <w:r>
        <w:t>Имяприлагательное(ознакомление):общеезначение,вопросы(«какой?»,</w:t>
      </w:r>
      <w:r>
        <w:rPr>
          <w:spacing w:val="-2"/>
        </w:rPr>
        <w:t>«какая?»,</w:t>
      </w:r>
    </w:p>
    <w:p w:rsidR="00204028" w:rsidRDefault="00204028" w:rsidP="00204028">
      <w:pPr>
        <w:pStyle w:val="a3"/>
        <w:spacing w:before="29"/>
        <w:jc w:val="left"/>
      </w:pPr>
      <w:r>
        <w:t>«какое?»,«какие?»),употреблениев</w:t>
      </w:r>
      <w:r>
        <w:rPr>
          <w:spacing w:val="-4"/>
        </w:rPr>
        <w:t>речи.</w:t>
      </w:r>
    </w:p>
    <w:p w:rsidR="00204028" w:rsidRDefault="00204028" w:rsidP="00204028">
      <w:pPr>
        <w:pStyle w:val="a3"/>
        <w:spacing w:before="30" w:line="264" w:lineRule="auto"/>
        <w:ind w:firstLine="600"/>
        <w:jc w:val="left"/>
      </w:pPr>
      <w:r>
        <w:t>Предлог. Отличие предлогов от приставок. Наиболее распространённые предлоги: в, на, из, без, над, до, у, о, об и другое.</w:t>
      </w:r>
    </w:p>
    <w:p w:rsidR="00204028" w:rsidRDefault="00204028" w:rsidP="00204028">
      <w:pPr>
        <w:pStyle w:val="1"/>
        <w:spacing w:line="288" w:lineRule="exact"/>
      </w:pPr>
      <w:r>
        <w:rPr>
          <w:spacing w:val="-2"/>
        </w:rPr>
        <w:t>Синтаксис</w:t>
      </w:r>
    </w:p>
    <w:p w:rsidR="00204028" w:rsidRDefault="00204028" w:rsidP="00204028">
      <w:pPr>
        <w:pStyle w:val="a3"/>
        <w:spacing w:before="29"/>
        <w:ind w:left="645"/>
        <w:jc w:val="left"/>
      </w:pPr>
      <w:r>
        <w:t>Порядоксловвпредложении;связьсловвпредложении</w:t>
      </w:r>
      <w:r>
        <w:rPr>
          <w:spacing w:val="-2"/>
        </w:rPr>
        <w:t>(повторение).</w:t>
      </w:r>
    </w:p>
    <w:p w:rsidR="00204028" w:rsidRDefault="00204028" w:rsidP="00204028">
      <w:pPr>
        <w:pStyle w:val="a3"/>
        <w:jc w:val="left"/>
        <w:sectPr w:rsidR="00204028">
          <w:pgSz w:w="11910" w:h="16390"/>
          <w:pgMar w:top="112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64" w:lineRule="auto"/>
        <w:ind w:right="159" w:firstLine="600"/>
      </w:pPr>
      <w:r>
        <w:lastRenderedPageBreak/>
        <w:t xml:space="preserve">Предложение как единица языка. Предложение и слово. Отличие предложения от слова. Наблюдение за выделениемв устной речи одного из слов предложения (логическое </w:t>
      </w:r>
      <w:r>
        <w:rPr>
          <w:spacing w:val="-2"/>
        </w:rPr>
        <w:t>ударение).</w:t>
      </w:r>
    </w:p>
    <w:p w:rsidR="00204028" w:rsidRDefault="00204028" w:rsidP="00204028">
      <w:pPr>
        <w:pStyle w:val="a3"/>
        <w:spacing w:line="264" w:lineRule="auto"/>
        <w:ind w:right="158" w:firstLine="600"/>
      </w:pPr>
      <w:r>
        <w:t>Виды предложений по цели высказывания: повествовательные, вопросительные, побудительные предложения.</w:t>
      </w:r>
    </w:p>
    <w:p w:rsidR="00204028" w:rsidRDefault="00204028" w:rsidP="00204028">
      <w:pPr>
        <w:pStyle w:val="a3"/>
        <w:spacing w:line="264" w:lineRule="auto"/>
        <w:ind w:right="157" w:firstLine="600"/>
      </w:pPr>
      <w:r>
        <w:t>Виды предложений по эмоциональной окраске (по интонации): восклицательные и невосклицательные предложения.</w:t>
      </w:r>
    </w:p>
    <w:p w:rsidR="00204028" w:rsidRDefault="00204028" w:rsidP="00204028">
      <w:pPr>
        <w:pStyle w:val="1"/>
        <w:spacing w:line="288" w:lineRule="exact"/>
        <w:jc w:val="both"/>
      </w:pPr>
      <w:r>
        <w:t xml:space="preserve">Орфография и </w:t>
      </w:r>
      <w:r>
        <w:rPr>
          <w:spacing w:val="-2"/>
        </w:rPr>
        <w:t>пунктуация</w:t>
      </w:r>
    </w:p>
    <w:p w:rsidR="00204028" w:rsidRDefault="00204028" w:rsidP="00204028">
      <w:pPr>
        <w:pStyle w:val="a3"/>
        <w:spacing w:before="30" w:line="264" w:lineRule="auto"/>
        <w:ind w:right="157" w:firstLine="600"/>
      </w:pPr>
      <w: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</w:t>
      </w:r>
    </w:p>
    <w:p w:rsidR="00204028" w:rsidRDefault="00204028" w:rsidP="00204028">
      <w:pPr>
        <w:pStyle w:val="a3"/>
        <w:spacing w:line="289" w:lineRule="exact"/>
      </w:pPr>
      <w:r>
        <w:t>«чк»,«чн» (повторениеправилправописания,изученных в1</w:t>
      </w:r>
      <w:r>
        <w:rPr>
          <w:spacing w:val="-2"/>
        </w:rPr>
        <w:t xml:space="preserve"> классе).</w:t>
      </w:r>
    </w:p>
    <w:p w:rsidR="00204028" w:rsidRDefault="00204028" w:rsidP="00204028">
      <w:pPr>
        <w:pStyle w:val="a3"/>
        <w:spacing w:before="29" w:line="256" w:lineRule="auto"/>
        <w:ind w:right="158" w:firstLine="600"/>
      </w:pPr>
      <w: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04028" w:rsidRDefault="00204028" w:rsidP="00204028">
      <w:pPr>
        <w:pStyle w:val="a3"/>
        <w:spacing w:before="1"/>
        <w:ind w:left="645"/>
      </w:pPr>
      <w:r>
        <w:t>Правилаправописанияиих</w:t>
      </w:r>
      <w:r>
        <w:rPr>
          <w:spacing w:val="-2"/>
        </w:rPr>
        <w:t xml:space="preserve"> применение:</w:t>
      </w:r>
    </w:p>
    <w:p w:rsidR="00204028" w:rsidRDefault="00204028" w:rsidP="00204028">
      <w:pPr>
        <w:pStyle w:val="a3"/>
        <w:spacing w:before="22" w:line="256" w:lineRule="auto"/>
        <w:ind w:left="645" w:right="5449"/>
        <w:jc w:val="left"/>
      </w:pPr>
      <w:r>
        <w:t>разделительныймягкийзнак; сочетания «чт», «щн», «нч»</w:t>
      </w:r>
    </w:p>
    <w:p w:rsidR="00204028" w:rsidRDefault="00204028" w:rsidP="00204028">
      <w:pPr>
        <w:pStyle w:val="a3"/>
        <w:spacing w:line="256" w:lineRule="auto"/>
        <w:ind w:left="645" w:right="3720"/>
        <w:jc w:val="left"/>
      </w:pPr>
      <w:r>
        <w:t>проверяемые безударные гласные в корне слова; парныезвонкиеиглухиесогласныевкорнеслова;</w:t>
      </w:r>
    </w:p>
    <w:p w:rsidR="00204028" w:rsidRDefault="00204028" w:rsidP="00204028">
      <w:pPr>
        <w:pStyle w:val="a3"/>
        <w:spacing w:before="1" w:line="256" w:lineRule="auto"/>
        <w:ind w:right="159" w:firstLine="600"/>
      </w:pPr>
      <w:r>
        <w:t xml:space="preserve">непроверяемые гласные и согласные (перечень слов в орфографическом словаре </w:t>
      </w:r>
      <w:r>
        <w:rPr>
          <w:spacing w:val="-2"/>
        </w:rPr>
        <w:t>учебника);</w:t>
      </w:r>
    </w:p>
    <w:p w:rsidR="00204028" w:rsidRDefault="00204028" w:rsidP="00204028">
      <w:pPr>
        <w:pStyle w:val="a3"/>
        <w:spacing w:line="259" w:lineRule="auto"/>
        <w:ind w:right="157" w:firstLine="600"/>
      </w:pPr>
      <w:r>
        <w:t>прописная буква в именах собственных: имена, фамилии, отчества людей, клички животных, географические названия;</w:t>
      </w:r>
    </w:p>
    <w:p w:rsidR="00204028" w:rsidRDefault="00204028" w:rsidP="00204028">
      <w:pPr>
        <w:pStyle w:val="a3"/>
        <w:spacing w:line="286" w:lineRule="exact"/>
        <w:ind w:left="645"/>
      </w:pPr>
      <w:r>
        <w:t>раздельноенаписаниепредлоговсименами</w:t>
      </w:r>
      <w:r>
        <w:rPr>
          <w:spacing w:val="-2"/>
        </w:rPr>
        <w:t xml:space="preserve"> существительными.</w:t>
      </w:r>
    </w:p>
    <w:p w:rsidR="00204028" w:rsidRDefault="00204028" w:rsidP="00204028">
      <w:pPr>
        <w:pStyle w:val="1"/>
        <w:spacing w:before="19"/>
        <w:jc w:val="both"/>
      </w:pPr>
      <w:r>
        <w:t xml:space="preserve">Развитие </w:t>
      </w:r>
      <w:r>
        <w:rPr>
          <w:spacing w:val="-4"/>
        </w:rPr>
        <w:t>речи</w:t>
      </w:r>
    </w:p>
    <w:p w:rsidR="00204028" w:rsidRDefault="00204028" w:rsidP="00204028">
      <w:pPr>
        <w:pStyle w:val="a3"/>
        <w:spacing w:before="30" w:line="256" w:lineRule="auto"/>
        <w:ind w:right="156" w:firstLine="600"/>
      </w:pPr>
      <w: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04028" w:rsidRDefault="00204028" w:rsidP="00204028">
      <w:pPr>
        <w:pStyle w:val="a3"/>
        <w:spacing w:line="259" w:lineRule="auto"/>
        <w:ind w:right="158" w:firstLine="600"/>
      </w:pPr>
      <w:r>
        <w:t>Составление устного рассказа по репродукции картины. Составление устногорассказа с использованием личных наблюдений и на вопросы.</w:t>
      </w:r>
    </w:p>
    <w:p w:rsidR="00204028" w:rsidRDefault="00204028" w:rsidP="00204028">
      <w:pPr>
        <w:pStyle w:val="a3"/>
        <w:spacing w:line="256" w:lineRule="auto"/>
        <w:ind w:right="157" w:firstLine="600"/>
      </w:pPr>
      <w: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04028" w:rsidRDefault="00204028" w:rsidP="00204028">
      <w:pPr>
        <w:pStyle w:val="a3"/>
        <w:spacing w:line="259" w:lineRule="auto"/>
        <w:ind w:right="162" w:firstLine="600"/>
      </w:pPr>
      <w:r>
        <w:t xml:space="preserve">Типы текстов: описание, повествование, рассуждение, их особенности (первичное </w:t>
      </w:r>
      <w:r>
        <w:rPr>
          <w:spacing w:val="-2"/>
        </w:rPr>
        <w:t>ознакомление).</w:t>
      </w:r>
    </w:p>
    <w:p w:rsidR="00204028" w:rsidRDefault="00204028" w:rsidP="00204028">
      <w:pPr>
        <w:pStyle w:val="a3"/>
        <w:spacing w:line="259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/>
        <w:ind w:left="645"/>
      </w:pPr>
      <w:r>
        <w:lastRenderedPageBreak/>
        <w:t>Поздравлениеипоздравительная</w:t>
      </w:r>
      <w:r>
        <w:rPr>
          <w:spacing w:val="-2"/>
        </w:rPr>
        <w:t>открытка.</w:t>
      </w:r>
    </w:p>
    <w:p w:rsidR="00204028" w:rsidRDefault="00204028" w:rsidP="00204028">
      <w:pPr>
        <w:pStyle w:val="a3"/>
        <w:spacing w:before="20" w:line="256" w:lineRule="auto"/>
        <w:ind w:right="159" w:firstLine="600"/>
      </w:pPr>
      <w: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04028" w:rsidRDefault="00204028" w:rsidP="00204028">
      <w:pPr>
        <w:pStyle w:val="a3"/>
        <w:spacing w:line="259" w:lineRule="auto"/>
        <w:ind w:right="158" w:firstLine="600"/>
      </w:pPr>
      <w:r>
        <w:t>Подробное изложение повествовательного текста объёмом 30–45 слов с использованием вопросов.</w:t>
      </w:r>
    </w:p>
    <w:p w:rsidR="00204028" w:rsidRDefault="00204028" w:rsidP="00204028">
      <w:pPr>
        <w:spacing w:line="273" w:lineRule="auto"/>
        <w:ind w:left="3410" w:hanging="387"/>
        <w:rPr>
          <w:b/>
          <w:sz w:val="24"/>
        </w:rPr>
      </w:pPr>
      <w:r>
        <w:rPr>
          <w:b/>
          <w:color w:val="333333"/>
          <w:sz w:val="24"/>
        </w:rPr>
        <w:t>УНИВЕРСАЛЬНЫЕ УЧЕБНЫЕ ДЕЙСТВИЯ (ПРОПЕДЕВТИЧЕСКИЙ УРОВЕНЬ)</w:t>
      </w:r>
    </w:p>
    <w:p w:rsidR="00204028" w:rsidRDefault="00204028" w:rsidP="00204028">
      <w:pPr>
        <w:pStyle w:val="a3"/>
        <w:spacing w:before="1" w:line="256" w:lineRule="auto"/>
        <w:ind w:right="158" w:firstLine="600"/>
      </w:pPr>
      <w: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04028" w:rsidRDefault="00204028" w:rsidP="00204028">
      <w:pPr>
        <w:pStyle w:val="1"/>
        <w:spacing w:before="1" w:line="252" w:lineRule="auto"/>
        <w:ind w:left="165" w:right="3811"/>
        <w:jc w:val="both"/>
      </w:pPr>
      <w:r>
        <w:t>Познавательные универсальные учебные действия Базовые логические действия:</w:t>
      </w:r>
    </w:p>
    <w:p w:rsidR="00204028" w:rsidRDefault="00204028" w:rsidP="00204028">
      <w:pPr>
        <w:pStyle w:val="a3"/>
        <w:spacing w:before="30" w:line="252" w:lineRule="auto"/>
        <w:ind w:right="157" w:firstLine="600"/>
      </w:pPr>
      <w:r>
        <w:t xml:space="preserve">сравнивать однокоренные (родственные) слова и синонимы; однокоренные (родственные) слова и слова с омонимичными корнями: называть признаки сходства и </w:t>
      </w:r>
      <w:r>
        <w:rPr>
          <w:spacing w:val="-2"/>
        </w:rPr>
        <w:t>различия;</w:t>
      </w:r>
    </w:p>
    <w:p w:rsidR="00204028" w:rsidRDefault="00204028" w:rsidP="00204028">
      <w:pPr>
        <w:pStyle w:val="a3"/>
        <w:spacing w:line="252" w:lineRule="auto"/>
        <w:ind w:right="157" w:firstLine="600"/>
      </w:pPr>
      <w:r>
        <w:t>сравнивать значение однокоренных (родственных) слов: указывать сходство и различие лексического значения;</w:t>
      </w:r>
    </w:p>
    <w:p w:rsidR="00204028" w:rsidRDefault="00204028" w:rsidP="00204028">
      <w:pPr>
        <w:pStyle w:val="a3"/>
        <w:spacing w:line="252" w:lineRule="auto"/>
        <w:ind w:right="160" w:firstLine="600"/>
      </w:pPr>
      <w:r>
        <w:t xml:space="preserve">сравнивать буквенную оболочку однокоренных (родственных) слов: выявлять случаи </w:t>
      </w:r>
      <w:r>
        <w:rPr>
          <w:spacing w:val="-2"/>
        </w:rPr>
        <w:t>чередования;</w:t>
      </w:r>
    </w:p>
    <w:p w:rsidR="00204028" w:rsidRDefault="00204028" w:rsidP="00204028">
      <w:pPr>
        <w:pStyle w:val="a3"/>
        <w:spacing w:line="252" w:lineRule="auto"/>
        <w:ind w:right="158" w:firstLine="600"/>
      </w:pPr>
      <w:r>
        <w:t xml:space="preserve">устанавливать основания для сравнения слов: на какой вопрос отвечают, что </w:t>
      </w:r>
      <w:r>
        <w:rPr>
          <w:spacing w:val="-2"/>
        </w:rPr>
        <w:t>обозначают;</w:t>
      </w:r>
    </w:p>
    <w:p w:rsidR="00204028" w:rsidRDefault="00204028" w:rsidP="00204028">
      <w:pPr>
        <w:pStyle w:val="a3"/>
        <w:spacing w:before="1"/>
        <w:ind w:left="645"/>
      </w:pPr>
      <w:r>
        <w:t>характеризоватьзвукипозаданным</w:t>
      </w:r>
      <w:r>
        <w:rPr>
          <w:spacing w:val="-2"/>
        </w:rPr>
        <w:t>параметрам;</w:t>
      </w:r>
    </w:p>
    <w:p w:rsidR="00204028" w:rsidRDefault="00204028" w:rsidP="00204028">
      <w:pPr>
        <w:pStyle w:val="a3"/>
        <w:spacing w:before="13" w:line="252" w:lineRule="auto"/>
        <w:ind w:right="158" w:firstLine="600"/>
      </w:pPr>
      <w:r>
        <w:t xml:space="preserve">определять признак, по которому проведена классификация звуков, букв, слов, </w:t>
      </w:r>
      <w:r>
        <w:rPr>
          <w:spacing w:val="-2"/>
        </w:rPr>
        <w:t>предложений;</w:t>
      </w:r>
    </w:p>
    <w:p w:rsidR="00204028" w:rsidRDefault="00204028" w:rsidP="00204028">
      <w:pPr>
        <w:pStyle w:val="a3"/>
        <w:spacing w:before="1" w:line="249" w:lineRule="auto"/>
        <w:ind w:left="645" w:right="158"/>
      </w:pPr>
      <w:r>
        <w:t>находить закономерности в процессе наблюдения за языковыми единицами; ориентироватьсявизученныхпонятиях(корень,окончание,текст);</w:t>
      </w:r>
      <w:r>
        <w:rPr>
          <w:spacing w:val="-2"/>
        </w:rPr>
        <w:t>соотносить</w:t>
      </w:r>
    </w:p>
    <w:p w:rsidR="00204028" w:rsidRDefault="00204028" w:rsidP="00204028">
      <w:pPr>
        <w:pStyle w:val="a3"/>
        <w:spacing w:before="5"/>
      </w:pPr>
      <w:r>
        <w:t>понятие сегократкой</w:t>
      </w:r>
      <w:r>
        <w:rPr>
          <w:spacing w:val="-2"/>
        </w:rPr>
        <w:t>характеристикой.</w:t>
      </w:r>
    </w:p>
    <w:p w:rsidR="00204028" w:rsidRDefault="00204028" w:rsidP="00204028">
      <w:pPr>
        <w:pStyle w:val="1"/>
        <w:spacing w:before="15"/>
        <w:ind w:left="165"/>
        <w:jc w:val="both"/>
      </w:pPr>
      <w:r>
        <w:t xml:space="preserve">Базовые исследовательские </w:t>
      </w:r>
      <w:r>
        <w:rPr>
          <w:spacing w:val="-2"/>
        </w:rPr>
        <w:t>действия:</w:t>
      </w:r>
    </w:p>
    <w:p w:rsidR="00204028" w:rsidRDefault="00204028" w:rsidP="00204028">
      <w:pPr>
        <w:pStyle w:val="a3"/>
        <w:spacing w:before="15" w:line="249" w:lineRule="auto"/>
        <w:ind w:right="158" w:firstLine="600"/>
      </w:pPr>
      <w:r>
        <w:t>проводить по предложенному плану наблюдение за языковыми единицами (слово, предложение, текст);</w:t>
      </w:r>
    </w:p>
    <w:p w:rsidR="00204028" w:rsidRDefault="00204028" w:rsidP="00204028">
      <w:pPr>
        <w:pStyle w:val="a3"/>
        <w:spacing w:before="5" w:line="252" w:lineRule="auto"/>
        <w:ind w:right="159" w:firstLine="600"/>
      </w:pPr>
      <w: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204028" w:rsidRDefault="00204028" w:rsidP="00204028">
      <w:pPr>
        <w:pStyle w:val="1"/>
        <w:spacing w:before="1"/>
        <w:ind w:left="165"/>
        <w:jc w:val="both"/>
      </w:pPr>
      <w:r>
        <w:t xml:space="preserve">Работа с </w:t>
      </w:r>
      <w:r>
        <w:rPr>
          <w:spacing w:val="-2"/>
        </w:rPr>
        <w:t>информацией:</w:t>
      </w:r>
    </w:p>
    <w:p w:rsidR="00204028" w:rsidRDefault="00204028" w:rsidP="00204028">
      <w:pPr>
        <w:pStyle w:val="a3"/>
        <w:tabs>
          <w:tab w:val="left" w:pos="1909"/>
          <w:tab w:val="left" w:pos="3131"/>
          <w:tab w:val="left" w:pos="4518"/>
          <w:tab w:val="left" w:pos="6217"/>
          <w:tab w:val="left" w:pos="7312"/>
          <w:tab w:val="left" w:pos="8550"/>
          <w:tab w:val="left" w:pos="9157"/>
        </w:tabs>
        <w:spacing w:before="12" w:line="252" w:lineRule="auto"/>
        <w:ind w:right="159" w:firstLine="600"/>
        <w:jc w:val="left"/>
      </w:pPr>
      <w:r>
        <w:rPr>
          <w:spacing w:val="-2"/>
        </w:rPr>
        <w:t>выбирать</w:t>
      </w:r>
      <w:r>
        <w:tab/>
      </w:r>
      <w:r>
        <w:rPr>
          <w:spacing w:val="-2"/>
        </w:rPr>
        <w:t>источник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информации:</w:t>
      </w:r>
      <w:r>
        <w:tab/>
      </w:r>
      <w:r>
        <w:rPr>
          <w:spacing w:val="-2"/>
        </w:rPr>
        <w:t>словарь</w:t>
      </w:r>
      <w:r>
        <w:tab/>
      </w:r>
      <w:r>
        <w:rPr>
          <w:spacing w:val="-2"/>
        </w:rPr>
        <w:t>учебника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получения информации;</w:t>
      </w:r>
    </w:p>
    <w:p w:rsidR="00204028" w:rsidRDefault="00204028" w:rsidP="00204028">
      <w:pPr>
        <w:pStyle w:val="a3"/>
        <w:spacing w:before="2"/>
        <w:ind w:left="645"/>
        <w:jc w:val="left"/>
      </w:pPr>
      <w:r>
        <w:t>устанавливатьспомощьюсловарязначениямногозначных</w:t>
      </w:r>
      <w:r>
        <w:rPr>
          <w:spacing w:val="-2"/>
        </w:rPr>
        <w:t>слов;</w:t>
      </w:r>
    </w:p>
    <w:p w:rsidR="00204028" w:rsidRDefault="00204028" w:rsidP="00204028">
      <w:pPr>
        <w:pStyle w:val="a3"/>
        <w:spacing w:before="12" w:line="252" w:lineRule="auto"/>
        <w:ind w:firstLine="600"/>
        <w:jc w:val="left"/>
      </w:pPr>
      <w:r>
        <w:t>согласнозаданномуалгоритмунаходитьвпредложенномисточникеинформацию, представленную в явном виде;</w:t>
      </w:r>
    </w:p>
    <w:p w:rsidR="00204028" w:rsidRDefault="00204028" w:rsidP="00204028">
      <w:pPr>
        <w:pStyle w:val="a3"/>
        <w:spacing w:before="2" w:line="252" w:lineRule="auto"/>
        <w:ind w:firstLine="600"/>
        <w:jc w:val="left"/>
      </w:pPr>
      <w:r>
        <w:t>анализироватьтекстовую,графическуюизвуковуюинформациювсоответствиис учебной задачей; «читать» информацию, представленную в схеме, таблице;</w:t>
      </w:r>
    </w:p>
    <w:p w:rsidR="00204028" w:rsidRDefault="00204028" w:rsidP="00204028">
      <w:pPr>
        <w:pStyle w:val="a3"/>
        <w:spacing w:line="252" w:lineRule="auto"/>
        <w:ind w:firstLine="600"/>
        <w:jc w:val="left"/>
      </w:pPr>
      <w:r>
        <w:t>спомощьюучителянаурокахрусскогоязыкасоздаватьсхемы,таблицыдляпредставления информации.</w:t>
      </w:r>
    </w:p>
    <w:p w:rsidR="00204028" w:rsidRDefault="00204028" w:rsidP="00204028">
      <w:pPr>
        <w:pStyle w:val="1"/>
        <w:spacing w:line="249" w:lineRule="auto"/>
        <w:ind w:left="165" w:right="2853"/>
      </w:pPr>
      <w:r>
        <w:t xml:space="preserve">Коммуникативные универсальные учебные действия </w:t>
      </w:r>
      <w:r>
        <w:rPr>
          <w:spacing w:val="-2"/>
        </w:rPr>
        <w:t>Общение:</w:t>
      </w:r>
    </w:p>
    <w:p w:rsidR="00204028" w:rsidRDefault="00204028" w:rsidP="00204028">
      <w:pPr>
        <w:pStyle w:val="a3"/>
        <w:spacing w:before="7"/>
        <w:ind w:left="645"/>
        <w:jc w:val="left"/>
      </w:pPr>
      <w:r>
        <w:t>восприниматьиформулироватьсужденияоязыковых</w:t>
      </w:r>
      <w:r>
        <w:rPr>
          <w:spacing w:val="-2"/>
        </w:rPr>
        <w:t>единицах;</w:t>
      </w:r>
    </w:p>
    <w:p w:rsidR="00204028" w:rsidRDefault="00204028" w:rsidP="00204028">
      <w:pPr>
        <w:pStyle w:val="a3"/>
        <w:jc w:val="left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52" w:lineRule="auto"/>
        <w:ind w:firstLine="600"/>
        <w:jc w:val="left"/>
      </w:pPr>
      <w:r>
        <w:lastRenderedPageBreak/>
        <w:t xml:space="preserve">проявлятьуважительноеотношениексобеседнику,соблюдатьправилаведения </w:t>
      </w:r>
      <w:r>
        <w:rPr>
          <w:spacing w:val="-2"/>
        </w:rPr>
        <w:t>диалога;</w:t>
      </w:r>
    </w:p>
    <w:p w:rsidR="00204028" w:rsidRDefault="00204028" w:rsidP="00204028">
      <w:pPr>
        <w:pStyle w:val="a3"/>
        <w:spacing w:before="1" w:line="249" w:lineRule="auto"/>
        <w:ind w:firstLine="600"/>
        <w:jc w:val="left"/>
      </w:pPr>
      <w:r>
        <w:t>признаватьвозможностьсуществованияразныхточекзрениявпроцессеанализа результатов наблюдения за языковыми единицами;</w:t>
      </w:r>
    </w:p>
    <w:p w:rsidR="00204028" w:rsidRDefault="00204028" w:rsidP="00204028">
      <w:pPr>
        <w:pStyle w:val="a3"/>
        <w:spacing w:before="5" w:line="256" w:lineRule="auto"/>
        <w:ind w:right="161" w:firstLine="600"/>
        <w:jc w:val="left"/>
      </w:pPr>
      <w:r>
        <w:t>корректно и аргументированно высказывать своё мнение о результатах наблюдения за языковыми единицами;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строитьустноедиалогическое</w:t>
      </w:r>
      <w:r>
        <w:rPr>
          <w:spacing w:val="-2"/>
        </w:rPr>
        <w:t>выказывание</w:t>
      </w:r>
    </w:p>
    <w:p w:rsidR="00204028" w:rsidRDefault="00204028" w:rsidP="00204028">
      <w:pPr>
        <w:pStyle w:val="a3"/>
        <w:spacing w:before="20" w:line="256" w:lineRule="auto"/>
        <w:ind w:firstLine="600"/>
        <w:jc w:val="left"/>
      </w:pPr>
      <w:r>
        <w:t>строитьустноемонологическоевысказываниенаопределённуютему,наосновенаблюдения с соблюдением орфоэпических норм, правильной интонации;</w:t>
      </w:r>
    </w:p>
    <w:p w:rsidR="00204028" w:rsidRDefault="00204028" w:rsidP="00204028">
      <w:pPr>
        <w:pStyle w:val="a3"/>
        <w:spacing w:line="256" w:lineRule="auto"/>
        <w:ind w:firstLine="600"/>
        <w:jc w:val="left"/>
      </w:pPr>
      <w:r>
        <w:t>устноиписьменноформулироватьпростыевыводынаосновепрочитанногоилиуслышанного текста.</w:t>
      </w:r>
    </w:p>
    <w:p w:rsidR="00204028" w:rsidRDefault="00204028" w:rsidP="00204028">
      <w:pPr>
        <w:pStyle w:val="1"/>
        <w:spacing w:before="1" w:line="256" w:lineRule="auto"/>
        <w:ind w:left="165" w:right="2853"/>
      </w:pPr>
      <w:r>
        <w:t xml:space="preserve">Регулятивные универсальные учебные действия </w:t>
      </w:r>
      <w:r>
        <w:rPr>
          <w:spacing w:val="-2"/>
        </w:rPr>
        <w:t>Самоорганизация:</w:t>
      </w:r>
    </w:p>
    <w:p w:rsidR="00204028" w:rsidRDefault="00204028" w:rsidP="00204028">
      <w:pPr>
        <w:pStyle w:val="a3"/>
        <w:spacing w:line="256" w:lineRule="auto"/>
        <w:ind w:left="645"/>
        <w:jc w:val="left"/>
      </w:pPr>
      <w:r>
        <w:t>планироватьспомощьюучителядействияпорешениюорфографическойзадачи; выстраивать последовательность выбранных действий.</w:t>
      </w:r>
    </w:p>
    <w:p w:rsidR="00204028" w:rsidRDefault="00204028" w:rsidP="00204028">
      <w:pPr>
        <w:pStyle w:val="1"/>
        <w:spacing w:before="1"/>
        <w:ind w:left="165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204028" w:rsidRDefault="00204028" w:rsidP="00204028">
      <w:pPr>
        <w:pStyle w:val="a3"/>
        <w:spacing w:before="20" w:line="256" w:lineRule="auto"/>
        <w:ind w:right="160" w:firstLine="600"/>
      </w:pPr>
      <w:r>
        <w:t>устанавливать спомощью учителя причины успеха(неудач)при выполнении заданий по русскому языку;</w:t>
      </w:r>
    </w:p>
    <w:p w:rsidR="00204028" w:rsidRDefault="00204028" w:rsidP="00204028">
      <w:pPr>
        <w:pStyle w:val="a3"/>
        <w:spacing w:before="2" w:line="256" w:lineRule="auto"/>
        <w:ind w:right="159" w:firstLine="600"/>
        <w:rPr>
          <w:b/>
        </w:rPr>
      </w:pPr>
      <w:r>
        <w:t xml:space="preserve">корректировать с помощью учителя свои учебные действия для преодоления ошибок привыделениивсловекорняиокончания,при списываниитекстовизаписиподдиктовку. </w:t>
      </w:r>
      <w:r>
        <w:rPr>
          <w:b/>
        </w:rPr>
        <w:t>Совместная деятельность:</w:t>
      </w:r>
    </w:p>
    <w:p w:rsidR="00204028" w:rsidRDefault="00204028" w:rsidP="00204028">
      <w:pPr>
        <w:pStyle w:val="a3"/>
        <w:spacing w:line="256" w:lineRule="auto"/>
        <w:ind w:right="158" w:firstLine="600"/>
      </w:pPr>
      <w: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решатьконфликты (в том числе с помощью учителя);</w:t>
      </w:r>
    </w:p>
    <w:p w:rsidR="00204028" w:rsidRDefault="00204028" w:rsidP="00204028">
      <w:pPr>
        <w:pStyle w:val="a3"/>
        <w:spacing w:before="2" w:line="256" w:lineRule="auto"/>
        <w:ind w:left="645" w:right="3720"/>
        <w:jc w:val="left"/>
      </w:pPr>
      <w:r>
        <w:t>совместнообсуждатьпроцессирезультатработы; ответственно выполнять свою часть работы; оценивать свой вклад в общий результат.</w:t>
      </w:r>
    </w:p>
    <w:p w:rsidR="00204028" w:rsidRDefault="00204028" w:rsidP="00204028">
      <w:pPr>
        <w:pStyle w:val="a5"/>
        <w:numPr>
          <w:ilvl w:val="0"/>
          <w:numId w:val="2"/>
        </w:numPr>
        <w:tabs>
          <w:tab w:val="left" w:pos="226"/>
        </w:tabs>
        <w:spacing w:line="289" w:lineRule="exact"/>
        <w:ind w:left="226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1"/>
        <w:spacing w:before="29"/>
        <w:jc w:val="both"/>
      </w:pPr>
      <w:r>
        <w:t>Сведения о русском</w:t>
      </w:r>
      <w:r>
        <w:rPr>
          <w:spacing w:val="-4"/>
        </w:rPr>
        <w:t>языке</w:t>
      </w:r>
    </w:p>
    <w:p w:rsidR="00204028" w:rsidRDefault="00204028" w:rsidP="00204028">
      <w:pPr>
        <w:pStyle w:val="a3"/>
        <w:spacing w:before="30" w:line="264" w:lineRule="auto"/>
        <w:ind w:right="161" w:firstLine="600"/>
      </w:pPr>
      <w: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04028" w:rsidRDefault="00204028" w:rsidP="00204028">
      <w:pPr>
        <w:pStyle w:val="1"/>
        <w:spacing w:line="288" w:lineRule="exact"/>
        <w:jc w:val="both"/>
      </w:pPr>
      <w:r>
        <w:t xml:space="preserve">Фонетика и </w:t>
      </w:r>
      <w:r>
        <w:rPr>
          <w:spacing w:val="-2"/>
        </w:rPr>
        <w:t>графика</w:t>
      </w:r>
    </w:p>
    <w:p w:rsidR="00204028" w:rsidRDefault="00204028" w:rsidP="00204028">
      <w:pPr>
        <w:pStyle w:val="a3"/>
        <w:spacing w:before="29" w:line="264" w:lineRule="auto"/>
        <w:ind w:right="157" w:firstLine="600"/>
      </w:pPr>
      <w: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204028" w:rsidRDefault="00204028" w:rsidP="00204028">
      <w:pPr>
        <w:pStyle w:val="a3"/>
        <w:spacing w:line="264" w:lineRule="auto"/>
        <w:ind w:right="157" w:firstLine="600"/>
      </w:pPr>
      <w:r>
        <w:t>Соотношение звукового и буквенного состава в словах с разделительными ь и ъ, в словах с непроизносимыми согласными.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Использованиеалфавитаприработесословарями,справочниками,</w:t>
      </w:r>
      <w:r>
        <w:rPr>
          <w:spacing w:val="-2"/>
        </w:rPr>
        <w:t>каталогами.</w:t>
      </w:r>
    </w:p>
    <w:p w:rsidR="00204028" w:rsidRDefault="00204028" w:rsidP="00204028">
      <w:pPr>
        <w:pStyle w:val="1"/>
        <w:spacing w:before="30"/>
      </w:pPr>
      <w:r>
        <w:rPr>
          <w:spacing w:val="-2"/>
        </w:rPr>
        <w:t>Орфоэпия</w:t>
      </w:r>
    </w:p>
    <w:p w:rsidR="00204028" w:rsidRDefault="00204028" w:rsidP="00204028">
      <w:pPr>
        <w:pStyle w:val="a3"/>
        <w:spacing w:before="27" w:line="264" w:lineRule="auto"/>
        <w:ind w:right="158" w:firstLine="600"/>
      </w:pPr>
      <w: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04028" w:rsidRDefault="00204028" w:rsidP="00204028">
      <w:pPr>
        <w:pStyle w:val="a3"/>
        <w:spacing w:before="1"/>
        <w:ind w:left="645"/>
      </w:pPr>
      <w:r>
        <w:t>Использованиеорфоэпическогословарядлярешенияпрактических</w:t>
      </w:r>
      <w:r>
        <w:rPr>
          <w:spacing w:val="-2"/>
        </w:rPr>
        <w:t>задач.</w:t>
      </w:r>
    </w:p>
    <w:p w:rsidR="00204028" w:rsidRDefault="00204028" w:rsidP="00204028">
      <w:pPr>
        <w:pStyle w:val="a3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1"/>
        <w:spacing w:before="89"/>
      </w:pPr>
      <w:r>
        <w:rPr>
          <w:spacing w:val="-2"/>
        </w:rPr>
        <w:lastRenderedPageBreak/>
        <w:t>Лексика</w:t>
      </w:r>
    </w:p>
    <w:p w:rsidR="00204028" w:rsidRDefault="00204028" w:rsidP="00204028">
      <w:pPr>
        <w:pStyle w:val="a3"/>
        <w:spacing w:before="29"/>
        <w:ind w:left="645"/>
        <w:jc w:val="left"/>
      </w:pPr>
      <w:r>
        <w:t>Повторение:лексическоезначение</w:t>
      </w:r>
      <w:r>
        <w:rPr>
          <w:spacing w:val="-2"/>
        </w:rPr>
        <w:t>слова.</w:t>
      </w:r>
    </w:p>
    <w:p w:rsidR="00204028" w:rsidRDefault="00204028" w:rsidP="00204028">
      <w:pPr>
        <w:pStyle w:val="a3"/>
        <w:spacing w:before="30" w:line="261" w:lineRule="auto"/>
        <w:ind w:right="160" w:firstLine="600"/>
      </w:pPr>
      <w:r>
        <w:t xml:space="preserve">Прямое и переносное значение слова (ознакомление). Устаревшие слова </w:t>
      </w:r>
      <w:r>
        <w:rPr>
          <w:spacing w:val="-2"/>
        </w:rPr>
        <w:t>(ознакомление).</w:t>
      </w:r>
    </w:p>
    <w:p w:rsidR="00204028" w:rsidRDefault="00204028" w:rsidP="00204028">
      <w:pPr>
        <w:pStyle w:val="1"/>
        <w:spacing w:before="4"/>
        <w:jc w:val="both"/>
      </w:pPr>
      <w:r>
        <w:t>Состав слова</w:t>
      </w:r>
      <w:r>
        <w:rPr>
          <w:spacing w:val="-2"/>
        </w:rPr>
        <w:t xml:space="preserve"> (морфемика)</w:t>
      </w:r>
    </w:p>
    <w:p w:rsidR="00204028" w:rsidRDefault="00204028" w:rsidP="00204028">
      <w:pPr>
        <w:pStyle w:val="a3"/>
        <w:spacing w:before="30" w:line="256" w:lineRule="auto"/>
        <w:ind w:right="158" w:firstLine="600"/>
      </w:pPr>
      <w: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04028" w:rsidRDefault="00204028" w:rsidP="00204028">
      <w:pPr>
        <w:pStyle w:val="a3"/>
        <w:spacing w:before="1" w:line="256" w:lineRule="auto"/>
        <w:ind w:right="158" w:firstLine="600"/>
      </w:pPr>
      <w: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204028" w:rsidRDefault="00204028" w:rsidP="00204028">
      <w:pPr>
        <w:pStyle w:val="1"/>
        <w:spacing w:before="1"/>
      </w:pPr>
      <w:r>
        <w:rPr>
          <w:spacing w:val="-2"/>
        </w:rPr>
        <w:t>Морфология</w:t>
      </w:r>
    </w:p>
    <w:p w:rsidR="00204028" w:rsidRDefault="00204028" w:rsidP="00204028">
      <w:pPr>
        <w:pStyle w:val="a3"/>
        <w:spacing w:before="30"/>
        <w:ind w:left="645"/>
        <w:jc w:val="left"/>
      </w:pPr>
      <w:r>
        <w:t>Части</w:t>
      </w:r>
      <w:r>
        <w:rPr>
          <w:spacing w:val="-2"/>
        </w:rPr>
        <w:t>речи.</w:t>
      </w:r>
    </w:p>
    <w:p w:rsidR="00204028" w:rsidRDefault="00204028" w:rsidP="00204028">
      <w:pPr>
        <w:pStyle w:val="a3"/>
        <w:spacing w:before="19" w:line="256" w:lineRule="auto"/>
        <w:ind w:right="157" w:firstLine="600"/>
      </w:pPr>
      <w: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204028" w:rsidRDefault="00204028" w:rsidP="00204028">
      <w:pPr>
        <w:pStyle w:val="a3"/>
        <w:spacing w:before="1" w:line="256" w:lineRule="auto"/>
        <w:ind w:right="86" w:firstLine="600"/>
      </w:pPr>
      <w: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породам,числами падежам(кромеимёнприлагательныхна«-ий»,«-</w:t>
      </w:r>
      <w:r>
        <w:rPr>
          <w:spacing w:val="-4"/>
        </w:rPr>
        <w:t>ов»,</w:t>
      </w:r>
    </w:p>
    <w:p w:rsidR="00204028" w:rsidRDefault="00204028" w:rsidP="00204028">
      <w:pPr>
        <w:pStyle w:val="a3"/>
        <w:spacing w:before="1"/>
      </w:pPr>
      <w:r>
        <w:t>«-ин»).Склонениеимён</w:t>
      </w:r>
      <w:r>
        <w:rPr>
          <w:spacing w:val="-2"/>
        </w:rPr>
        <w:t>прилагательных.</w:t>
      </w:r>
    </w:p>
    <w:p w:rsidR="00204028" w:rsidRDefault="00204028" w:rsidP="00204028">
      <w:pPr>
        <w:pStyle w:val="a3"/>
        <w:spacing w:before="20"/>
        <w:ind w:left="645"/>
      </w:pPr>
      <w:r>
        <w:t>Местоимение(общеепредставление).Личныеместоимения,ихупотреблениев</w:t>
      </w:r>
      <w:r>
        <w:rPr>
          <w:spacing w:val="-2"/>
        </w:rPr>
        <w:t>речи.</w:t>
      </w:r>
    </w:p>
    <w:p w:rsidR="00204028" w:rsidRDefault="00204028" w:rsidP="00204028">
      <w:pPr>
        <w:pStyle w:val="a3"/>
        <w:spacing w:before="20"/>
      </w:pPr>
      <w:r>
        <w:t>Использованиеличныхместоименийдляустранениянеоправданныхповторовв</w:t>
      </w:r>
      <w:r>
        <w:rPr>
          <w:spacing w:val="-2"/>
        </w:rPr>
        <w:t>тексте.</w:t>
      </w:r>
    </w:p>
    <w:p w:rsidR="00204028" w:rsidRDefault="00204028" w:rsidP="00204028">
      <w:pPr>
        <w:pStyle w:val="a3"/>
        <w:spacing w:before="22" w:line="256" w:lineRule="auto"/>
        <w:ind w:right="160" w:firstLine="600"/>
      </w:pPr>
      <w: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04028" w:rsidRDefault="00204028" w:rsidP="00204028">
      <w:pPr>
        <w:pStyle w:val="a3"/>
        <w:spacing w:line="289" w:lineRule="exact"/>
        <w:ind w:left="645"/>
      </w:pPr>
      <w:r>
        <w:t>Частица«не»,её</w:t>
      </w:r>
      <w:r>
        <w:rPr>
          <w:spacing w:val="-2"/>
        </w:rPr>
        <w:t>значение.</w:t>
      </w:r>
    </w:p>
    <w:p w:rsidR="00204028" w:rsidRDefault="00204028" w:rsidP="00204028">
      <w:pPr>
        <w:pStyle w:val="1"/>
        <w:spacing w:before="22"/>
      </w:pPr>
      <w:r>
        <w:rPr>
          <w:spacing w:val="-2"/>
        </w:rPr>
        <w:t>Синтаксис</w:t>
      </w:r>
    </w:p>
    <w:p w:rsidR="00204028" w:rsidRDefault="00204028" w:rsidP="00204028">
      <w:pPr>
        <w:pStyle w:val="a3"/>
        <w:spacing w:before="30" w:line="256" w:lineRule="auto"/>
        <w:ind w:right="159" w:firstLine="600"/>
      </w:pPr>
      <w:r>
        <w:t>Предложение.Установлениеприпомощисмысловых(синтаксических)вопросовсвязи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04028" w:rsidRDefault="00204028" w:rsidP="00204028">
      <w:pPr>
        <w:pStyle w:val="a3"/>
        <w:spacing w:before="1" w:line="256" w:lineRule="auto"/>
        <w:ind w:right="157" w:firstLine="600"/>
      </w:pPr>
      <w:r>
        <w:t xml:space="preserve">Наблюдение за однородными членами предложения с союзами «и», «а», «но» и без </w:t>
      </w:r>
      <w:r>
        <w:rPr>
          <w:spacing w:val="-2"/>
        </w:rPr>
        <w:t>союзов.</w:t>
      </w:r>
    </w:p>
    <w:p w:rsidR="00204028" w:rsidRDefault="00204028" w:rsidP="00204028">
      <w:pPr>
        <w:pStyle w:val="1"/>
        <w:spacing w:line="289" w:lineRule="exact"/>
        <w:jc w:val="both"/>
      </w:pPr>
      <w:r>
        <w:t xml:space="preserve">Орфография и </w:t>
      </w:r>
      <w:r>
        <w:rPr>
          <w:spacing w:val="-2"/>
        </w:rPr>
        <w:t>пунктуация</w:t>
      </w:r>
    </w:p>
    <w:p w:rsidR="00204028" w:rsidRDefault="00204028" w:rsidP="00204028">
      <w:pPr>
        <w:pStyle w:val="a3"/>
        <w:spacing w:before="29" w:line="256" w:lineRule="auto"/>
        <w:ind w:right="157" w:firstLine="600"/>
      </w:pPr>
      <w: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04028" w:rsidRDefault="00204028" w:rsidP="00204028">
      <w:pPr>
        <w:pStyle w:val="a3"/>
        <w:spacing w:before="1" w:line="256" w:lineRule="auto"/>
        <w:ind w:right="161" w:firstLine="600"/>
      </w:pPr>
      <w:r>
        <w:t xml:space="preserve">Использование орфографического словаря для определения (уточнения) написания </w:t>
      </w:r>
      <w:r>
        <w:rPr>
          <w:spacing w:val="-2"/>
        </w:rPr>
        <w:t>слова.</w:t>
      </w:r>
    </w:p>
    <w:p w:rsidR="00204028" w:rsidRDefault="00204028" w:rsidP="00204028">
      <w:pPr>
        <w:pStyle w:val="a3"/>
        <w:spacing w:line="256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/>
        <w:ind w:left="645"/>
        <w:jc w:val="left"/>
      </w:pPr>
      <w:r>
        <w:lastRenderedPageBreak/>
        <w:t>Правилаправописанияиих</w:t>
      </w:r>
      <w:r>
        <w:rPr>
          <w:spacing w:val="-2"/>
        </w:rPr>
        <w:t xml:space="preserve"> применение:</w:t>
      </w:r>
    </w:p>
    <w:p w:rsidR="00204028" w:rsidRDefault="00204028" w:rsidP="00204028">
      <w:pPr>
        <w:pStyle w:val="a3"/>
        <w:spacing w:before="20" w:line="259" w:lineRule="auto"/>
        <w:ind w:left="645" w:right="4523"/>
        <w:jc w:val="left"/>
      </w:pPr>
      <w:r>
        <w:t>разделительный твёрдый знак; непроизносимыесогласныевкорнеслова;</w:t>
      </w:r>
    </w:p>
    <w:p w:rsidR="00204028" w:rsidRDefault="00204028" w:rsidP="00204028">
      <w:pPr>
        <w:pStyle w:val="a3"/>
        <w:spacing w:line="286" w:lineRule="exact"/>
        <w:ind w:left="645"/>
        <w:jc w:val="left"/>
      </w:pPr>
      <w:r>
        <w:t>мягкийзнак послешипящихнаконце имён</w:t>
      </w:r>
      <w:r>
        <w:rPr>
          <w:spacing w:val="-2"/>
        </w:rPr>
        <w:t>существительных;</w:t>
      </w:r>
    </w:p>
    <w:p w:rsidR="00204028" w:rsidRDefault="00204028" w:rsidP="00204028">
      <w:pPr>
        <w:pStyle w:val="a3"/>
        <w:spacing w:before="20" w:line="259" w:lineRule="auto"/>
        <w:ind w:right="159" w:firstLine="600"/>
      </w:pPr>
      <w:r>
        <w:t xml:space="preserve">безударные гласные в падежных окончаниях имён существительных (на уровне </w:t>
      </w:r>
      <w:r>
        <w:rPr>
          <w:spacing w:val="-2"/>
        </w:rPr>
        <w:t>наблюдения);</w:t>
      </w:r>
    </w:p>
    <w:p w:rsidR="00204028" w:rsidRDefault="00204028" w:rsidP="00204028">
      <w:pPr>
        <w:pStyle w:val="a3"/>
        <w:spacing w:line="256" w:lineRule="auto"/>
        <w:ind w:right="159" w:firstLine="600"/>
      </w:pPr>
      <w:r>
        <w:t xml:space="preserve">безударные гласные в падежных окончаниях имён прилагательных (на уровне </w:t>
      </w:r>
      <w:r>
        <w:rPr>
          <w:spacing w:val="-2"/>
        </w:rPr>
        <w:t>наблюдения);</w:t>
      </w:r>
    </w:p>
    <w:p w:rsidR="00204028" w:rsidRDefault="00204028" w:rsidP="00204028">
      <w:pPr>
        <w:pStyle w:val="a3"/>
        <w:spacing w:line="289" w:lineRule="exact"/>
        <w:ind w:left="645"/>
      </w:pPr>
      <w:r>
        <w:t>раздельноенаписаниепредлоговсличными</w:t>
      </w:r>
      <w:r>
        <w:rPr>
          <w:spacing w:val="-2"/>
        </w:rPr>
        <w:t xml:space="preserve"> местоимениями;</w:t>
      </w:r>
    </w:p>
    <w:p w:rsidR="00204028" w:rsidRDefault="00204028" w:rsidP="00204028">
      <w:pPr>
        <w:pStyle w:val="a3"/>
        <w:spacing w:before="15" w:line="259" w:lineRule="auto"/>
        <w:ind w:right="159" w:firstLine="600"/>
      </w:pPr>
      <w:r>
        <w:t xml:space="preserve">непроверяемые гласные и согласные (перечень слов в орфографическом словаре </w:t>
      </w:r>
      <w:r>
        <w:rPr>
          <w:spacing w:val="-2"/>
        </w:rPr>
        <w:t>учебника);</w:t>
      </w:r>
    </w:p>
    <w:p w:rsidR="00204028" w:rsidRDefault="00204028" w:rsidP="00204028">
      <w:pPr>
        <w:pStyle w:val="a3"/>
        <w:spacing w:line="286" w:lineRule="exact"/>
        <w:ind w:left="645"/>
      </w:pPr>
      <w:r>
        <w:t>раздельноенаписаниечастицынес</w:t>
      </w:r>
      <w:r>
        <w:rPr>
          <w:spacing w:val="-2"/>
        </w:rPr>
        <w:t>глаголами.</w:t>
      </w:r>
    </w:p>
    <w:p w:rsidR="00204028" w:rsidRDefault="00204028" w:rsidP="00204028">
      <w:pPr>
        <w:pStyle w:val="1"/>
        <w:spacing w:before="20"/>
        <w:jc w:val="both"/>
      </w:pPr>
      <w:r>
        <w:t xml:space="preserve">Развитие </w:t>
      </w:r>
      <w:r>
        <w:rPr>
          <w:spacing w:val="-4"/>
        </w:rPr>
        <w:t>речи</w:t>
      </w:r>
    </w:p>
    <w:p w:rsidR="00204028" w:rsidRDefault="00204028" w:rsidP="00204028">
      <w:pPr>
        <w:pStyle w:val="a3"/>
        <w:spacing w:before="30" w:line="256" w:lineRule="auto"/>
        <w:ind w:right="157" w:firstLine="600"/>
      </w:pPr>
      <w: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</w:t>
      </w:r>
      <w:r>
        <w:rPr>
          <w:spacing w:val="-2"/>
        </w:rPr>
        <w:t>работы.</w:t>
      </w:r>
    </w:p>
    <w:p w:rsidR="00204028" w:rsidRDefault="00204028" w:rsidP="00204028">
      <w:pPr>
        <w:pStyle w:val="a3"/>
        <w:spacing w:before="2" w:line="256" w:lineRule="auto"/>
        <w:ind w:right="160" w:firstLine="600"/>
      </w:pPr>
      <w:r>
        <w:t>Особенности речевого этикета в условиях общения с людьми, плохо владеющими русским языком.</w:t>
      </w:r>
    </w:p>
    <w:p w:rsidR="00204028" w:rsidRDefault="00204028" w:rsidP="00204028">
      <w:pPr>
        <w:pStyle w:val="a3"/>
        <w:spacing w:line="256" w:lineRule="auto"/>
        <w:ind w:right="158" w:firstLine="600"/>
      </w:pPr>
      <w: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04028" w:rsidRDefault="00204028" w:rsidP="00204028">
      <w:pPr>
        <w:pStyle w:val="a3"/>
        <w:spacing w:before="1" w:line="256" w:lineRule="auto"/>
        <w:ind w:right="158" w:firstLine="600"/>
      </w:pPr>
      <w:r>
        <w:t>План текста. Составление плана текста, написание текста по заданному плану. Связь предложенийвтекстеспомощьюличныхместоимений,синонимов,союзов«и»,«а»,«но». Ключевые слова в тексте.</w:t>
      </w:r>
    </w:p>
    <w:p w:rsidR="00204028" w:rsidRDefault="00204028" w:rsidP="00204028">
      <w:pPr>
        <w:pStyle w:val="a3"/>
        <w:spacing w:before="1" w:line="256" w:lineRule="auto"/>
        <w:ind w:right="159" w:firstLine="600"/>
      </w:pPr>
      <w:r>
        <w:t>Определение типов текстов (повествование, описание, рассуждение) и создание собственных текстов заданного типа.</w:t>
      </w:r>
    </w:p>
    <w:p w:rsidR="00204028" w:rsidRDefault="00204028" w:rsidP="00204028">
      <w:pPr>
        <w:pStyle w:val="a3"/>
        <w:spacing w:line="289" w:lineRule="exact"/>
        <w:ind w:left="645"/>
      </w:pPr>
      <w:r>
        <w:t>Жанрписьма,</w:t>
      </w:r>
      <w:r>
        <w:rPr>
          <w:spacing w:val="-2"/>
        </w:rPr>
        <w:t>объявления.</w:t>
      </w:r>
    </w:p>
    <w:p w:rsidR="00204028" w:rsidRDefault="00204028" w:rsidP="00204028">
      <w:pPr>
        <w:pStyle w:val="a3"/>
        <w:spacing w:before="20" w:line="256" w:lineRule="auto"/>
        <w:ind w:left="645"/>
        <w:jc w:val="left"/>
        <w:rPr>
          <w:b/>
        </w:rPr>
      </w:pPr>
      <w:r>
        <w:t xml:space="preserve">Изложение текста по коллективно или самостоятельно составленному плану. Изучающеечтение.Функцииознакомительногочтения,ситуацииприменения. </w:t>
      </w:r>
      <w:r>
        <w:rPr>
          <w:b/>
        </w:rPr>
        <w:t>УНИВЕРСАЛЬНЫЕ  УЧЕБНЫЕ ДЕЙСТВИЯ</w:t>
      </w:r>
    </w:p>
    <w:p w:rsidR="00204028" w:rsidRDefault="00204028" w:rsidP="00204028">
      <w:pPr>
        <w:pStyle w:val="a3"/>
        <w:spacing w:before="1" w:line="256" w:lineRule="auto"/>
        <w:ind w:right="158" w:firstLine="600"/>
      </w:pPr>
      <w: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коммуникативныхуниверсальныхучебныхдействий,регулятивныхуниверсальныхучебных действий, совместной деятельности.</w:t>
      </w:r>
    </w:p>
    <w:p w:rsidR="00204028" w:rsidRDefault="00204028" w:rsidP="00204028">
      <w:pPr>
        <w:pStyle w:val="1"/>
        <w:spacing w:before="1" w:line="256" w:lineRule="auto"/>
        <w:ind w:left="165" w:right="3811"/>
      </w:pPr>
      <w:r>
        <w:t>Познавательные  универсальные учебные действия  Базовые логические действия:</w:t>
      </w:r>
    </w:p>
    <w:p w:rsidR="00204028" w:rsidRDefault="00204028" w:rsidP="00204028">
      <w:pPr>
        <w:pStyle w:val="a3"/>
        <w:tabs>
          <w:tab w:val="left" w:pos="4077"/>
          <w:tab w:val="left" w:pos="5305"/>
          <w:tab w:val="left" w:pos="10194"/>
        </w:tabs>
        <w:spacing w:before="2" w:line="256" w:lineRule="auto"/>
        <w:ind w:right="157" w:firstLine="600"/>
        <w:jc w:val="left"/>
      </w:pPr>
      <w:r>
        <w:t>сравниватьграмматические</w:t>
      </w:r>
      <w:r>
        <w:tab/>
      </w:r>
      <w:r>
        <w:rPr>
          <w:spacing w:val="-2"/>
        </w:rPr>
        <w:t>признаки</w:t>
      </w:r>
      <w:r>
        <w:tab/>
        <w:t>разныхчастейречи:выделятьобщие</w:t>
      </w:r>
      <w:r>
        <w:tab/>
      </w:r>
      <w:r>
        <w:rPr>
          <w:spacing w:val="-10"/>
        </w:rPr>
        <w:t xml:space="preserve">и </w:t>
      </w:r>
      <w:r>
        <w:t>различные грамматические признаки;</w:t>
      </w:r>
    </w:p>
    <w:p w:rsidR="00204028" w:rsidRDefault="00204028" w:rsidP="00204028">
      <w:pPr>
        <w:pStyle w:val="a3"/>
        <w:spacing w:line="289" w:lineRule="exact"/>
        <w:ind w:left="645"/>
        <w:jc w:val="left"/>
      </w:pPr>
      <w:r>
        <w:t>сравниватьтемуиосновнуюмысль</w:t>
      </w:r>
      <w:r>
        <w:rPr>
          <w:spacing w:val="-2"/>
        </w:rPr>
        <w:t>текста;</w:t>
      </w:r>
    </w:p>
    <w:p w:rsidR="00204028" w:rsidRDefault="00204028" w:rsidP="00204028">
      <w:pPr>
        <w:pStyle w:val="a3"/>
        <w:tabs>
          <w:tab w:val="left" w:pos="2142"/>
          <w:tab w:val="left" w:pos="2937"/>
          <w:tab w:val="left" w:pos="4019"/>
          <w:tab w:val="left" w:pos="6076"/>
          <w:tab w:val="left" w:pos="7429"/>
          <w:tab w:val="left" w:pos="9285"/>
        </w:tabs>
        <w:spacing w:before="22" w:line="256" w:lineRule="auto"/>
        <w:ind w:right="156" w:firstLine="600"/>
        <w:jc w:val="left"/>
      </w:pPr>
      <w:r>
        <w:rPr>
          <w:spacing w:val="-2"/>
        </w:rPr>
        <w:t>сравнивать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текстов</w:t>
      </w:r>
      <w:r>
        <w:tab/>
      </w:r>
      <w:r>
        <w:rPr>
          <w:spacing w:val="-2"/>
        </w:rPr>
        <w:t>(повествование,</w:t>
      </w:r>
      <w:r>
        <w:tab/>
      </w:r>
      <w:r>
        <w:rPr>
          <w:spacing w:val="-2"/>
        </w:rPr>
        <w:t>описание,</w:t>
      </w:r>
      <w:r>
        <w:tab/>
      </w:r>
      <w:r>
        <w:rPr>
          <w:spacing w:val="-2"/>
        </w:rPr>
        <w:t>рассуждение):</w:t>
      </w:r>
      <w:r>
        <w:tab/>
      </w:r>
      <w:r>
        <w:rPr>
          <w:spacing w:val="-2"/>
        </w:rPr>
        <w:t xml:space="preserve">выделять </w:t>
      </w:r>
      <w:r>
        <w:t>особенности каждого типа текста;</w:t>
      </w:r>
    </w:p>
    <w:p w:rsidR="00204028" w:rsidRDefault="00204028" w:rsidP="00204028">
      <w:pPr>
        <w:pStyle w:val="a3"/>
        <w:spacing w:line="289" w:lineRule="exact"/>
        <w:ind w:left="645"/>
        <w:jc w:val="left"/>
      </w:pPr>
      <w:r>
        <w:t>сравниватьпрямоеипереносноезначение</w:t>
      </w:r>
      <w:r>
        <w:rPr>
          <w:spacing w:val="-2"/>
        </w:rPr>
        <w:t>слова;</w:t>
      </w:r>
    </w:p>
    <w:p w:rsidR="00204028" w:rsidRDefault="00204028" w:rsidP="00204028">
      <w:pPr>
        <w:pStyle w:val="a3"/>
        <w:spacing w:before="20"/>
        <w:ind w:left="645"/>
        <w:jc w:val="left"/>
      </w:pPr>
      <w:r>
        <w:t>группироватьслованаоснованиитого,какойчастьюречиони</w:t>
      </w:r>
      <w:r>
        <w:rPr>
          <w:spacing w:val="-2"/>
        </w:rPr>
        <w:t>являются;</w:t>
      </w:r>
    </w:p>
    <w:p w:rsidR="00204028" w:rsidRDefault="00204028" w:rsidP="00204028">
      <w:pPr>
        <w:pStyle w:val="a3"/>
        <w:jc w:val="left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56" w:lineRule="auto"/>
        <w:ind w:right="159" w:firstLine="600"/>
      </w:pPr>
      <w:r>
        <w:lastRenderedPageBreak/>
        <w:t xml:space="preserve"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</w:t>
      </w:r>
      <w:r>
        <w:rPr>
          <w:spacing w:val="-2"/>
        </w:rPr>
        <w:t>группировки;</w:t>
      </w:r>
    </w:p>
    <w:p w:rsidR="00204028" w:rsidRDefault="00204028" w:rsidP="00204028">
      <w:pPr>
        <w:pStyle w:val="a3"/>
        <w:spacing w:before="1" w:line="256" w:lineRule="auto"/>
        <w:ind w:left="645" w:right="159"/>
      </w:pPr>
      <w:r>
        <w:t>определять существенный признак для классификации звуков, предложений; ориентироватьсявизученныхпонятиях(подлежащее,сказуемое,</w:t>
      </w:r>
      <w:r>
        <w:rPr>
          <w:spacing w:val="-2"/>
        </w:rPr>
        <w:t>второстепенные</w:t>
      </w:r>
    </w:p>
    <w:p w:rsidR="00204028" w:rsidRDefault="00204028" w:rsidP="00204028">
      <w:pPr>
        <w:pStyle w:val="a3"/>
        <w:spacing w:before="2" w:line="256" w:lineRule="auto"/>
        <w:ind w:right="160"/>
      </w:pPr>
      <w:r>
        <w:t xml:space="preserve">члены предложения, часть речи, склонение) и соотносить понятие с его краткой </w:t>
      </w:r>
      <w:r>
        <w:rPr>
          <w:spacing w:val="-2"/>
        </w:rPr>
        <w:t>характеристикой.</w:t>
      </w:r>
    </w:p>
    <w:p w:rsidR="00204028" w:rsidRDefault="00204028" w:rsidP="00204028">
      <w:pPr>
        <w:pStyle w:val="1"/>
        <w:spacing w:line="289" w:lineRule="exact"/>
        <w:ind w:left="165"/>
        <w:jc w:val="both"/>
      </w:pPr>
      <w:r>
        <w:t xml:space="preserve">Базовые исследовательские </w:t>
      </w:r>
      <w:r>
        <w:rPr>
          <w:spacing w:val="-2"/>
        </w:rPr>
        <w:t>действия:</w:t>
      </w:r>
    </w:p>
    <w:p w:rsidR="00204028" w:rsidRDefault="00204028" w:rsidP="00204028">
      <w:pPr>
        <w:pStyle w:val="a3"/>
        <w:spacing w:before="20" w:line="256" w:lineRule="auto"/>
        <w:ind w:right="159" w:firstLine="600"/>
      </w:pPr>
      <w:r>
        <w:t>определять разрыв между реальным и желательным качеством текста на основе предложенных учителем критериев;</w:t>
      </w:r>
    </w:p>
    <w:p w:rsidR="00204028" w:rsidRDefault="00204028" w:rsidP="00204028">
      <w:pPr>
        <w:pStyle w:val="a3"/>
        <w:spacing w:before="1" w:line="256" w:lineRule="auto"/>
        <w:ind w:right="160" w:firstLine="600"/>
      </w:pPr>
      <w:r>
        <w:t>с помощью учителя формулировать цель изменения текста, планировать действия по изменению текста;</w:t>
      </w:r>
    </w:p>
    <w:p w:rsidR="00204028" w:rsidRDefault="00204028" w:rsidP="00204028">
      <w:pPr>
        <w:pStyle w:val="a3"/>
        <w:spacing w:line="256" w:lineRule="auto"/>
        <w:ind w:left="645" w:right="160"/>
      </w:pPr>
      <w:r>
        <w:t>высказывать предположение в процессе наблюдения за языковым материалом; проводитьпопредложенномупланунесложноелингвистическоемини-</w:t>
      </w:r>
      <w:r>
        <w:rPr>
          <w:spacing w:val="-2"/>
        </w:rPr>
        <w:t>исследование,</w:t>
      </w:r>
    </w:p>
    <w:p w:rsidR="00204028" w:rsidRDefault="00204028" w:rsidP="00204028">
      <w:pPr>
        <w:pStyle w:val="a3"/>
        <w:spacing w:line="289" w:lineRule="exact"/>
      </w:pPr>
      <w:r>
        <w:t>выполнятьпопредложенномупланупроектное</w:t>
      </w:r>
      <w:r>
        <w:rPr>
          <w:spacing w:val="-2"/>
        </w:rPr>
        <w:t>задание;</w:t>
      </w:r>
    </w:p>
    <w:p w:rsidR="00204028" w:rsidRDefault="00204028" w:rsidP="00204028">
      <w:pPr>
        <w:pStyle w:val="a3"/>
        <w:spacing w:before="22" w:line="256" w:lineRule="auto"/>
        <w:ind w:right="158" w:firstLine="600"/>
      </w:pPr>
      <w: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204028" w:rsidRDefault="00204028" w:rsidP="00204028">
      <w:pPr>
        <w:pStyle w:val="a3"/>
        <w:spacing w:line="259" w:lineRule="auto"/>
        <w:ind w:right="159" w:firstLine="600"/>
      </w:pPr>
      <w:r>
        <w:t>выбирать наиболее подходящий для данной ситуации тип текста (на основе предложенных критериев).</w:t>
      </w:r>
    </w:p>
    <w:p w:rsidR="00204028" w:rsidRDefault="00204028" w:rsidP="00204028">
      <w:pPr>
        <w:pStyle w:val="1"/>
        <w:spacing w:line="286" w:lineRule="exact"/>
        <w:ind w:left="165"/>
        <w:jc w:val="both"/>
      </w:pPr>
      <w:r>
        <w:t xml:space="preserve">Работа с </w:t>
      </w:r>
      <w:r>
        <w:rPr>
          <w:spacing w:val="-2"/>
        </w:rPr>
        <w:t>информацией:</w:t>
      </w:r>
    </w:p>
    <w:p w:rsidR="00204028" w:rsidRDefault="00204028" w:rsidP="00204028">
      <w:pPr>
        <w:pStyle w:val="a3"/>
        <w:spacing w:before="19" w:line="256" w:lineRule="auto"/>
        <w:ind w:left="645" w:right="158"/>
      </w:pPr>
      <w:r>
        <w:t>выбирать источник получения информации при выполнении мини-исследования; анализироватьтекстовую,графическую,звуковуюинформациювсоответствии</w:t>
      </w:r>
      <w:r>
        <w:rPr>
          <w:spacing w:val="-10"/>
        </w:rPr>
        <w:t>с</w:t>
      </w:r>
    </w:p>
    <w:p w:rsidR="00204028" w:rsidRDefault="00204028" w:rsidP="00204028">
      <w:pPr>
        <w:pStyle w:val="a3"/>
        <w:spacing w:before="2"/>
      </w:pPr>
      <w:r>
        <w:t>учебной</w:t>
      </w:r>
      <w:r>
        <w:rPr>
          <w:spacing w:val="-2"/>
        </w:rPr>
        <w:t xml:space="preserve"> задачей;</w:t>
      </w:r>
    </w:p>
    <w:p w:rsidR="00204028" w:rsidRDefault="00204028" w:rsidP="00204028">
      <w:pPr>
        <w:pStyle w:val="a3"/>
        <w:spacing w:before="20" w:line="256" w:lineRule="auto"/>
        <w:ind w:right="159" w:firstLine="600"/>
      </w:pPr>
      <w: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204028" w:rsidRDefault="00204028" w:rsidP="00204028">
      <w:pPr>
        <w:pStyle w:val="1"/>
        <w:spacing w:before="1" w:line="256" w:lineRule="auto"/>
        <w:ind w:left="165" w:right="3574"/>
        <w:jc w:val="both"/>
      </w:pPr>
      <w:r>
        <w:t xml:space="preserve">Коммуникативные универсальные учебные действия </w:t>
      </w:r>
      <w:r>
        <w:rPr>
          <w:spacing w:val="-2"/>
        </w:rPr>
        <w:t>Общение:</w:t>
      </w:r>
    </w:p>
    <w:p w:rsidR="00204028" w:rsidRDefault="00204028" w:rsidP="00204028">
      <w:pPr>
        <w:pStyle w:val="a3"/>
        <w:spacing w:line="289" w:lineRule="exact"/>
        <w:ind w:left="645"/>
        <w:jc w:val="left"/>
      </w:pPr>
      <w:r>
        <w:t>строитьречевоевысказываниевсоответствииспоставленной</w:t>
      </w:r>
      <w:r>
        <w:rPr>
          <w:spacing w:val="-2"/>
        </w:rPr>
        <w:t>задачей;</w:t>
      </w:r>
    </w:p>
    <w:p w:rsidR="00204028" w:rsidRDefault="00204028" w:rsidP="00204028">
      <w:pPr>
        <w:pStyle w:val="a3"/>
        <w:spacing w:before="20" w:line="259" w:lineRule="auto"/>
        <w:ind w:firstLine="600"/>
        <w:jc w:val="left"/>
      </w:pPr>
      <w:r>
        <w:t>создаватьустныеиписьменныетексты(описание,рассуждение,повествование),соответствующие ситуации общения;</w:t>
      </w:r>
    </w:p>
    <w:p w:rsidR="00204028" w:rsidRDefault="00204028" w:rsidP="00204028">
      <w:pPr>
        <w:pStyle w:val="a3"/>
        <w:tabs>
          <w:tab w:val="left" w:pos="2692"/>
          <w:tab w:val="left" w:pos="4218"/>
          <w:tab w:val="left" w:pos="5944"/>
          <w:tab w:val="left" w:pos="6376"/>
          <w:tab w:val="left" w:pos="8013"/>
          <w:tab w:val="left" w:pos="9457"/>
        </w:tabs>
        <w:spacing w:line="256" w:lineRule="auto"/>
        <w:ind w:right="158" w:firstLine="600"/>
        <w:jc w:val="left"/>
      </w:pPr>
      <w:r>
        <w:rPr>
          <w:spacing w:val="-2"/>
        </w:rPr>
        <w:t>подготавливать</w:t>
      </w:r>
      <w:r>
        <w:tab/>
      </w:r>
      <w:r>
        <w:rPr>
          <w:spacing w:val="-2"/>
        </w:rPr>
        <w:t>небольшие</w:t>
      </w:r>
      <w:r>
        <w:tab/>
      </w:r>
      <w:r>
        <w:rPr>
          <w:spacing w:val="-2"/>
        </w:rPr>
        <w:t>выступления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результатах</w:t>
      </w:r>
      <w:r>
        <w:tab/>
      </w:r>
      <w:r>
        <w:rPr>
          <w:spacing w:val="-2"/>
        </w:rPr>
        <w:t>групповой</w:t>
      </w:r>
      <w:r>
        <w:tab/>
      </w:r>
      <w:r>
        <w:rPr>
          <w:spacing w:val="-2"/>
        </w:rPr>
        <w:t xml:space="preserve">работы, </w:t>
      </w:r>
      <w:r>
        <w:t>наблюдения, выполненного мини-исследования, проектного задания;</w:t>
      </w:r>
    </w:p>
    <w:p w:rsidR="00204028" w:rsidRDefault="00204028" w:rsidP="00204028">
      <w:pPr>
        <w:pStyle w:val="a3"/>
        <w:spacing w:line="256" w:lineRule="auto"/>
        <w:ind w:firstLine="600"/>
        <w:jc w:val="left"/>
      </w:pPr>
      <w:r>
        <w:t>создаватьнебольшиеустныеиписьменныетексты,содержащиеприглашение,просьбу, извинение, благодарность, отказ, с использованием норм речевого этикета.</w:t>
      </w:r>
    </w:p>
    <w:p w:rsidR="00204028" w:rsidRDefault="00204028" w:rsidP="00204028">
      <w:pPr>
        <w:pStyle w:val="1"/>
        <w:spacing w:line="256" w:lineRule="auto"/>
        <w:ind w:left="165" w:right="2853"/>
      </w:pPr>
      <w:r>
        <w:t xml:space="preserve">Регулятивные универсальные учебные действия </w:t>
      </w:r>
      <w:r>
        <w:rPr>
          <w:spacing w:val="-2"/>
        </w:rPr>
        <w:t>Самоорганизация:</w:t>
      </w:r>
    </w:p>
    <w:p w:rsidR="00204028" w:rsidRDefault="00204028" w:rsidP="00204028">
      <w:pPr>
        <w:pStyle w:val="a3"/>
        <w:spacing w:line="256" w:lineRule="auto"/>
        <w:ind w:left="645" w:right="2853"/>
        <w:jc w:val="left"/>
      </w:pPr>
      <w:r>
        <w:t>планироватьдействияпорешениюорфографическойзадачи; выстраивать последовательность выбранных действий.</w:t>
      </w:r>
    </w:p>
    <w:p w:rsidR="00204028" w:rsidRDefault="00204028" w:rsidP="00204028">
      <w:pPr>
        <w:pStyle w:val="1"/>
        <w:ind w:left="165"/>
      </w:pPr>
      <w:r>
        <w:rPr>
          <w:spacing w:val="-2"/>
        </w:rPr>
        <w:t>Самоконтроль:</w:t>
      </w:r>
    </w:p>
    <w:p w:rsidR="00204028" w:rsidRDefault="00204028" w:rsidP="00204028">
      <w:pPr>
        <w:pStyle w:val="a3"/>
        <w:spacing w:before="18" w:line="256" w:lineRule="auto"/>
        <w:ind w:left="645"/>
        <w:jc w:val="left"/>
      </w:pPr>
      <w:r>
        <w:t>устанавливать причины успеха (неудач) при выполнении заданий по русскому языку; корректироватьспомощьюучителясвоиучебныедействиядляпреодоления</w:t>
      </w:r>
      <w:r>
        <w:rPr>
          <w:spacing w:val="-2"/>
        </w:rPr>
        <w:t>ошибок</w:t>
      </w:r>
    </w:p>
    <w:p w:rsidR="00204028" w:rsidRDefault="00204028" w:rsidP="00204028">
      <w:pPr>
        <w:pStyle w:val="a3"/>
        <w:tabs>
          <w:tab w:val="left" w:pos="6424"/>
          <w:tab w:val="left" w:pos="8884"/>
        </w:tabs>
        <w:spacing w:line="259" w:lineRule="auto"/>
        <w:ind w:right="161"/>
        <w:jc w:val="left"/>
      </w:pPr>
      <w:r>
        <w:t>привыделениивсловекорняиокончания,при</w:t>
      </w:r>
      <w:r>
        <w:tab/>
        <w:t>определениичасти</w:t>
      </w:r>
      <w:r>
        <w:tab/>
        <w:t>речи,члена предложения при списывании текстов и записи под диктовку.</w:t>
      </w:r>
    </w:p>
    <w:p w:rsidR="00204028" w:rsidRDefault="00204028" w:rsidP="00204028">
      <w:pPr>
        <w:pStyle w:val="1"/>
        <w:spacing w:line="286" w:lineRule="exact"/>
        <w:ind w:left="165"/>
      </w:pPr>
      <w:r>
        <w:t xml:space="preserve">Совместная </w:t>
      </w:r>
      <w:r>
        <w:rPr>
          <w:spacing w:val="-2"/>
        </w:rPr>
        <w:t>деятельность:</w:t>
      </w:r>
    </w:p>
    <w:p w:rsidR="00204028" w:rsidRDefault="00204028" w:rsidP="00204028">
      <w:pPr>
        <w:pStyle w:val="a3"/>
        <w:spacing w:before="29" w:line="264" w:lineRule="auto"/>
        <w:ind w:firstLine="600"/>
        <w:jc w:val="left"/>
      </w:pPr>
      <w:r>
        <w:t>формулироватькраткосрочныеидолгосрочныецели(индивидуальныесучётом участиявколлективныхзадачах)привыполненииколлективногомини-исследования</w:t>
      </w:r>
      <w:r>
        <w:rPr>
          <w:spacing w:val="-5"/>
        </w:rPr>
        <w:t>или</w:t>
      </w:r>
    </w:p>
    <w:p w:rsidR="00204028" w:rsidRDefault="00204028" w:rsidP="00204028">
      <w:pPr>
        <w:pStyle w:val="a3"/>
        <w:spacing w:line="264" w:lineRule="auto"/>
        <w:jc w:val="left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64" w:lineRule="auto"/>
        <w:ind w:right="159"/>
      </w:pPr>
      <w:r>
        <w:lastRenderedPageBreak/>
        <w:t>проектного задания на основе предложенного формата планирования, распределения промежуточных шагов и сроков;</w:t>
      </w:r>
    </w:p>
    <w:p w:rsidR="00204028" w:rsidRDefault="00204028" w:rsidP="00204028">
      <w:pPr>
        <w:pStyle w:val="a3"/>
        <w:spacing w:before="1" w:line="261" w:lineRule="auto"/>
        <w:ind w:right="159" w:firstLine="600"/>
      </w:pPr>
      <w:r>
        <w:t>выполнять совместные (в группах) проектные задания с использованием предложенных образцов;</w:t>
      </w:r>
    </w:p>
    <w:p w:rsidR="00204028" w:rsidRDefault="00204028" w:rsidP="00204028">
      <w:pPr>
        <w:pStyle w:val="a3"/>
        <w:spacing w:before="4" w:line="264" w:lineRule="auto"/>
        <w:ind w:right="156" w:firstLine="600"/>
      </w:pPr>
      <w:r>
        <w:t xml:space="preserve"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</w:t>
      </w:r>
      <w:r>
        <w:rPr>
          <w:spacing w:val="-2"/>
        </w:rPr>
        <w:t>деятельности.</w:t>
      </w:r>
    </w:p>
    <w:p w:rsidR="00204028" w:rsidRDefault="00204028" w:rsidP="00204028">
      <w:pPr>
        <w:pStyle w:val="a5"/>
        <w:numPr>
          <w:ilvl w:val="0"/>
          <w:numId w:val="2"/>
        </w:numPr>
        <w:tabs>
          <w:tab w:val="left" w:pos="706"/>
        </w:tabs>
        <w:spacing w:before="1"/>
        <w:ind w:left="706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1"/>
        <w:spacing w:before="20"/>
      </w:pPr>
      <w:r>
        <w:t xml:space="preserve">Сведения о русском </w:t>
      </w:r>
      <w:r>
        <w:rPr>
          <w:spacing w:val="-4"/>
        </w:rPr>
        <w:t>языке</w:t>
      </w:r>
    </w:p>
    <w:p w:rsidR="00204028" w:rsidRDefault="00204028" w:rsidP="00204028">
      <w:pPr>
        <w:pStyle w:val="a3"/>
        <w:spacing w:before="29" w:line="264" w:lineRule="auto"/>
        <w:ind w:firstLine="600"/>
        <w:jc w:val="left"/>
      </w:pPr>
      <w:r>
        <w:t>Русскийязыккакязыкмежнациональногообщения.Различныеметодыпознания языка: наблюдение, анализ, лингвистический эксперимент, миниисследование, проект.</w:t>
      </w:r>
    </w:p>
    <w:p w:rsidR="00204028" w:rsidRDefault="00204028" w:rsidP="00204028">
      <w:pPr>
        <w:pStyle w:val="1"/>
        <w:spacing w:before="1"/>
      </w:pPr>
      <w:r>
        <w:t xml:space="preserve">Фонетика и </w:t>
      </w:r>
      <w:r>
        <w:rPr>
          <w:spacing w:val="-2"/>
        </w:rPr>
        <w:t>графика</w:t>
      </w:r>
    </w:p>
    <w:p w:rsidR="00204028" w:rsidRDefault="00204028" w:rsidP="00204028">
      <w:pPr>
        <w:pStyle w:val="a3"/>
        <w:spacing w:before="27" w:line="264" w:lineRule="auto"/>
        <w:ind w:firstLine="600"/>
        <w:jc w:val="left"/>
      </w:pPr>
      <w: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04028" w:rsidRDefault="00204028" w:rsidP="00204028">
      <w:pPr>
        <w:pStyle w:val="1"/>
        <w:spacing w:before="1"/>
      </w:pPr>
      <w:r>
        <w:rPr>
          <w:spacing w:val="-2"/>
        </w:rPr>
        <w:t>Орфоэпия</w:t>
      </w:r>
      <w:hyperlink r:id="rId6" w:anchor="_ftn1">
        <w:r>
          <w:rPr>
            <w:color w:val="0092FF"/>
            <w:spacing w:val="-2"/>
          </w:rPr>
          <w:t>[3]</w:t>
        </w:r>
      </w:hyperlink>
    </w:p>
    <w:p w:rsidR="00204028" w:rsidRDefault="00204028" w:rsidP="00204028">
      <w:pPr>
        <w:pStyle w:val="a3"/>
        <w:spacing w:before="30" w:line="264" w:lineRule="auto"/>
        <w:ind w:right="157" w:firstLine="600"/>
      </w:pPr>
      <w:r>
        <w:t>Правильная интонация в процессе говорения и чтения. Нормы произношения звукови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04028" w:rsidRDefault="00204028" w:rsidP="00204028">
      <w:pPr>
        <w:pStyle w:val="a3"/>
        <w:spacing w:line="264" w:lineRule="auto"/>
        <w:ind w:right="158" w:firstLine="600"/>
      </w:pPr>
      <w:r>
        <w:t>Использование орфоэпических словарей русского языка при определении правильного произношения слов.</w:t>
      </w:r>
    </w:p>
    <w:p w:rsidR="00204028" w:rsidRDefault="00204028" w:rsidP="00204028">
      <w:pPr>
        <w:pStyle w:val="1"/>
        <w:spacing w:line="288" w:lineRule="exact"/>
      </w:pPr>
      <w:r>
        <w:rPr>
          <w:spacing w:val="-2"/>
        </w:rPr>
        <w:t>Лексика</w:t>
      </w:r>
    </w:p>
    <w:p w:rsidR="00204028" w:rsidRDefault="00204028" w:rsidP="00204028">
      <w:pPr>
        <w:pStyle w:val="a3"/>
        <w:tabs>
          <w:tab w:val="left" w:pos="2185"/>
          <w:tab w:val="left" w:pos="2545"/>
          <w:tab w:val="left" w:pos="4264"/>
          <w:tab w:val="left" w:pos="5373"/>
          <w:tab w:val="left" w:pos="6961"/>
          <w:tab w:val="left" w:pos="7422"/>
          <w:tab w:val="left" w:pos="9453"/>
          <w:tab w:val="left" w:pos="9805"/>
        </w:tabs>
        <w:spacing w:before="29" w:line="264" w:lineRule="auto"/>
        <w:ind w:right="157" w:firstLine="600"/>
        <w:jc w:val="left"/>
      </w:pPr>
      <w:r>
        <w:rPr>
          <w:spacing w:val="-2"/>
        </w:rPr>
        <w:t>Повторение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продолжение</w:t>
      </w:r>
      <w:r>
        <w:tab/>
      </w:r>
      <w:r>
        <w:rPr>
          <w:spacing w:val="-2"/>
        </w:rPr>
        <w:t>работы:</w:t>
      </w:r>
      <w:r>
        <w:tab/>
      </w: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речи </w:t>
      </w:r>
      <w:r>
        <w:t>синонимов, антонимов, устаревших слов (простые случаи).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Наблюдениезаиспользованиемвречифразеологизмов(простые</w:t>
      </w:r>
      <w:r>
        <w:rPr>
          <w:spacing w:val="-2"/>
        </w:rPr>
        <w:t>случаи).</w:t>
      </w:r>
    </w:p>
    <w:p w:rsidR="00204028" w:rsidRDefault="00204028" w:rsidP="00204028">
      <w:pPr>
        <w:pStyle w:val="1"/>
        <w:spacing w:before="29"/>
      </w:pPr>
      <w:r>
        <w:t>Состав слова</w:t>
      </w:r>
      <w:r>
        <w:rPr>
          <w:spacing w:val="-2"/>
        </w:rPr>
        <w:t xml:space="preserve"> (морфемика)</w:t>
      </w:r>
    </w:p>
    <w:p w:rsidR="00204028" w:rsidRDefault="00204028" w:rsidP="00204028">
      <w:pPr>
        <w:pStyle w:val="a3"/>
        <w:spacing w:before="30" w:line="261" w:lineRule="auto"/>
        <w:ind w:firstLine="600"/>
        <w:jc w:val="left"/>
      </w:pPr>
      <w:r>
        <w:t>Составизменяемыхслов,выделениевсловахсоднозначновыделяемымиморфемами окончания, корня, приставки, суффикса (повторение изученного).</w:t>
      </w:r>
    </w:p>
    <w:p w:rsidR="00204028" w:rsidRDefault="00204028" w:rsidP="00204028">
      <w:pPr>
        <w:pStyle w:val="a3"/>
        <w:spacing w:before="4"/>
        <w:ind w:left="645"/>
        <w:jc w:val="left"/>
      </w:pPr>
      <w:r>
        <w:t>Основа</w:t>
      </w:r>
      <w:r>
        <w:rPr>
          <w:spacing w:val="-2"/>
        </w:rPr>
        <w:t xml:space="preserve"> слова.</w:t>
      </w:r>
    </w:p>
    <w:p w:rsidR="00204028" w:rsidRDefault="00204028" w:rsidP="00204028">
      <w:pPr>
        <w:pStyle w:val="a3"/>
        <w:spacing w:before="30"/>
        <w:ind w:left="645"/>
        <w:jc w:val="left"/>
      </w:pPr>
      <w:r>
        <w:t>Составнеизменяемыхслов</w:t>
      </w:r>
      <w:r>
        <w:rPr>
          <w:spacing w:val="-2"/>
        </w:rPr>
        <w:t>(ознакомление).</w:t>
      </w:r>
    </w:p>
    <w:p w:rsidR="00204028" w:rsidRDefault="00204028" w:rsidP="00204028">
      <w:pPr>
        <w:pStyle w:val="a3"/>
        <w:tabs>
          <w:tab w:val="left" w:pos="2058"/>
          <w:tab w:val="left" w:pos="3474"/>
          <w:tab w:val="left" w:pos="5557"/>
          <w:tab w:val="left" w:pos="7146"/>
          <w:tab w:val="left" w:pos="8692"/>
          <w:tab w:val="left" w:pos="9805"/>
        </w:tabs>
        <w:spacing w:before="27" w:line="264" w:lineRule="auto"/>
        <w:ind w:right="157" w:firstLine="600"/>
        <w:jc w:val="left"/>
      </w:pPr>
      <w:r>
        <w:rPr>
          <w:spacing w:val="-2"/>
        </w:rPr>
        <w:t>Значение</w:t>
      </w:r>
      <w:r>
        <w:tab/>
      </w:r>
      <w:r>
        <w:rPr>
          <w:spacing w:val="-2"/>
        </w:rPr>
        <w:t>наиболее</w:t>
      </w:r>
      <w:r>
        <w:tab/>
      </w:r>
      <w:r>
        <w:rPr>
          <w:spacing w:val="-2"/>
        </w:rPr>
        <w:t>употребляемых</w:t>
      </w:r>
      <w:r>
        <w:tab/>
      </w:r>
      <w:r>
        <w:rPr>
          <w:spacing w:val="-2"/>
        </w:rPr>
        <w:t>суффиксов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4"/>
        </w:rPr>
        <w:t xml:space="preserve">речи </w:t>
      </w:r>
      <w:r>
        <w:rPr>
          <w:spacing w:val="-2"/>
        </w:rPr>
        <w:t>(ознакомление).</w:t>
      </w:r>
    </w:p>
    <w:p w:rsidR="00204028" w:rsidRDefault="00204028" w:rsidP="00204028">
      <w:pPr>
        <w:pStyle w:val="1"/>
        <w:spacing w:before="1"/>
      </w:pPr>
      <w:r>
        <w:rPr>
          <w:spacing w:val="-2"/>
        </w:rPr>
        <w:t>Морфология</w:t>
      </w:r>
    </w:p>
    <w:p w:rsidR="00204028" w:rsidRDefault="00204028" w:rsidP="00204028">
      <w:pPr>
        <w:pStyle w:val="a3"/>
        <w:spacing w:before="29"/>
        <w:ind w:left="645"/>
        <w:jc w:val="left"/>
      </w:pPr>
      <w:r>
        <w:t>Частиречисамостоятельныеи</w:t>
      </w:r>
      <w:r>
        <w:rPr>
          <w:spacing w:val="-2"/>
        </w:rPr>
        <w:t>служебные.</w:t>
      </w:r>
    </w:p>
    <w:p w:rsidR="00204028" w:rsidRDefault="00204028" w:rsidP="00204028">
      <w:pPr>
        <w:pStyle w:val="a3"/>
        <w:spacing w:before="30"/>
        <w:ind w:left="645"/>
        <w:jc w:val="left"/>
      </w:pPr>
      <w:r>
        <w:t>Имясуществительное.Склонениеимёнсуществительных(кромесуществительных</w:t>
      </w:r>
      <w:r>
        <w:rPr>
          <w:spacing w:val="-5"/>
        </w:rPr>
        <w:t>на</w:t>
      </w:r>
    </w:p>
    <w:p w:rsidR="00204028" w:rsidRDefault="00204028" w:rsidP="00204028">
      <w:pPr>
        <w:pStyle w:val="a3"/>
        <w:spacing w:before="29" w:line="264" w:lineRule="auto"/>
        <w:ind w:right="158"/>
      </w:pPr>
      <w:r>
        <w:t>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 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204028" w:rsidRDefault="00204028" w:rsidP="00204028">
      <w:pPr>
        <w:pStyle w:val="a3"/>
        <w:spacing w:line="264" w:lineRule="auto"/>
        <w:ind w:right="105" w:firstLine="600"/>
        <w:jc w:val="right"/>
      </w:pPr>
      <w:r>
        <w:t>Имяприлагательное.Зависимостьформыимениприлагательногоотформыимени существительного(повторение).Склонениеимёнприлагательныхвомножественном</w:t>
      </w:r>
      <w:r>
        <w:rPr>
          <w:spacing w:val="-2"/>
        </w:rPr>
        <w:t>числе.</w:t>
      </w:r>
    </w:p>
    <w:p w:rsidR="00204028" w:rsidRDefault="00204028" w:rsidP="00204028">
      <w:pPr>
        <w:pStyle w:val="a3"/>
        <w:spacing w:line="264" w:lineRule="auto"/>
        <w:ind w:right="158" w:firstLine="600"/>
      </w:pPr>
      <w: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204028" w:rsidRDefault="00204028" w:rsidP="00204028">
      <w:pPr>
        <w:pStyle w:val="a3"/>
        <w:spacing w:line="264" w:lineRule="auto"/>
        <w:ind w:right="158" w:firstLine="600"/>
      </w:pPr>
      <w: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204028" w:rsidRDefault="00204028" w:rsidP="00204028">
      <w:pPr>
        <w:pStyle w:val="a3"/>
        <w:spacing w:line="264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64" w:lineRule="auto"/>
        <w:ind w:left="645" w:right="733"/>
        <w:jc w:val="left"/>
      </w:pPr>
      <w:r>
        <w:lastRenderedPageBreak/>
        <w:t>Наречие(общеепредставление).Значение,вопросы,употреблениевречи. Предлог. Отличие предлогов от приставок (повторение).</w:t>
      </w:r>
    </w:p>
    <w:p w:rsidR="00204028" w:rsidRDefault="00204028" w:rsidP="00204028">
      <w:pPr>
        <w:pStyle w:val="a3"/>
        <w:spacing w:before="1" w:line="261" w:lineRule="auto"/>
        <w:ind w:left="645" w:right="1666"/>
        <w:jc w:val="left"/>
      </w:pPr>
      <w:r>
        <w:t>Союз;союзы«и»,«а»,«но»впростыхисложныхпредложениях. Частица «не», её значение (повторение).</w:t>
      </w:r>
    </w:p>
    <w:p w:rsidR="00204028" w:rsidRDefault="00204028" w:rsidP="00204028">
      <w:pPr>
        <w:pStyle w:val="1"/>
        <w:spacing w:before="4"/>
      </w:pPr>
      <w:r>
        <w:rPr>
          <w:spacing w:val="-2"/>
        </w:rPr>
        <w:t>Синтаксис</w:t>
      </w:r>
    </w:p>
    <w:p w:rsidR="00204028" w:rsidRDefault="00204028" w:rsidP="00204028">
      <w:pPr>
        <w:pStyle w:val="a3"/>
        <w:spacing w:before="30" w:line="264" w:lineRule="auto"/>
        <w:ind w:right="157" w:firstLine="600"/>
      </w:pPr>
      <w: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</w:t>
      </w:r>
      <w:r>
        <w:rPr>
          <w:spacing w:val="-2"/>
        </w:rPr>
        <w:t>изученного).</w:t>
      </w:r>
    </w:p>
    <w:p w:rsidR="00204028" w:rsidRDefault="00204028" w:rsidP="00204028">
      <w:pPr>
        <w:pStyle w:val="a3"/>
        <w:spacing w:before="1"/>
        <w:ind w:left="645"/>
      </w:pPr>
      <w:r>
        <w:t>Связьмеждусловамив</w:t>
      </w:r>
      <w:r>
        <w:rPr>
          <w:spacing w:val="-2"/>
        </w:rPr>
        <w:t xml:space="preserve"> словосочетании.</w:t>
      </w:r>
    </w:p>
    <w:p w:rsidR="00204028" w:rsidRDefault="00204028" w:rsidP="00204028">
      <w:pPr>
        <w:pStyle w:val="a3"/>
        <w:tabs>
          <w:tab w:val="left" w:pos="1252"/>
          <w:tab w:val="left" w:pos="1689"/>
          <w:tab w:val="left" w:pos="2365"/>
          <w:tab w:val="left" w:pos="2677"/>
          <w:tab w:val="left" w:pos="2932"/>
          <w:tab w:val="left" w:pos="4398"/>
          <w:tab w:val="left" w:pos="4722"/>
          <w:tab w:val="left" w:pos="5625"/>
          <w:tab w:val="left" w:pos="6196"/>
          <w:tab w:val="left" w:pos="6841"/>
          <w:tab w:val="left" w:pos="7261"/>
          <w:tab w:val="left" w:pos="7573"/>
          <w:tab w:val="left" w:pos="8154"/>
          <w:tab w:val="left" w:pos="8725"/>
          <w:tab w:val="left" w:pos="9402"/>
          <w:tab w:val="left" w:pos="10218"/>
        </w:tabs>
        <w:spacing w:before="27" w:line="264" w:lineRule="auto"/>
        <w:ind w:right="90" w:firstLine="600"/>
        <w:jc w:val="right"/>
      </w:pPr>
      <w:r>
        <w:rPr>
          <w:spacing w:val="-2"/>
        </w:rPr>
        <w:t>Предложения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однородными</w:t>
      </w:r>
      <w:r>
        <w:tab/>
      </w:r>
      <w:r>
        <w:rPr>
          <w:spacing w:val="-2"/>
        </w:rPr>
        <w:t>членами:</w:t>
      </w:r>
      <w:r>
        <w:tab/>
      </w:r>
      <w:r>
        <w:rPr>
          <w:spacing w:val="-4"/>
        </w:rPr>
        <w:t>без</w:t>
      </w:r>
      <w:r>
        <w:tab/>
      </w:r>
      <w:r>
        <w:rPr>
          <w:spacing w:val="-2"/>
        </w:rPr>
        <w:t>союзов,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союзами</w:t>
      </w:r>
      <w:r>
        <w:tab/>
      </w:r>
      <w:r>
        <w:rPr>
          <w:spacing w:val="-4"/>
        </w:rPr>
        <w:t>«а»,</w:t>
      </w:r>
      <w:r>
        <w:tab/>
      </w:r>
      <w:r>
        <w:rPr>
          <w:spacing w:val="-2"/>
        </w:rPr>
        <w:t>«но»,</w:t>
      </w:r>
      <w:r>
        <w:tab/>
      </w:r>
      <w:r>
        <w:rPr>
          <w:spacing w:val="-10"/>
        </w:rPr>
        <w:t xml:space="preserve">с </w:t>
      </w:r>
      <w:r>
        <w:t xml:space="preserve">одиночнымсоюзом«и».Интонацияперечислениявпредложенияхсоднороднымичленами. </w:t>
      </w:r>
      <w:r>
        <w:rPr>
          <w:spacing w:val="-2"/>
        </w:rPr>
        <w:t>Простое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сложное</w:t>
      </w:r>
      <w:r>
        <w:tab/>
      </w:r>
      <w:r>
        <w:tab/>
      </w:r>
      <w:r>
        <w:rPr>
          <w:spacing w:val="-2"/>
        </w:rPr>
        <w:t>предложения</w:t>
      </w:r>
      <w:r>
        <w:tab/>
      </w:r>
      <w:r>
        <w:rPr>
          <w:spacing w:val="-2"/>
        </w:rPr>
        <w:t>(ознакомление).</w:t>
      </w:r>
      <w:r>
        <w:tab/>
      </w:r>
      <w:r>
        <w:rPr>
          <w:spacing w:val="-2"/>
        </w:rPr>
        <w:t>Сложные</w:t>
      </w:r>
      <w:r>
        <w:tab/>
      </w:r>
      <w:r>
        <w:rPr>
          <w:spacing w:val="-2"/>
        </w:rPr>
        <w:t xml:space="preserve">предложения: </w:t>
      </w:r>
      <w:r>
        <w:t>сложносочинённыессоюзами«и»,«а»,«но»;бессоюзныесложныепредложения(без</w:t>
      </w:r>
    </w:p>
    <w:p w:rsidR="00204028" w:rsidRDefault="00204028" w:rsidP="00204028">
      <w:pPr>
        <w:pStyle w:val="a3"/>
        <w:spacing w:line="289" w:lineRule="exact"/>
      </w:pPr>
      <w:r>
        <w:t>называния</w:t>
      </w:r>
      <w:r>
        <w:rPr>
          <w:spacing w:val="-2"/>
        </w:rPr>
        <w:t>терминов).</w:t>
      </w:r>
    </w:p>
    <w:p w:rsidR="00204028" w:rsidRDefault="00204028" w:rsidP="00204028">
      <w:pPr>
        <w:pStyle w:val="1"/>
        <w:spacing w:before="29"/>
        <w:jc w:val="both"/>
      </w:pPr>
      <w:r>
        <w:t xml:space="preserve">Орфография и </w:t>
      </w:r>
      <w:r>
        <w:rPr>
          <w:spacing w:val="-2"/>
        </w:rPr>
        <w:t>пунктуация</w:t>
      </w:r>
    </w:p>
    <w:p w:rsidR="00204028" w:rsidRDefault="00204028" w:rsidP="00204028">
      <w:pPr>
        <w:pStyle w:val="a3"/>
        <w:spacing w:before="30" w:line="268" w:lineRule="auto"/>
        <w:ind w:right="157" w:firstLine="600"/>
      </w:pPr>
      <w: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04028" w:rsidRDefault="00204028" w:rsidP="00204028">
      <w:pPr>
        <w:pStyle w:val="a3"/>
        <w:spacing w:before="2" w:line="268" w:lineRule="auto"/>
        <w:ind w:right="161" w:firstLine="600"/>
      </w:pPr>
      <w:r>
        <w:t xml:space="preserve">Использование орфографического словаря для определения (уточнения) написания </w:t>
      </w:r>
      <w:r>
        <w:rPr>
          <w:spacing w:val="-2"/>
        </w:rPr>
        <w:t>слова.</w:t>
      </w:r>
    </w:p>
    <w:p w:rsidR="00204028" w:rsidRDefault="00204028" w:rsidP="00204028">
      <w:pPr>
        <w:pStyle w:val="a3"/>
        <w:spacing w:line="289" w:lineRule="exact"/>
        <w:ind w:left="645"/>
      </w:pPr>
      <w:r>
        <w:t>Правилаправописанияиих</w:t>
      </w:r>
      <w:r>
        <w:rPr>
          <w:spacing w:val="-2"/>
        </w:rPr>
        <w:t xml:space="preserve"> применение:</w:t>
      </w:r>
    </w:p>
    <w:p w:rsidR="00204028" w:rsidRDefault="00204028" w:rsidP="00204028">
      <w:pPr>
        <w:pStyle w:val="a3"/>
        <w:spacing w:before="35"/>
        <w:ind w:left="645"/>
      </w:pPr>
      <w:r>
        <w:t>безударныепадежныеокончанияимёнсуществительных(кромесуществительных</w:t>
      </w:r>
      <w:r>
        <w:rPr>
          <w:spacing w:val="-7"/>
        </w:rPr>
        <w:t>на</w:t>
      </w:r>
    </w:p>
    <w:p w:rsidR="00204028" w:rsidRDefault="00204028" w:rsidP="00204028">
      <w:pPr>
        <w:pStyle w:val="a3"/>
        <w:spacing w:before="36" w:line="268" w:lineRule="auto"/>
        <w:ind w:right="158"/>
      </w:pPr>
      <w:r>
        <w:t>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 ин», «-ий»);</w:t>
      </w:r>
    </w:p>
    <w:p w:rsidR="00204028" w:rsidRDefault="00204028" w:rsidP="00204028">
      <w:pPr>
        <w:pStyle w:val="a3"/>
        <w:spacing w:before="1"/>
        <w:ind w:left="645"/>
      </w:pPr>
      <w:r>
        <w:t>безударныепадежныеокончанияимён</w:t>
      </w:r>
      <w:r>
        <w:rPr>
          <w:spacing w:val="-2"/>
        </w:rPr>
        <w:t xml:space="preserve"> прилагательных;</w:t>
      </w:r>
    </w:p>
    <w:p w:rsidR="00204028" w:rsidRDefault="00204028" w:rsidP="00204028">
      <w:pPr>
        <w:pStyle w:val="a3"/>
        <w:spacing w:before="35" w:line="268" w:lineRule="auto"/>
        <w:ind w:right="160" w:firstLine="600"/>
      </w:pPr>
      <w:r>
        <w:t xml:space="preserve">мягкий знак после шипящих на конце глаголов в форме 2-го лица единственного </w:t>
      </w:r>
      <w:r>
        <w:rPr>
          <w:spacing w:val="-2"/>
        </w:rPr>
        <w:t>числа;</w:t>
      </w:r>
    </w:p>
    <w:p w:rsidR="00204028" w:rsidRDefault="00204028" w:rsidP="00204028">
      <w:pPr>
        <w:pStyle w:val="a3"/>
        <w:spacing w:line="268" w:lineRule="auto"/>
        <w:ind w:left="645" w:right="733"/>
        <w:jc w:val="left"/>
      </w:pPr>
      <w:r>
        <w:t>наличиеилиотсутствиемягкогознакавглаголахна«-ться»и«-тся»; безударные личные окончания глаголов;</w:t>
      </w:r>
    </w:p>
    <w:p w:rsidR="00204028" w:rsidRDefault="00204028" w:rsidP="00204028">
      <w:pPr>
        <w:pStyle w:val="a3"/>
        <w:ind w:left="645"/>
        <w:jc w:val="left"/>
      </w:pPr>
      <w:r>
        <w:t>знакипрепинаниявпредложенияхсоднороднымичленами,соединёнными</w:t>
      </w:r>
      <w:r>
        <w:rPr>
          <w:spacing w:val="-2"/>
        </w:rPr>
        <w:t>союзами</w:t>
      </w:r>
    </w:p>
    <w:p w:rsidR="00204028" w:rsidRDefault="00204028" w:rsidP="00204028">
      <w:pPr>
        <w:pStyle w:val="a3"/>
        <w:spacing w:before="35"/>
        <w:jc w:val="left"/>
      </w:pPr>
      <w:r>
        <w:t>«и»,«а»,«но»ибез</w:t>
      </w:r>
      <w:r>
        <w:rPr>
          <w:spacing w:val="-2"/>
        </w:rPr>
        <w:t>союзов.</w:t>
      </w:r>
    </w:p>
    <w:p w:rsidR="00204028" w:rsidRDefault="00204028" w:rsidP="00204028">
      <w:pPr>
        <w:pStyle w:val="a3"/>
        <w:tabs>
          <w:tab w:val="left" w:pos="1566"/>
          <w:tab w:val="left" w:pos="3165"/>
          <w:tab w:val="left" w:pos="3565"/>
          <w:tab w:val="left" w:pos="4811"/>
          <w:tab w:val="left" w:pos="6659"/>
          <w:tab w:val="left" w:pos="8125"/>
          <w:tab w:val="left" w:pos="8646"/>
          <w:tab w:val="left" w:pos="9421"/>
        </w:tabs>
        <w:spacing w:before="34" w:line="271" w:lineRule="auto"/>
        <w:ind w:right="161" w:firstLine="600"/>
        <w:jc w:val="left"/>
      </w:pPr>
      <w:r>
        <w:rPr>
          <w:spacing w:val="-2"/>
        </w:rPr>
        <w:t>Знаки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сложном</w:t>
      </w:r>
      <w:r>
        <w:tab/>
      </w:r>
      <w:r>
        <w:rPr>
          <w:spacing w:val="-2"/>
        </w:rPr>
        <w:t>предложении,</w:t>
      </w:r>
      <w:r>
        <w:tab/>
      </w:r>
      <w:r>
        <w:rPr>
          <w:spacing w:val="-2"/>
        </w:rPr>
        <w:t>состоящем</w:t>
      </w:r>
      <w:r>
        <w:tab/>
      </w:r>
      <w:r>
        <w:rPr>
          <w:spacing w:val="-6"/>
        </w:rPr>
        <w:t>из</w:t>
      </w:r>
      <w:r>
        <w:tab/>
      </w:r>
      <w:r>
        <w:rPr>
          <w:spacing w:val="-4"/>
        </w:rPr>
        <w:t>двух</w:t>
      </w:r>
      <w:r>
        <w:tab/>
      </w:r>
      <w:r>
        <w:rPr>
          <w:spacing w:val="-2"/>
        </w:rPr>
        <w:t>простых (наблюдение).</w:t>
      </w:r>
    </w:p>
    <w:p w:rsidR="00204028" w:rsidRDefault="00204028" w:rsidP="00204028">
      <w:pPr>
        <w:pStyle w:val="a3"/>
        <w:spacing w:line="285" w:lineRule="exact"/>
        <w:ind w:left="645"/>
        <w:jc w:val="left"/>
      </w:pPr>
      <w:r>
        <w:t>Знакипрепинания впредложенииспрямойречьюпослесловавтора</w:t>
      </w:r>
      <w:r>
        <w:rPr>
          <w:spacing w:val="-2"/>
        </w:rPr>
        <w:t xml:space="preserve"> (наблюдение).</w:t>
      </w:r>
    </w:p>
    <w:p w:rsidR="00204028" w:rsidRDefault="00204028" w:rsidP="00204028">
      <w:pPr>
        <w:pStyle w:val="1"/>
        <w:spacing w:before="37"/>
      </w:pPr>
      <w:r>
        <w:t xml:space="preserve">Развитие </w:t>
      </w:r>
      <w:r>
        <w:rPr>
          <w:spacing w:val="-4"/>
        </w:rPr>
        <w:t>речи</w:t>
      </w:r>
    </w:p>
    <w:p w:rsidR="00204028" w:rsidRDefault="00204028" w:rsidP="00204028">
      <w:pPr>
        <w:pStyle w:val="a3"/>
        <w:spacing w:before="27" w:line="268" w:lineRule="auto"/>
        <w:ind w:right="50" w:firstLine="600"/>
        <w:jc w:val="left"/>
      </w:pPr>
      <w:r>
        <w:t>Повторение и продолжение работы, начатой в предыдущих классах: ситуации устного иписьменногообщения(письмо,поздравительнаяоткрытка,объявлениеидругие);диалог; монолог; отражение темы текста или основной мысли в заголовке.</w:t>
      </w:r>
    </w:p>
    <w:p w:rsidR="00204028" w:rsidRDefault="00204028" w:rsidP="00204028">
      <w:pPr>
        <w:pStyle w:val="a3"/>
        <w:spacing w:line="268" w:lineRule="auto"/>
        <w:jc w:val="left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68" w:lineRule="auto"/>
        <w:ind w:right="86" w:firstLine="600"/>
      </w:pPr>
      <w: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04028" w:rsidRDefault="00204028" w:rsidP="00204028">
      <w:pPr>
        <w:pStyle w:val="a3"/>
        <w:spacing w:before="1" w:line="268" w:lineRule="auto"/>
        <w:ind w:right="160" w:firstLine="600"/>
      </w:pPr>
      <w:r>
        <w:t>Изложение (подробный устный и письменный пересказ текста; выборочный устный пересказ текста).</w:t>
      </w:r>
    </w:p>
    <w:p w:rsidR="00204028" w:rsidRDefault="00204028" w:rsidP="00204028">
      <w:pPr>
        <w:pStyle w:val="a3"/>
        <w:spacing w:line="289" w:lineRule="exact"/>
        <w:ind w:left="645"/>
      </w:pPr>
      <w:r>
        <w:t>Сочинениекаквидписьменной</w:t>
      </w:r>
      <w:r>
        <w:rPr>
          <w:spacing w:val="-2"/>
        </w:rPr>
        <w:t>работы.</w:t>
      </w:r>
    </w:p>
    <w:p w:rsidR="00204028" w:rsidRDefault="00204028" w:rsidP="00204028">
      <w:pPr>
        <w:pStyle w:val="a3"/>
        <w:spacing w:before="37" w:line="268" w:lineRule="auto"/>
        <w:ind w:right="158" w:firstLine="600"/>
      </w:pPr>
      <w: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Ознакомительноечтение в соответствии с поставленной задачей.</w:t>
      </w:r>
    </w:p>
    <w:p w:rsidR="00204028" w:rsidRDefault="00204028" w:rsidP="00204028">
      <w:pPr>
        <w:spacing w:before="1"/>
        <w:ind w:left="485"/>
        <w:jc w:val="center"/>
        <w:rPr>
          <w:b/>
          <w:sz w:val="24"/>
        </w:rPr>
      </w:pPr>
      <w:r>
        <w:rPr>
          <w:b/>
          <w:sz w:val="24"/>
        </w:rPr>
        <w:t xml:space="preserve">УНИВЕРСАЛЬНЫЕ УЧЕБНЫЕ </w:t>
      </w:r>
      <w:r>
        <w:rPr>
          <w:b/>
          <w:spacing w:val="-2"/>
          <w:sz w:val="24"/>
        </w:rPr>
        <w:t>ДЕЙСТВИЯ</w:t>
      </w:r>
    </w:p>
    <w:p w:rsidR="00204028" w:rsidRDefault="00204028" w:rsidP="00204028">
      <w:pPr>
        <w:pStyle w:val="a3"/>
        <w:spacing w:before="20" w:line="256" w:lineRule="auto"/>
        <w:ind w:right="158" w:firstLine="600"/>
      </w:pPr>
      <w: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коммуникативныхуниверсальныхучебныхдействий,регулятивныхуниверсальныхучебных действий, совместной деятельности.</w:t>
      </w:r>
    </w:p>
    <w:p w:rsidR="00204028" w:rsidRDefault="00204028" w:rsidP="00204028">
      <w:pPr>
        <w:pStyle w:val="1"/>
        <w:spacing w:line="256" w:lineRule="auto"/>
        <w:ind w:left="165" w:right="3811"/>
        <w:jc w:val="both"/>
      </w:pPr>
      <w:r>
        <w:t>Познавательные универсальные учебные действия Базовые логические действия:</w:t>
      </w:r>
    </w:p>
    <w:p w:rsidR="00204028" w:rsidRDefault="00204028" w:rsidP="00204028">
      <w:pPr>
        <w:pStyle w:val="a3"/>
        <w:spacing w:line="256" w:lineRule="auto"/>
        <w:ind w:right="158" w:firstLine="600"/>
      </w:pPr>
      <w: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204028" w:rsidRDefault="00204028" w:rsidP="00204028">
      <w:pPr>
        <w:pStyle w:val="a3"/>
        <w:spacing w:before="1"/>
        <w:ind w:left="645"/>
      </w:pPr>
      <w:r>
        <w:t>группироватьслованаоснованиитого,какойчастьюречиони</w:t>
      </w:r>
      <w:r>
        <w:rPr>
          <w:spacing w:val="-2"/>
        </w:rPr>
        <w:t>являются;</w:t>
      </w:r>
    </w:p>
    <w:p w:rsidR="00204028" w:rsidRDefault="00204028" w:rsidP="00204028">
      <w:pPr>
        <w:pStyle w:val="a3"/>
        <w:spacing w:before="20" w:line="259" w:lineRule="auto"/>
        <w:ind w:right="158" w:firstLine="600"/>
      </w:pPr>
      <w:r>
        <w:t xml:space="preserve">объединять глаголы в группы по определённому признаку (например, время, </w:t>
      </w:r>
      <w:r>
        <w:rPr>
          <w:spacing w:val="-2"/>
        </w:rPr>
        <w:t>спряжение);</w:t>
      </w:r>
    </w:p>
    <w:p w:rsidR="00204028" w:rsidRDefault="00204028" w:rsidP="00204028">
      <w:pPr>
        <w:pStyle w:val="a3"/>
        <w:spacing w:line="256" w:lineRule="auto"/>
        <w:ind w:right="158" w:firstLine="600"/>
      </w:pPr>
      <w:r>
        <w:t>объединятьпредложенияпоопределённомупризнаку,самостоятельноустанавливать этот признак;</w:t>
      </w:r>
    </w:p>
    <w:p w:rsidR="00204028" w:rsidRDefault="00204028" w:rsidP="00204028">
      <w:pPr>
        <w:pStyle w:val="a3"/>
        <w:ind w:left="645"/>
      </w:pPr>
      <w:r>
        <w:t>классифицироватьпредложенныеязыковые</w:t>
      </w:r>
      <w:r>
        <w:rPr>
          <w:spacing w:val="-2"/>
        </w:rPr>
        <w:t>единицы;</w:t>
      </w:r>
    </w:p>
    <w:p w:rsidR="00204028" w:rsidRDefault="00204028" w:rsidP="00204028">
      <w:pPr>
        <w:pStyle w:val="a3"/>
        <w:spacing w:before="17"/>
        <w:ind w:left="645"/>
      </w:pPr>
      <w:r>
        <w:t>устнохарактеризоватьязыковыеединицыпозаданным</w:t>
      </w:r>
      <w:r>
        <w:rPr>
          <w:spacing w:val="-2"/>
        </w:rPr>
        <w:t>признакам;</w:t>
      </w:r>
    </w:p>
    <w:p w:rsidR="00204028" w:rsidRDefault="00204028" w:rsidP="00204028">
      <w:pPr>
        <w:pStyle w:val="a3"/>
        <w:spacing w:before="20" w:line="256" w:lineRule="auto"/>
        <w:ind w:right="158" w:firstLine="600"/>
      </w:pPr>
      <w: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204028" w:rsidRDefault="00204028" w:rsidP="00204028">
      <w:pPr>
        <w:pStyle w:val="1"/>
        <w:spacing w:before="2"/>
        <w:ind w:left="165"/>
        <w:jc w:val="both"/>
      </w:pPr>
      <w:r>
        <w:t xml:space="preserve">Базовые исследовательские </w:t>
      </w:r>
      <w:r>
        <w:rPr>
          <w:spacing w:val="-2"/>
        </w:rPr>
        <w:t>действия:</w:t>
      </w:r>
    </w:p>
    <w:p w:rsidR="00204028" w:rsidRDefault="00204028" w:rsidP="00204028">
      <w:pPr>
        <w:pStyle w:val="a3"/>
        <w:spacing w:before="20" w:line="256" w:lineRule="auto"/>
        <w:ind w:right="161" w:firstLine="600"/>
      </w:pPr>
      <w: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204028" w:rsidRDefault="00204028" w:rsidP="00204028">
      <w:pPr>
        <w:pStyle w:val="a3"/>
        <w:spacing w:line="259" w:lineRule="auto"/>
        <w:ind w:right="158" w:firstLine="600"/>
      </w:pPr>
      <w: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204028" w:rsidRDefault="00204028" w:rsidP="00204028">
      <w:pPr>
        <w:pStyle w:val="a3"/>
        <w:spacing w:line="256" w:lineRule="auto"/>
        <w:ind w:right="158" w:firstLine="600"/>
      </w:pPr>
      <w: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 </w:t>
      </w:r>
      <w:r>
        <w:rPr>
          <w:spacing w:val="-2"/>
        </w:rPr>
        <w:t>исследования);</w:t>
      </w:r>
    </w:p>
    <w:p w:rsidR="00204028" w:rsidRDefault="00204028" w:rsidP="00204028">
      <w:pPr>
        <w:pStyle w:val="a3"/>
        <w:spacing w:line="256" w:lineRule="auto"/>
        <w:ind w:right="160" w:firstLine="600"/>
      </w:pPr>
      <w:r>
        <w:t>выявлять недостаток информации для решения учебной (практической) задачи на основе предложенного алгоритма;</w:t>
      </w:r>
    </w:p>
    <w:p w:rsidR="00204028" w:rsidRDefault="00204028" w:rsidP="00204028">
      <w:pPr>
        <w:pStyle w:val="a3"/>
        <w:spacing w:line="289" w:lineRule="exact"/>
        <w:ind w:left="645"/>
      </w:pPr>
      <w:r>
        <w:t>прогнозироватьвозможноеразвитиеречевой</w:t>
      </w:r>
      <w:r>
        <w:rPr>
          <w:spacing w:val="-2"/>
        </w:rPr>
        <w:t>ситуации.</w:t>
      </w:r>
    </w:p>
    <w:p w:rsidR="00204028" w:rsidRDefault="00204028" w:rsidP="00204028">
      <w:pPr>
        <w:pStyle w:val="1"/>
        <w:spacing w:before="16"/>
        <w:ind w:left="165"/>
        <w:jc w:val="both"/>
      </w:pPr>
      <w:r>
        <w:t xml:space="preserve">Работа с </w:t>
      </w:r>
      <w:r>
        <w:rPr>
          <w:spacing w:val="-2"/>
        </w:rPr>
        <w:t>информацией:</w:t>
      </w:r>
    </w:p>
    <w:p w:rsidR="00204028" w:rsidRDefault="00204028" w:rsidP="00204028">
      <w:pPr>
        <w:pStyle w:val="a3"/>
        <w:spacing w:before="22" w:line="256" w:lineRule="auto"/>
        <w:ind w:right="157" w:firstLine="600"/>
      </w:pPr>
      <w: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204028" w:rsidRDefault="00204028" w:rsidP="00204028">
      <w:pPr>
        <w:pStyle w:val="a3"/>
        <w:spacing w:before="2" w:line="256" w:lineRule="auto"/>
        <w:ind w:right="160" w:firstLine="600"/>
      </w:pPr>
      <w: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204028" w:rsidRDefault="00204028" w:rsidP="00204028">
      <w:pPr>
        <w:pStyle w:val="a3"/>
        <w:spacing w:line="256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64" w:lineRule="auto"/>
        <w:ind w:firstLine="600"/>
        <w:jc w:val="left"/>
      </w:pPr>
      <w:r>
        <w:lastRenderedPageBreak/>
        <w:t>соблюдатьэлементарныеправилаинформационнойбезопасностиприпоискедля выполнения заданий по русскому языку информации в Интернете;</w:t>
      </w:r>
    </w:p>
    <w:p w:rsidR="00204028" w:rsidRDefault="00204028" w:rsidP="00204028">
      <w:pPr>
        <w:pStyle w:val="a3"/>
        <w:spacing w:before="1"/>
        <w:ind w:left="645"/>
        <w:jc w:val="left"/>
      </w:pPr>
      <w:r>
        <w:t>самостоятельносоздаватьсхемы,таблицыдляпредставления</w:t>
      </w:r>
      <w:r>
        <w:rPr>
          <w:spacing w:val="-2"/>
        </w:rPr>
        <w:t xml:space="preserve"> информации.</w:t>
      </w:r>
    </w:p>
    <w:p w:rsidR="00204028" w:rsidRDefault="00204028" w:rsidP="00204028">
      <w:pPr>
        <w:pStyle w:val="1"/>
        <w:spacing w:before="27" w:line="252" w:lineRule="auto"/>
        <w:ind w:left="165" w:right="2853"/>
      </w:pPr>
      <w:r>
        <w:t xml:space="preserve">Коммуникативные универсальные учебные действия </w:t>
      </w:r>
      <w:r>
        <w:rPr>
          <w:spacing w:val="-2"/>
        </w:rPr>
        <w:t>Общение:</w:t>
      </w:r>
    </w:p>
    <w:p w:rsidR="00204028" w:rsidRDefault="00204028" w:rsidP="00204028">
      <w:pPr>
        <w:pStyle w:val="a3"/>
        <w:tabs>
          <w:tab w:val="left" w:pos="2430"/>
          <w:tab w:val="left" w:pos="2800"/>
          <w:tab w:val="left" w:pos="4765"/>
          <w:tab w:val="left" w:pos="6136"/>
          <w:tab w:val="left" w:pos="7420"/>
          <w:tab w:val="left" w:pos="8723"/>
          <w:tab w:val="left" w:pos="9935"/>
        </w:tabs>
        <w:spacing w:before="1" w:line="252" w:lineRule="auto"/>
        <w:ind w:right="156" w:firstLine="600"/>
        <w:jc w:val="left"/>
      </w:pPr>
      <w:r>
        <w:rPr>
          <w:spacing w:val="-2"/>
        </w:rPr>
        <w:t>воспринимать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суждения,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>языковые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4"/>
        </w:rPr>
        <w:t xml:space="preserve">для </w:t>
      </w:r>
      <w:r>
        <w:t>выражения эмоций в соответствии с целями и условиями общения в знакомой среде;</w:t>
      </w:r>
    </w:p>
    <w:p w:rsidR="00204028" w:rsidRDefault="00204028" w:rsidP="00204028">
      <w:pPr>
        <w:pStyle w:val="a3"/>
        <w:tabs>
          <w:tab w:val="left" w:pos="1715"/>
          <w:tab w:val="left" w:pos="2668"/>
          <w:tab w:val="left" w:pos="4458"/>
          <w:tab w:val="left" w:pos="5077"/>
          <w:tab w:val="left" w:pos="6721"/>
          <w:tab w:val="left" w:pos="8471"/>
          <w:tab w:val="left" w:pos="9925"/>
        </w:tabs>
        <w:spacing w:line="256" w:lineRule="auto"/>
        <w:ind w:right="160" w:firstLine="600"/>
        <w:jc w:val="left"/>
      </w:pPr>
      <w:r>
        <w:rPr>
          <w:spacing w:val="-2"/>
        </w:rPr>
        <w:t>строить</w:t>
      </w:r>
      <w:r>
        <w:tab/>
      </w:r>
      <w:r>
        <w:rPr>
          <w:spacing w:val="-2"/>
        </w:rPr>
        <w:t>устное</w:t>
      </w:r>
      <w:r>
        <w:tab/>
      </w:r>
      <w:r>
        <w:rPr>
          <w:spacing w:val="-2"/>
        </w:rPr>
        <w:t>высказывание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обосновании</w:t>
      </w:r>
      <w:r>
        <w:tab/>
      </w:r>
      <w:r>
        <w:rPr>
          <w:spacing w:val="-2"/>
        </w:rPr>
        <w:t>правильности</w:t>
      </w:r>
      <w:r>
        <w:tab/>
      </w:r>
      <w:r>
        <w:rPr>
          <w:spacing w:val="-2"/>
        </w:rPr>
        <w:t>написания,</w:t>
      </w:r>
      <w:r>
        <w:tab/>
      </w:r>
      <w:r>
        <w:rPr>
          <w:spacing w:val="-4"/>
        </w:rPr>
        <w:t xml:space="preserve">при </w:t>
      </w:r>
      <w:r>
        <w:t>обобщении результатов наблюдения за орфографическим материалом;</w:t>
      </w:r>
    </w:p>
    <w:p w:rsidR="00204028" w:rsidRDefault="00204028" w:rsidP="00204028">
      <w:pPr>
        <w:pStyle w:val="a3"/>
        <w:spacing w:before="1" w:line="256" w:lineRule="auto"/>
        <w:ind w:firstLine="600"/>
        <w:jc w:val="left"/>
      </w:pPr>
      <w:r>
        <w:t>создаватьустныеиписьменныетексты(описание,рассуждение,повествование),определяя необходимый в данной речевой ситуации тип текста;</w:t>
      </w:r>
    </w:p>
    <w:p w:rsidR="00204028" w:rsidRDefault="00204028" w:rsidP="00204028">
      <w:pPr>
        <w:pStyle w:val="a3"/>
        <w:spacing w:line="289" w:lineRule="exact"/>
        <w:ind w:left="645"/>
        <w:jc w:val="left"/>
      </w:pPr>
      <w:r>
        <w:t>подготавливатьнебольшиепубличные</w:t>
      </w:r>
      <w:r>
        <w:rPr>
          <w:spacing w:val="-2"/>
        </w:rPr>
        <w:t>выступления;</w:t>
      </w:r>
    </w:p>
    <w:p w:rsidR="00204028" w:rsidRDefault="00204028" w:rsidP="00204028">
      <w:pPr>
        <w:pStyle w:val="a3"/>
        <w:spacing w:before="22"/>
        <w:ind w:left="645"/>
        <w:jc w:val="left"/>
      </w:pPr>
      <w:r>
        <w:t>подбиратьиллюстративныйматериал(рисунки,фото,плакаты)ктексту</w:t>
      </w:r>
      <w:r>
        <w:rPr>
          <w:spacing w:val="-2"/>
        </w:rPr>
        <w:t>выступления.</w:t>
      </w:r>
    </w:p>
    <w:p w:rsidR="00204028" w:rsidRDefault="00204028" w:rsidP="00204028">
      <w:pPr>
        <w:pStyle w:val="1"/>
        <w:spacing w:before="20" w:line="256" w:lineRule="auto"/>
        <w:ind w:left="165" w:right="2853"/>
      </w:pPr>
      <w:r>
        <w:t xml:space="preserve">Регулятивные универсальные учебные действия </w:t>
      </w:r>
      <w:r>
        <w:rPr>
          <w:spacing w:val="-2"/>
        </w:rPr>
        <w:t>Самоорганизация:</w:t>
      </w:r>
    </w:p>
    <w:p w:rsidR="00204028" w:rsidRDefault="00204028" w:rsidP="00204028">
      <w:pPr>
        <w:pStyle w:val="a3"/>
        <w:spacing w:line="259" w:lineRule="auto"/>
        <w:ind w:firstLine="600"/>
        <w:jc w:val="left"/>
      </w:pPr>
      <w:r>
        <w:t xml:space="preserve">самостоятельнопланироватьдействияпорешениюучебнойзадачидляполучения </w:t>
      </w:r>
      <w:r>
        <w:rPr>
          <w:spacing w:val="-2"/>
        </w:rPr>
        <w:t>результата;</w:t>
      </w:r>
    </w:p>
    <w:p w:rsidR="00204028" w:rsidRDefault="00204028" w:rsidP="00204028">
      <w:pPr>
        <w:pStyle w:val="a3"/>
        <w:spacing w:line="256" w:lineRule="auto"/>
        <w:ind w:left="645" w:right="2853"/>
        <w:jc w:val="left"/>
      </w:pPr>
      <w:r>
        <w:t>выстраиватьпоследовательностьвыбранныхдействий; предвидеть трудности и возможные ошибки.</w:t>
      </w:r>
    </w:p>
    <w:p w:rsidR="00204028" w:rsidRDefault="00204028" w:rsidP="00204028">
      <w:pPr>
        <w:pStyle w:val="1"/>
        <w:ind w:left="165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204028" w:rsidRDefault="00204028" w:rsidP="00204028">
      <w:pPr>
        <w:pStyle w:val="a3"/>
        <w:spacing w:before="17" w:line="256" w:lineRule="auto"/>
        <w:ind w:firstLine="600"/>
        <w:jc w:val="left"/>
      </w:pPr>
      <w:r>
        <w:t>контролировать процесс и результат выполнения задания, корректировать учебные действия для преодоления ошибок;</w:t>
      </w:r>
    </w:p>
    <w:p w:rsidR="00204028" w:rsidRDefault="00204028" w:rsidP="00204028">
      <w:pPr>
        <w:pStyle w:val="a3"/>
        <w:spacing w:line="289" w:lineRule="exact"/>
        <w:ind w:left="645"/>
        <w:jc w:val="left"/>
      </w:pPr>
      <w:r>
        <w:t>находитьошибкивсвоейичужихработах,устанавливатьих</w:t>
      </w:r>
      <w:r>
        <w:rPr>
          <w:spacing w:val="-2"/>
        </w:rPr>
        <w:t xml:space="preserve"> причины;</w:t>
      </w:r>
    </w:p>
    <w:p w:rsidR="00204028" w:rsidRDefault="00204028" w:rsidP="00204028">
      <w:pPr>
        <w:pStyle w:val="a3"/>
        <w:spacing w:before="20" w:line="259" w:lineRule="auto"/>
        <w:ind w:right="185" w:firstLine="600"/>
        <w:jc w:val="left"/>
      </w:pPr>
      <w:r>
        <w:t>оценивать по предложенным критериям общий результат деятельности и свой вклад в неё;</w:t>
      </w:r>
    </w:p>
    <w:p w:rsidR="00204028" w:rsidRDefault="00204028" w:rsidP="00204028">
      <w:pPr>
        <w:pStyle w:val="a3"/>
        <w:spacing w:line="286" w:lineRule="exact"/>
        <w:ind w:left="645"/>
        <w:jc w:val="left"/>
      </w:pPr>
      <w:r>
        <w:t>приниматьоценкусвоей</w:t>
      </w:r>
      <w:r>
        <w:rPr>
          <w:spacing w:val="-2"/>
        </w:rPr>
        <w:t>работы.</w:t>
      </w:r>
    </w:p>
    <w:p w:rsidR="00204028" w:rsidRDefault="00204028" w:rsidP="00204028">
      <w:pPr>
        <w:pStyle w:val="1"/>
        <w:spacing w:before="20"/>
        <w:ind w:left="165"/>
      </w:pPr>
      <w:r>
        <w:t xml:space="preserve">Совместная </w:t>
      </w:r>
      <w:r>
        <w:rPr>
          <w:spacing w:val="-2"/>
        </w:rPr>
        <w:t>деятельность:</w:t>
      </w:r>
    </w:p>
    <w:p w:rsidR="00204028" w:rsidRDefault="00204028" w:rsidP="00204028">
      <w:pPr>
        <w:pStyle w:val="a3"/>
        <w:spacing w:before="19" w:line="256" w:lineRule="auto"/>
        <w:ind w:right="159" w:firstLine="600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04028" w:rsidRDefault="00204028" w:rsidP="00204028">
      <w:pPr>
        <w:pStyle w:val="a3"/>
        <w:spacing w:before="2" w:line="256" w:lineRule="auto"/>
        <w:ind w:left="645" w:right="1876"/>
      </w:pPr>
      <w:r>
        <w:t>проявлятьготовностьруководить,выполнятьпоручения,подчиняться; ответственно выполнять свою часть работы;</w:t>
      </w:r>
    </w:p>
    <w:p w:rsidR="00204028" w:rsidRDefault="00204028" w:rsidP="00204028">
      <w:pPr>
        <w:pStyle w:val="a3"/>
        <w:spacing w:before="1"/>
        <w:ind w:left="645"/>
      </w:pPr>
      <w:r>
        <w:t xml:space="preserve">оцениватьсвойвкладвобщий </w:t>
      </w:r>
      <w:r>
        <w:rPr>
          <w:spacing w:val="-2"/>
        </w:rPr>
        <w:t>результат;</w:t>
      </w:r>
    </w:p>
    <w:p w:rsidR="00204028" w:rsidRDefault="00204028" w:rsidP="00204028">
      <w:pPr>
        <w:pStyle w:val="a3"/>
        <w:spacing w:before="20" w:line="276" w:lineRule="auto"/>
        <w:ind w:left="165" w:right="575"/>
      </w:pPr>
      <w:r>
        <w:t>выполнятьсовместныепроектныезаданиясиспользованиемпредложенныхобразцов, планов, идей.</w:t>
      </w:r>
    </w:p>
    <w:p w:rsidR="00204028" w:rsidRDefault="00204028" w:rsidP="00204028">
      <w:pPr>
        <w:pStyle w:val="a3"/>
        <w:spacing w:before="1" w:line="264" w:lineRule="auto"/>
        <w:ind w:left="165" w:right="158"/>
      </w:pPr>
      <w:r>
        <w:rPr>
          <w:color w:val="333333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204028" w:rsidRDefault="00204028" w:rsidP="00204028">
      <w:pPr>
        <w:pStyle w:val="a3"/>
        <w:spacing w:line="264" w:lineRule="auto"/>
        <w:ind w:left="165" w:right="159"/>
      </w:pPr>
      <w:r>
        <w:rPr>
          <w:color w:val="333333"/>
        </w:rPr>
        <w:t>Раздел «Орфография и пунктуация» в учебном курсе «Обучения грамоте» изучается параллельносразделом «Письмо»,поэтому наэтот разделвтематическомпланировании отдельные часы не предусмотрены.</w:t>
      </w:r>
    </w:p>
    <w:p w:rsidR="00204028" w:rsidRDefault="00204028" w:rsidP="00204028">
      <w:pPr>
        <w:pStyle w:val="a3"/>
        <w:spacing w:line="264" w:lineRule="auto"/>
        <w:ind w:left="165" w:right="158"/>
      </w:pPr>
      <w:r>
        <w:rPr>
          <w:color w:val="333333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204028" w:rsidRDefault="00204028" w:rsidP="00204028">
      <w:pPr>
        <w:pStyle w:val="a3"/>
        <w:spacing w:line="264" w:lineRule="auto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spacing w:before="89" w:line="276" w:lineRule="auto"/>
        <w:ind w:left="2260" w:hanging="2103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ПРОГРАММЫ ПО РУССКОМУ ЯЗЫКУНА УРОВНЕ НАЧАЛЬНОГО ОБЩЕГО ОБРАЗОВАНИЯ</w:t>
      </w:r>
    </w:p>
    <w:p w:rsidR="00204028" w:rsidRDefault="00204028" w:rsidP="00204028">
      <w:pPr>
        <w:pStyle w:val="a3"/>
        <w:spacing w:before="1" w:line="264" w:lineRule="auto"/>
        <w:ind w:right="157" w:firstLine="600"/>
      </w:pPr>
      <w: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04028" w:rsidRDefault="00204028" w:rsidP="00204028">
      <w:pPr>
        <w:spacing w:line="289" w:lineRule="exact"/>
        <w:ind w:left="165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:rsidR="00204028" w:rsidRDefault="00204028" w:rsidP="00204028">
      <w:pPr>
        <w:pStyle w:val="a3"/>
        <w:spacing w:before="29" w:line="268" w:lineRule="auto"/>
        <w:ind w:right="156" w:firstLine="600"/>
      </w:pPr>
      <w: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500"/>
        </w:tabs>
        <w:spacing w:line="289" w:lineRule="exact"/>
        <w:ind w:left="500" w:hanging="335"/>
        <w:jc w:val="both"/>
      </w:pPr>
      <w:r>
        <w:t xml:space="preserve">гражданско-патриотическое </w:t>
      </w:r>
      <w:r>
        <w:rPr>
          <w:spacing w:val="-2"/>
        </w:rPr>
        <w:t>воспитание: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5" w:line="271" w:lineRule="auto"/>
        <w:ind w:right="159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8" w:line="273" w:lineRule="auto"/>
        <w:ind w:right="158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3" w:lineRule="auto"/>
        <w:ind w:right="159"/>
        <w:rPr>
          <w:sz w:val="24"/>
        </w:rPr>
      </w:pPr>
      <w:r>
        <w:rPr>
          <w:sz w:val="24"/>
        </w:rPr>
        <w:t>осознаниесвоейсопричастности кпрошлому,настоящемуибудущемусвоей страны и родного края, в том числе через обсуждение ситуаций при работес текстами на уроках русского языка;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3" w:lineRule="auto"/>
        <w:ind w:right="158"/>
        <w:rPr>
          <w:sz w:val="24"/>
        </w:rPr>
      </w:pPr>
      <w:r>
        <w:rPr>
          <w:sz w:val="24"/>
        </w:rPr>
        <w:t xml:space="preserve">проявлениеуважения ксвоемуидругимнародам,формируемоевтомчисле на основе примеров из текстов, с которыми идёт работа на уроках русского </w:t>
      </w:r>
      <w:r>
        <w:rPr>
          <w:spacing w:val="-2"/>
          <w:sz w:val="24"/>
        </w:rPr>
        <w:t>языка;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" w:line="276" w:lineRule="auto"/>
        <w:ind w:right="157"/>
        <w:rPr>
          <w:sz w:val="24"/>
        </w:rPr>
      </w:pPr>
      <w:r>
        <w:rPr>
          <w:sz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 этических нормах поведения и правилах межличностных отношений, в том числе отражённых в текстах, с которыми идёт работа на уроках русского </w:t>
      </w:r>
      <w:r>
        <w:rPr>
          <w:spacing w:val="-2"/>
          <w:sz w:val="24"/>
        </w:rPr>
        <w:t>языка;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500"/>
        </w:tabs>
        <w:spacing w:line="288" w:lineRule="exact"/>
        <w:ind w:left="500" w:hanging="335"/>
        <w:jc w:val="both"/>
      </w:pPr>
      <w:r>
        <w:t xml:space="preserve">духовно-нравственное </w:t>
      </w:r>
      <w:r>
        <w:rPr>
          <w:spacing w:val="-2"/>
        </w:rPr>
        <w:t>воспитание: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3" w:line="271" w:lineRule="auto"/>
        <w:ind w:right="158"/>
        <w:rPr>
          <w:sz w:val="24"/>
        </w:rPr>
      </w:pPr>
      <w:r>
        <w:rPr>
          <w:sz w:val="24"/>
        </w:rPr>
        <w:t xml:space="preserve">осознание языка как одной из главных духовно-нравственных ценностей </w:t>
      </w:r>
      <w:r>
        <w:rPr>
          <w:spacing w:val="-2"/>
          <w:sz w:val="24"/>
        </w:rPr>
        <w:t>народа;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" w:line="273" w:lineRule="auto"/>
        <w:ind w:right="159"/>
        <w:rPr>
          <w:sz w:val="24"/>
        </w:rPr>
      </w:pPr>
      <w:r>
        <w:rPr>
          <w:sz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6" w:lineRule="auto"/>
        <w:ind w:right="157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доброжелательности, в том числе с использованием языковых средств для выражения своего состояния и </w:t>
      </w:r>
      <w:r>
        <w:rPr>
          <w:spacing w:val="-2"/>
          <w:sz w:val="24"/>
        </w:rPr>
        <w:t>чувств;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8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500"/>
        </w:tabs>
        <w:spacing w:line="285" w:lineRule="exact"/>
        <w:ind w:left="500" w:hanging="335"/>
        <w:jc w:val="both"/>
      </w:pPr>
      <w:r>
        <w:t xml:space="preserve">эстетическое </w:t>
      </w:r>
      <w:r>
        <w:rPr>
          <w:spacing w:val="-2"/>
        </w:rPr>
        <w:t>воспитание: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9" w:line="276" w:lineRule="auto"/>
        <w:ind w:right="158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1" w:lineRule="auto"/>
        <w:ind w:right="160"/>
        <w:rPr>
          <w:sz w:val="24"/>
        </w:rPr>
      </w:pPr>
      <w:r>
        <w:rPr>
          <w:sz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500"/>
        </w:tabs>
        <w:spacing w:before="5" w:line="276" w:lineRule="auto"/>
        <w:ind w:left="165" w:right="2195" w:firstLine="0"/>
        <w:jc w:val="both"/>
      </w:pPr>
      <w:r>
        <w:t>физическое воспитание , формирование культуры здоровья и эмоционального благополучия:</w:t>
      </w:r>
    </w:p>
    <w:p w:rsidR="00204028" w:rsidRDefault="00204028" w:rsidP="00204028">
      <w:pPr>
        <w:pStyle w:val="1"/>
        <w:spacing w:line="276" w:lineRule="auto"/>
        <w:jc w:val="both"/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0" w:line="271" w:lineRule="auto"/>
        <w:ind w:right="157"/>
        <w:rPr>
          <w:sz w:val="24"/>
        </w:rPr>
      </w:pPr>
      <w:r>
        <w:rPr>
          <w:sz w:val="24"/>
        </w:rPr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8" w:line="273" w:lineRule="auto"/>
        <w:ind w:right="158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497"/>
        </w:tabs>
        <w:spacing w:before="3"/>
        <w:ind w:left="497" w:hanging="332"/>
        <w:jc w:val="both"/>
      </w:pPr>
      <w:r>
        <w:t xml:space="preserve">трудовое </w:t>
      </w:r>
      <w:r>
        <w:rPr>
          <w:spacing w:val="-2"/>
        </w:rPr>
        <w:t>воспитание: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3" w:line="276" w:lineRule="auto"/>
        <w:ind w:right="158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497"/>
        </w:tabs>
        <w:spacing w:line="285" w:lineRule="exact"/>
        <w:ind w:left="497" w:hanging="332"/>
        <w:jc w:val="both"/>
      </w:pPr>
      <w:r>
        <w:t xml:space="preserve">экологическое </w:t>
      </w:r>
      <w:r>
        <w:rPr>
          <w:spacing w:val="-2"/>
        </w:rPr>
        <w:t>воспитание: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5" w:line="273" w:lineRule="auto"/>
        <w:ind w:right="158"/>
        <w:rPr>
          <w:sz w:val="24"/>
        </w:rPr>
      </w:pPr>
      <w:r>
        <w:rPr>
          <w:sz w:val="24"/>
        </w:rPr>
        <w:t xml:space="preserve">бережное отношение к природе, формируемое в процессе работы с </w:t>
      </w:r>
      <w:r>
        <w:rPr>
          <w:spacing w:val="-2"/>
          <w:sz w:val="24"/>
        </w:rPr>
        <w:t>текстами;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неприятиедействий,приносящихвред</w:t>
      </w:r>
      <w:r>
        <w:rPr>
          <w:spacing w:val="-2"/>
          <w:sz w:val="24"/>
        </w:rPr>
        <w:t>природе;</w:t>
      </w:r>
    </w:p>
    <w:p w:rsidR="00204028" w:rsidRDefault="00204028" w:rsidP="00204028">
      <w:pPr>
        <w:pStyle w:val="1"/>
        <w:numPr>
          <w:ilvl w:val="0"/>
          <w:numId w:val="3"/>
        </w:numPr>
        <w:tabs>
          <w:tab w:val="left" w:pos="497"/>
        </w:tabs>
        <w:spacing w:before="41"/>
        <w:ind w:left="497" w:hanging="332"/>
        <w:jc w:val="both"/>
      </w:pPr>
      <w:r>
        <w:t xml:space="preserve">ценность научного </w:t>
      </w:r>
      <w:r>
        <w:rPr>
          <w:spacing w:val="-2"/>
        </w:rPr>
        <w:t>познания: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3" w:line="276" w:lineRule="auto"/>
        <w:ind w:right="159"/>
        <w:rPr>
          <w:sz w:val="24"/>
        </w:rPr>
      </w:pPr>
      <w:r>
        <w:rPr>
          <w:sz w:val="24"/>
        </w:rPr>
        <w:t>первоначальные представления о научной картине мира, в том числе первоначальные представления о системе языка как одной изсоставляющих целостной научной картины мира;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8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04028" w:rsidRDefault="00204028" w:rsidP="00204028">
      <w:pPr>
        <w:spacing w:line="287" w:lineRule="exact"/>
        <w:ind w:left="2"/>
        <w:jc w:val="center"/>
        <w:rPr>
          <w:b/>
          <w:sz w:val="24"/>
        </w:rPr>
      </w:pPr>
      <w:r>
        <w:rPr>
          <w:b/>
          <w:sz w:val="24"/>
        </w:rPr>
        <w:t xml:space="preserve">МЕТАПРЕДМЕТНЫЕ </w:t>
      </w:r>
      <w:r>
        <w:rPr>
          <w:b/>
          <w:spacing w:val="-2"/>
          <w:sz w:val="24"/>
        </w:rPr>
        <w:t>РЕЗУЛЬТАТЫ</w:t>
      </w:r>
    </w:p>
    <w:p w:rsidR="00204028" w:rsidRDefault="00204028" w:rsidP="00204028">
      <w:pPr>
        <w:pStyle w:val="a3"/>
        <w:spacing w:before="23" w:line="256" w:lineRule="auto"/>
        <w:ind w:right="158" w:firstLine="600"/>
      </w:pPr>
      <w: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универсальныеучебные действия, совместная деятельность.</w:t>
      </w:r>
    </w:p>
    <w:p w:rsidR="00204028" w:rsidRDefault="00204028" w:rsidP="00204028">
      <w:pPr>
        <w:pStyle w:val="1"/>
        <w:spacing w:before="1" w:line="256" w:lineRule="auto"/>
        <w:ind w:left="165" w:right="3811"/>
        <w:jc w:val="both"/>
      </w:pPr>
      <w:r>
        <w:t>Познавательные универсальные учебные действия Базовые логические действия: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6" w:lineRule="auto"/>
        <w:ind w:right="158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line="291" w:lineRule="exact"/>
        <w:ind w:left="1693" w:hanging="359"/>
        <w:rPr>
          <w:sz w:val="24"/>
        </w:rPr>
      </w:pPr>
      <w:r>
        <w:rPr>
          <w:sz w:val="24"/>
        </w:rPr>
        <w:t>объединятьобъекты(языковыеединицы)поопределённому</w:t>
      </w:r>
      <w:r>
        <w:rPr>
          <w:spacing w:val="-2"/>
          <w:sz w:val="24"/>
        </w:rPr>
        <w:t>признаку;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9" w:line="276" w:lineRule="auto"/>
        <w:ind w:right="158"/>
        <w:rPr>
          <w:sz w:val="24"/>
        </w:rPr>
      </w:pPr>
      <w:r>
        <w:rPr>
          <w:sz w:val="24"/>
        </w:rPr>
        <w:t xml:space="preserve">определять существенный признак для классификации языковых единиц (звуков, частей речи, предложений, текстов); классифицировать языковые </w:t>
      </w:r>
      <w:r>
        <w:rPr>
          <w:spacing w:val="-2"/>
          <w:sz w:val="24"/>
        </w:rPr>
        <w:t>единицы;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6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7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04028" w:rsidRDefault="00204028" w:rsidP="00204028">
      <w:pPr>
        <w:pStyle w:val="a5"/>
        <w:spacing w:line="273" w:lineRule="auto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0" w:line="271" w:lineRule="auto"/>
        <w:ind w:right="157"/>
        <w:rPr>
          <w:sz w:val="24"/>
        </w:rPr>
      </w:pPr>
      <w:r>
        <w:rPr>
          <w:sz w:val="24"/>
        </w:rPr>
        <w:lastRenderedPageBreak/>
        <w:t>устанавливать причинно-следственные связи в ситуациях наблюдения за языковым материалом, делать выводы.</w:t>
      </w:r>
    </w:p>
    <w:p w:rsidR="00204028" w:rsidRDefault="00204028" w:rsidP="00204028">
      <w:pPr>
        <w:pStyle w:val="1"/>
        <w:spacing w:before="6"/>
        <w:ind w:left="165"/>
        <w:jc w:val="both"/>
      </w:pPr>
      <w:r>
        <w:t xml:space="preserve">Базовые исследовательские </w:t>
      </w:r>
      <w:r>
        <w:rPr>
          <w:spacing w:val="-2"/>
        </w:rPr>
        <w:t>действия: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2" w:line="273" w:lineRule="auto"/>
        <w:ind w:right="160"/>
        <w:rPr>
          <w:sz w:val="24"/>
        </w:rPr>
      </w:pPr>
      <w:r>
        <w:rPr>
          <w:sz w:val="24"/>
        </w:rPr>
        <w:t>спомощьюучителяформулироватьцель,планироватьизмененияязыкового объекта, речевой ситуации;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3" w:lineRule="auto"/>
        <w:ind w:right="157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8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 исследование, выполнять по предложенному плану проектное задание;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6" w:lineRule="auto"/>
        <w:ind w:right="159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7"/>
        <w:rPr>
          <w:sz w:val="24"/>
        </w:rPr>
      </w:pPr>
      <w:r>
        <w:rPr>
          <w:sz w:val="24"/>
        </w:rPr>
        <w:t>прогнозироватьвозможное развитие процессов,событий иих последствияв аналогичных или сходных ситуациях.</w:t>
      </w:r>
    </w:p>
    <w:p w:rsidR="00204028" w:rsidRDefault="00204028" w:rsidP="00204028">
      <w:pPr>
        <w:pStyle w:val="1"/>
        <w:ind w:left="165"/>
        <w:jc w:val="both"/>
      </w:pPr>
      <w:r>
        <w:t xml:space="preserve">Работа с </w:t>
      </w:r>
      <w:r>
        <w:rPr>
          <w:spacing w:val="-2"/>
        </w:rPr>
        <w:t>информацией: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8" w:line="273" w:lineRule="auto"/>
        <w:ind w:right="159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9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" w:line="273" w:lineRule="auto"/>
        <w:ind w:right="158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проверки(обращаясь к словарям, справочникам, учебнику);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" w:line="276" w:lineRule="auto"/>
        <w:ind w:right="158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поискеинформациивИнтернете(информации онаписанииипроизношении слова, о значении слова, о происхождении слова, о синонимах слова);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6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9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04028" w:rsidRDefault="00204028" w:rsidP="00204028">
      <w:pPr>
        <w:pStyle w:val="1"/>
        <w:spacing w:line="249" w:lineRule="auto"/>
        <w:ind w:left="165" w:right="3574"/>
        <w:jc w:val="both"/>
      </w:pPr>
      <w:r>
        <w:t xml:space="preserve">Коммуникативные универсальные учебные действия </w:t>
      </w:r>
      <w:r>
        <w:rPr>
          <w:spacing w:val="-2"/>
        </w:rPr>
        <w:t>Общение: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60"/>
        <w:jc w:val="left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1" w:lineRule="auto"/>
        <w:ind w:right="160"/>
        <w:jc w:val="left"/>
        <w:rPr>
          <w:sz w:val="24"/>
        </w:rPr>
      </w:pPr>
      <w:r>
        <w:rPr>
          <w:sz w:val="24"/>
        </w:rPr>
        <w:t>проявлятьуважительноеотношениексобеседнику,соблюдатьправила ведения диалоги и дискуссии;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7"/>
        <w:ind w:left="1693" w:hanging="359"/>
        <w:jc w:val="left"/>
        <w:rPr>
          <w:sz w:val="24"/>
        </w:rPr>
      </w:pPr>
      <w:r>
        <w:rPr>
          <w:sz w:val="24"/>
        </w:rPr>
        <w:t>признаватьвозможностьсуществованияразныхточек</w:t>
      </w:r>
      <w:r>
        <w:rPr>
          <w:spacing w:val="-2"/>
          <w:sz w:val="24"/>
        </w:rPr>
        <w:t>зрения;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jc w:val="left"/>
        <w:rPr>
          <w:sz w:val="24"/>
        </w:rPr>
      </w:pPr>
      <w:r>
        <w:rPr>
          <w:sz w:val="24"/>
        </w:rPr>
        <w:t>корректноиаргументированновысказыватьсвоё</w:t>
      </w:r>
      <w:r>
        <w:rPr>
          <w:spacing w:val="-2"/>
          <w:sz w:val="24"/>
        </w:rPr>
        <w:t xml:space="preserve"> мнение;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jc w:val="left"/>
        <w:rPr>
          <w:sz w:val="24"/>
        </w:rPr>
      </w:pPr>
      <w:r>
        <w:rPr>
          <w:sz w:val="24"/>
        </w:rPr>
        <w:t>строитьречевоевысказываниевсоответствииспоставленной</w:t>
      </w:r>
      <w:r>
        <w:rPr>
          <w:spacing w:val="-2"/>
          <w:sz w:val="24"/>
        </w:rPr>
        <w:t>задачей;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  <w:tab w:val="left" w:pos="3093"/>
          <w:tab w:val="left" w:pos="4170"/>
          <w:tab w:val="left" w:pos="4614"/>
          <w:tab w:val="left" w:pos="6265"/>
          <w:tab w:val="left" w:pos="7319"/>
          <w:tab w:val="left" w:pos="8824"/>
        </w:tabs>
        <w:spacing w:before="42" w:line="273" w:lineRule="auto"/>
        <w:ind w:right="158"/>
        <w:jc w:val="left"/>
        <w:rPr>
          <w:sz w:val="24"/>
        </w:rPr>
      </w:pPr>
      <w:r>
        <w:rPr>
          <w:spacing w:val="-2"/>
          <w:sz w:val="24"/>
        </w:rPr>
        <w:t>создавать</w:t>
      </w:r>
      <w:r>
        <w:rPr>
          <w:sz w:val="24"/>
        </w:rPr>
        <w:tab/>
      </w:r>
      <w:r>
        <w:rPr>
          <w:spacing w:val="-2"/>
          <w:sz w:val="24"/>
        </w:rPr>
        <w:t>устные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письменные</w:t>
      </w:r>
      <w:r>
        <w:rPr>
          <w:sz w:val="24"/>
        </w:rPr>
        <w:tab/>
      </w:r>
      <w:r>
        <w:rPr>
          <w:spacing w:val="-2"/>
          <w:sz w:val="24"/>
        </w:rPr>
        <w:t>тексты</w:t>
      </w:r>
      <w:r>
        <w:rPr>
          <w:sz w:val="24"/>
        </w:rPr>
        <w:tab/>
      </w:r>
      <w:r>
        <w:rPr>
          <w:spacing w:val="-2"/>
          <w:sz w:val="24"/>
        </w:rPr>
        <w:t>(описание,</w:t>
      </w:r>
      <w:r>
        <w:rPr>
          <w:sz w:val="24"/>
        </w:rPr>
        <w:tab/>
      </w:r>
      <w:r>
        <w:rPr>
          <w:spacing w:val="-2"/>
          <w:sz w:val="24"/>
        </w:rPr>
        <w:t xml:space="preserve">рассуждение, </w:t>
      </w:r>
      <w:r>
        <w:rPr>
          <w:sz w:val="24"/>
        </w:rPr>
        <w:t>повествование) в соответствии с речевой ситуацией;</w:t>
      </w:r>
    </w:p>
    <w:p w:rsidR="00204028" w:rsidRDefault="00204028" w:rsidP="00204028">
      <w:pPr>
        <w:pStyle w:val="a5"/>
        <w:spacing w:line="273" w:lineRule="auto"/>
        <w:jc w:val="left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0" w:line="273" w:lineRule="auto"/>
        <w:ind w:right="157"/>
        <w:rPr>
          <w:sz w:val="24"/>
        </w:rPr>
      </w:pPr>
      <w:r>
        <w:rPr>
          <w:sz w:val="24"/>
        </w:rPr>
        <w:lastRenderedPageBreak/>
        <w:t>подготавливать небольшие публичные выступления о результатах парной и групповой работы, о результатах наблюдения, выполненного мини- исследования, проектного задания;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" w:line="273" w:lineRule="auto"/>
        <w:ind w:right="159"/>
        <w:rPr>
          <w:sz w:val="24"/>
        </w:rPr>
      </w:pPr>
      <w:r>
        <w:rPr>
          <w:sz w:val="24"/>
        </w:rPr>
        <w:t xml:space="preserve">подбирать иллюстративный материал (рисунки, фото, плакаты) к тексту </w:t>
      </w:r>
      <w:r>
        <w:rPr>
          <w:spacing w:val="-2"/>
          <w:sz w:val="24"/>
        </w:rPr>
        <w:t>выступления.</w:t>
      </w:r>
    </w:p>
    <w:p w:rsidR="00204028" w:rsidRDefault="00204028" w:rsidP="00204028">
      <w:pPr>
        <w:pStyle w:val="1"/>
        <w:spacing w:before="3" w:line="252" w:lineRule="auto"/>
        <w:ind w:left="165" w:right="4130"/>
        <w:jc w:val="both"/>
      </w:pPr>
      <w:r>
        <w:t xml:space="preserve">Регулятивные универсальные учебные действия </w:t>
      </w:r>
      <w:r>
        <w:rPr>
          <w:spacing w:val="-2"/>
        </w:rPr>
        <w:t>Самоорганизация: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9"/>
        <w:rPr>
          <w:sz w:val="24"/>
        </w:rPr>
      </w:pPr>
      <w:r>
        <w:rPr>
          <w:sz w:val="24"/>
        </w:rPr>
        <w:t xml:space="preserve">планировать действия по решению учебной задачи для получения </w:t>
      </w:r>
      <w:r>
        <w:rPr>
          <w:spacing w:val="-2"/>
          <w:sz w:val="24"/>
        </w:rPr>
        <w:t>результата;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выстраиватьпоследовательностьвыбранных</w:t>
      </w:r>
      <w:r>
        <w:rPr>
          <w:spacing w:val="-2"/>
          <w:sz w:val="24"/>
        </w:rPr>
        <w:t>действий.</w:t>
      </w:r>
    </w:p>
    <w:p w:rsidR="00204028" w:rsidRDefault="00204028" w:rsidP="00204028">
      <w:pPr>
        <w:pStyle w:val="1"/>
        <w:spacing w:before="40"/>
        <w:ind w:left="165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14"/>
        <w:ind w:left="1693" w:hanging="359"/>
        <w:jc w:val="left"/>
        <w:rPr>
          <w:sz w:val="24"/>
        </w:rPr>
      </w:pPr>
      <w:r>
        <w:rPr>
          <w:sz w:val="24"/>
        </w:rPr>
        <w:t>устанавливатьпричиныуспеха(неудач)учебной</w:t>
      </w:r>
      <w:r>
        <w:rPr>
          <w:spacing w:val="-2"/>
          <w:sz w:val="24"/>
        </w:rPr>
        <w:t>деятельности;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  <w:tab w:val="left" w:pos="3666"/>
          <w:tab w:val="left" w:pos="4389"/>
          <w:tab w:val="left" w:pos="5543"/>
          <w:tab w:val="left" w:pos="6769"/>
          <w:tab w:val="left" w:pos="7384"/>
          <w:tab w:val="left" w:pos="9047"/>
          <w:tab w:val="left" w:pos="10194"/>
        </w:tabs>
        <w:spacing w:before="40" w:line="273" w:lineRule="auto"/>
        <w:ind w:right="157"/>
        <w:jc w:val="left"/>
        <w:rPr>
          <w:sz w:val="24"/>
        </w:rPr>
      </w:pPr>
      <w:r>
        <w:rPr>
          <w:spacing w:val="-2"/>
          <w:sz w:val="24"/>
        </w:rPr>
        <w:t>корректировать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учебные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преодоления</w:t>
      </w:r>
      <w:r>
        <w:rPr>
          <w:sz w:val="24"/>
        </w:rPr>
        <w:tab/>
      </w:r>
      <w:r>
        <w:rPr>
          <w:spacing w:val="-2"/>
          <w:sz w:val="24"/>
        </w:rPr>
        <w:t>речевых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орфографических ошибок;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" w:line="271" w:lineRule="auto"/>
        <w:ind w:right="160"/>
        <w:jc w:val="left"/>
        <w:rPr>
          <w:sz w:val="24"/>
        </w:rPr>
      </w:pPr>
      <w:r>
        <w:rPr>
          <w:sz w:val="24"/>
        </w:rPr>
        <w:t>соотноситьрезультатдеятельностиспоставленнойучебнойзадачейповыделению, характеристике, использованию языковых единиц;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  <w:tab w:val="left" w:pos="2925"/>
          <w:tab w:val="left" w:pos="4043"/>
          <w:tab w:val="left" w:pos="5670"/>
          <w:tab w:val="left" w:pos="6294"/>
          <w:tab w:val="left" w:pos="7276"/>
          <w:tab w:val="left" w:pos="7609"/>
          <w:tab w:val="left" w:pos="8929"/>
        </w:tabs>
        <w:spacing w:before="8" w:line="271" w:lineRule="auto"/>
        <w:ind w:right="158"/>
        <w:jc w:val="left"/>
        <w:rPr>
          <w:sz w:val="24"/>
        </w:rPr>
      </w:pPr>
      <w:r>
        <w:rPr>
          <w:spacing w:val="-2"/>
          <w:sz w:val="24"/>
        </w:rPr>
        <w:t>находить</w:t>
      </w:r>
      <w:r>
        <w:rPr>
          <w:sz w:val="24"/>
        </w:rPr>
        <w:tab/>
      </w:r>
      <w:r>
        <w:rPr>
          <w:spacing w:val="-2"/>
          <w:sz w:val="24"/>
        </w:rPr>
        <w:t>ошибку,</w:t>
      </w:r>
      <w:r>
        <w:rPr>
          <w:sz w:val="24"/>
        </w:rPr>
        <w:tab/>
      </w:r>
      <w:r>
        <w:rPr>
          <w:spacing w:val="-2"/>
          <w:sz w:val="24"/>
        </w:rPr>
        <w:t>допущенную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языковым</w:t>
      </w:r>
      <w:r>
        <w:rPr>
          <w:sz w:val="24"/>
        </w:rPr>
        <w:tab/>
      </w:r>
      <w:r>
        <w:rPr>
          <w:spacing w:val="-2"/>
          <w:sz w:val="24"/>
        </w:rPr>
        <w:t xml:space="preserve">материалом, </w:t>
      </w:r>
      <w:r>
        <w:rPr>
          <w:sz w:val="24"/>
        </w:rPr>
        <w:t>находить орфографическую и пунктуационную ошибки;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  <w:tab w:val="left" w:pos="3210"/>
          <w:tab w:val="left" w:pos="4741"/>
          <w:tab w:val="left" w:pos="5639"/>
          <w:tab w:val="left" w:pos="7410"/>
          <w:tab w:val="left" w:pos="7818"/>
          <w:tab w:val="left" w:pos="9589"/>
        </w:tabs>
        <w:spacing w:before="7" w:line="273" w:lineRule="auto"/>
        <w:ind w:right="157"/>
        <w:jc w:val="left"/>
        <w:rPr>
          <w:sz w:val="24"/>
        </w:rPr>
      </w:pPr>
      <w:r>
        <w:rPr>
          <w:spacing w:val="-2"/>
          <w:sz w:val="24"/>
        </w:rPr>
        <w:t>сравнивать</w:t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2"/>
          <w:sz w:val="24"/>
        </w:rPr>
        <w:t xml:space="preserve">других </w:t>
      </w:r>
      <w:r>
        <w:rPr>
          <w:sz w:val="24"/>
        </w:rPr>
        <w:t>обучающихся, объективно оценивать их по предложенным критериям.</w:t>
      </w:r>
    </w:p>
    <w:p w:rsidR="00204028" w:rsidRDefault="00204028" w:rsidP="00204028">
      <w:pPr>
        <w:pStyle w:val="1"/>
        <w:spacing w:before="1"/>
        <w:ind w:left="165"/>
      </w:pPr>
      <w:r>
        <w:t xml:space="preserve">Совместная </w:t>
      </w:r>
      <w:r>
        <w:rPr>
          <w:spacing w:val="-2"/>
        </w:rPr>
        <w:t>деятельность: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6" w:line="273" w:lineRule="auto"/>
        <w:ind w:right="158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6" w:line="276" w:lineRule="auto"/>
        <w:ind w:right="157"/>
        <w:rPr>
          <w:sz w:val="24"/>
        </w:rPr>
      </w:pPr>
      <w:r>
        <w:rPr>
          <w:sz w:val="24"/>
        </w:rPr>
        <w:t>принимать цель совместной деятельности,коллективно строить действияпо её достижению: распределять роли, договариваться, обсуждать процесс и результат совместной работы;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ind w:left="1693" w:hanging="359"/>
        <w:rPr>
          <w:sz w:val="24"/>
        </w:rPr>
      </w:pPr>
      <w:r>
        <w:rPr>
          <w:sz w:val="24"/>
        </w:rPr>
        <w:t>ответственновыполнятьсвоючасть</w:t>
      </w:r>
      <w:r>
        <w:rPr>
          <w:spacing w:val="-2"/>
          <w:sz w:val="24"/>
        </w:rPr>
        <w:t>работы;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rPr>
          <w:sz w:val="24"/>
        </w:rPr>
      </w:pPr>
      <w:r>
        <w:rPr>
          <w:sz w:val="24"/>
        </w:rPr>
        <w:t xml:space="preserve">оцениватьсвойвкладвобщий </w:t>
      </w:r>
      <w:r>
        <w:rPr>
          <w:spacing w:val="-2"/>
          <w:sz w:val="24"/>
        </w:rPr>
        <w:t>результат;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50"/>
        <w:rPr>
          <w:sz w:val="24"/>
        </w:rPr>
      </w:pPr>
      <w:r>
        <w:rPr>
          <w:sz w:val="24"/>
        </w:rPr>
        <w:t xml:space="preserve">выполнять совместные проектные задания с использованием предложенных </w:t>
      </w:r>
      <w:r>
        <w:rPr>
          <w:spacing w:val="-2"/>
          <w:sz w:val="24"/>
        </w:rPr>
        <w:t>образцов.</w:t>
      </w:r>
    </w:p>
    <w:p w:rsidR="00204028" w:rsidRDefault="00204028" w:rsidP="00204028">
      <w:pPr>
        <w:spacing w:before="3" w:line="264" w:lineRule="auto"/>
        <w:ind w:left="4717" w:right="3157" w:hanging="965"/>
        <w:rPr>
          <w:b/>
          <w:sz w:val="24"/>
        </w:rPr>
      </w:pPr>
      <w:r>
        <w:rPr>
          <w:b/>
          <w:sz w:val="24"/>
        </w:rPr>
        <w:t>ПРЕДМЕТНЫЕ РЕЗУЛЬТАТЫ 1 КЛАСС</w:t>
      </w:r>
    </w:p>
    <w:p w:rsidR="00204028" w:rsidRDefault="00204028" w:rsidP="00204028">
      <w:pPr>
        <w:spacing w:line="288" w:lineRule="exact"/>
        <w:ind w:left="165"/>
        <w:rPr>
          <w:sz w:val="24"/>
        </w:rPr>
      </w:pPr>
      <w:r>
        <w:rPr>
          <w:sz w:val="24"/>
        </w:rPr>
        <w:t>К концуобучения</w:t>
      </w:r>
      <w:r>
        <w:rPr>
          <w:b/>
          <w:sz w:val="24"/>
        </w:rPr>
        <w:t>впервомклассе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8"/>
        <w:ind w:left="1693" w:hanging="359"/>
        <w:jc w:val="left"/>
        <w:rPr>
          <w:sz w:val="24"/>
        </w:rPr>
      </w:pPr>
      <w:r>
        <w:rPr>
          <w:sz w:val="24"/>
        </w:rPr>
        <w:t>различатьсловоипредложение;выделятьсловаиз</w:t>
      </w:r>
      <w:r>
        <w:rPr>
          <w:spacing w:val="-2"/>
          <w:sz w:val="24"/>
        </w:rPr>
        <w:t xml:space="preserve"> предложений;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2"/>
        <w:ind w:left="1693" w:hanging="359"/>
        <w:jc w:val="left"/>
        <w:rPr>
          <w:sz w:val="24"/>
        </w:rPr>
      </w:pPr>
      <w:r>
        <w:rPr>
          <w:sz w:val="24"/>
        </w:rPr>
        <w:t xml:space="preserve">выделятьзвукииз </w:t>
      </w:r>
      <w:r>
        <w:rPr>
          <w:spacing w:val="-2"/>
          <w:sz w:val="24"/>
        </w:rPr>
        <w:t>слова;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62"/>
        <w:jc w:val="left"/>
        <w:rPr>
          <w:sz w:val="24"/>
        </w:rPr>
      </w:pPr>
      <w:r>
        <w:rPr>
          <w:sz w:val="24"/>
        </w:rPr>
        <w:t>различатьгласныеисогласныезвуки(втомчислеразличатьвсловахсогласный звук [й’] и гласный звук [и]);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1"/>
        <w:ind w:left="1693" w:hanging="359"/>
        <w:jc w:val="left"/>
        <w:rPr>
          <w:sz w:val="24"/>
        </w:rPr>
      </w:pPr>
      <w:r>
        <w:rPr>
          <w:sz w:val="24"/>
        </w:rPr>
        <w:t>различатьударныеибезударныегласные</w:t>
      </w:r>
      <w:r>
        <w:rPr>
          <w:spacing w:val="-2"/>
          <w:sz w:val="24"/>
        </w:rPr>
        <w:t>звуки;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60"/>
        <w:jc w:val="left"/>
        <w:rPr>
          <w:sz w:val="24"/>
        </w:rPr>
      </w:pPr>
      <w:r>
        <w:rPr>
          <w:sz w:val="24"/>
        </w:rPr>
        <w:t>различать согласные звуки: мягкие и твёрдые, звонкие и глухие (вне словаи в слове);</w:t>
      </w:r>
    </w:p>
    <w:p w:rsidR="00204028" w:rsidRDefault="00204028" w:rsidP="00204028">
      <w:pPr>
        <w:pStyle w:val="a5"/>
        <w:spacing w:line="273" w:lineRule="auto"/>
        <w:jc w:val="left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70"/>
        <w:ind w:left="1693" w:hanging="359"/>
        <w:jc w:val="left"/>
        <w:rPr>
          <w:sz w:val="24"/>
        </w:rPr>
      </w:pPr>
      <w:r>
        <w:rPr>
          <w:sz w:val="24"/>
        </w:rPr>
        <w:lastRenderedPageBreak/>
        <w:t>различатьпонятия«звук»и</w:t>
      </w:r>
      <w:r>
        <w:rPr>
          <w:spacing w:val="-2"/>
          <w:sz w:val="24"/>
        </w:rPr>
        <w:t>«буква»;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59"/>
        <w:jc w:val="left"/>
        <w:rPr>
          <w:sz w:val="24"/>
        </w:rPr>
      </w:pPr>
      <w:r>
        <w:rPr>
          <w:sz w:val="24"/>
        </w:rPr>
        <w:t>определятьколичествослоговвслове;делитьслованаслоги(простые случаи: слова без стечения согласных); определять в слове ударный слог;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1"/>
        <w:ind w:left="1693" w:hanging="359"/>
        <w:jc w:val="left"/>
        <w:rPr>
          <w:sz w:val="24"/>
        </w:rPr>
      </w:pPr>
      <w:r>
        <w:rPr>
          <w:sz w:val="24"/>
        </w:rPr>
        <w:t>обозначатьнаписьмемягкостьсогласныхзвуковбуквами«е»,«ё»,</w:t>
      </w:r>
      <w:r>
        <w:rPr>
          <w:spacing w:val="-4"/>
          <w:sz w:val="24"/>
        </w:rPr>
        <w:t>«ю»,</w:t>
      </w:r>
    </w:p>
    <w:p w:rsidR="00204028" w:rsidRDefault="00204028" w:rsidP="00204028">
      <w:pPr>
        <w:pStyle w:val="a3"/>
        <w:spacing w:before="41"/>
        <w:ind w:left="1694"/>
        <w:jc w:val="left"/>
      </w:pPr>
      <w:r>
        <w:t>«я»ибуквой«ь»вконце</w:t>
      </w:r>
      <w:r>
        <w:rPr>
          <w:spacing w:val="-2"/>
        </w:rPr>
        <w:t>слова;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3" w:line="276" w:lineRule="auto"/>
        <w:ind w:right="155"/>
        <w:rPr>
          <w:sz w:val="24"/>
        </w:rPr>
      </w:pPr>
      <w:r>
        <w:rPr>
          <w:sz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60"/>
        <w:rPr>
          <w:sz w:val="24"/>
        </w:rPr>
      </w:pPr>
      <w:r>
        <w:rPr>
          <w:sz w:val="24"/>
        </w:rPr>
        <w:t>писать аккуратным разборчивым почерком прописные и строчные буквы, соединения букв, слова;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7"/>
        <w:rPr>
          <w:sz w:val="24"/>
        </w:rPr>
      </w:pPr>
      <w:r>
        <w:rPr>
          <w:sz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животных);переноссловпослогам(простыеслучаи: словаизслогов типа</w:t>
      </w:r>
    </w:p>
    <w:p w:rsidR="00204028" w:rsidRDefault="00204028" w:rsidP="00204028">
      <w:pPr>
        <w:pStyle w:val="a3"/>
        <w:spacing w:line="276" w:lineRule="auto"/>
        <w:ind w:left="1694" w:right="159"/>
      </w:pPr>
      <w:r>
        <w:t>«согласный + гласный»); гласные после шипящих в сочетаниях «жи», «ши» (в положении под ударением), «ча», «ща», «чу», «щу»; непроверяемые гласныеисогласные(переченьсловворфографическомсловареучебника);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7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7"/>
        <w:rPr>
          <w:sz w:val="24"/>
        </w:rPr>
      </w:pPr>
      <w:r>
        <w:rPr>
          <w:sz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line="290" w:lineRule="exact"/>
        <w:ind w:left="1693" w:hanging="359"/>
        <w:rPr>
          <w:sz w:val="24"/>
        </w:rPr>
      </w:pPr>
      <w:r>
        <w:rPr>
          <w:sz w:val="24"/>
        </w:rPr>
        <w:t xml:space="preserve">находитьиисправлятьошибкипоизученным </w:t>
      </w:r>
      <w:r>
        <w:rPr>
          <w:spacing w:val="-2"/>
          <w:sz w:val="24"/>
        </w:rPr>
        <w:t>правилам;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36"/>
        <w:ind w:left="1693" w:hanging="359"/>
        <w:rPr>
          <w:sz w:val="24"/>
        </w:rPr>
      </w:pPr>
      <w:r>
        <w:rPr>
          <w:sz w:val="24"/>
        </w:rPr>
        <w:t>пониматьпрослушанный</w:t>
      </w:r>
      <w:r>
        <w:rPr>
          <w:spacing w:val="-2"/>
          <w:sz w:val="24"/>
        </w:rPr>
        <w:t>текст;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59"/>
        <w:rPr>
          <w:sz w:val="24"/>
        </w:rPr>
      </w:pPr>
      <w:r>
        <w:rPr>
          <w:sz w:val="24"/>
        </w:rPr>
        <w:t xml:space="preserve">читать вслух и про себя (с пониманием) короткие тексты с соблюдением интонации и пауз в соответствии со знаками препинания в конце </w:t>
      </w:r>
      <w:r>
        <w:rPr>
          <w:spacing w:val="-2"/>
          <w:sz w:val="24"/>
        </w:rPr>
        <w:t>предложения;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находитьвтекстеслова,значениекоторыхтребует</w:t>
      </w:r>
      <w:r>
        <w:rPr>
          <w:spacing w:val="-2"/>
          <w:sz w:val="24"/>
        </w:rPr>
        <w:t>уточнения;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2"/>
        <w:ind w:left="1693" w:hanging="359"/>
        <w:rPr>
          <w:sz w:val="24"/>
        </w:rPr>
      </w:pPr>
      <w:r>
        <w:rPr>
          <w:sz w:val="24"/>
        </w:rPr>
        <w:t>составлятьпредложениеизнабораформ</w:t>
      </w:r>
      <w:r>
        <w:rPr>
          <w:spacing w:val="-2"/>
          <w:sz w:val="24"/>
        </w:rPr>
        <w:t>слов;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57"/>
        <w:rPr>
          <w:sz w:val="24"/>
        </w:rPr>
      </w:pPr>
      <w:r>
        <w:rPr>
          <w:sz w:val="24"/>
        </w:rPr>
        <w:t>устно составлять текст из 3–5 предложений по сюжетным картинкам и на основе наблюдений;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использоватьизученныепонятиявпроцессерешенияучебных</w:t>
      </w:r>
      <w:r>
        <w:rPr>
          <w:spacing w:val="-2"/>
          <w:sz w:val="24"/>
        </w:rPr>
        <w:t>задач.</w:t>
      </w:r>
    </w:p>
    <w:p w:rsidR="00204028" w:rsidRDefault="00204028" w:rsidP="00204028">
      <w:pPr>
        <w:spacing w:before="40"/>
        <w:ind w:left="6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spacing w:before="30"/>
        <w:ind w:left="165"/>
        <w:jc w:val="both"/>
        <w:rPr>
          <w:sz w:val="24"/>
        </w:rPr>
      </w:pPr>
      <w:r>
        <w:rPr>
          <w:sz w:val="24"/>
        </w:rPr>
        <w:t>Кконцуобученияво</w:t>
      </w:r>
      <w:r>
        <w:rPr>
          <w:b/>
          <w:sz w:val="24"/>
        </w:rPr>
        <w:t>второмклассе</w:t>
      </w:r>
      <w:r>
        <w:rPr>
          <w:sz w:val="24"/>
        </w:rPr>
        <w:t>обучающийся</w:t>
      </w:r>
      <w:r>
        <w:rPr>
          <w:spacing w:val="-2"/>
          <w:sz w:val="24"/>
        </w:rPr>
        <w:t>научится: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8"/>
        <w:ind w:left="1693" w:hanging="359"/>
        <w:rPr>
          <w:sz w:val="24"/>
        </w:rPr>
      </w:pPr>
      <w:r>
        <w:rPr>
          <w:sz w:val="24"/>
        </w:rPr>
        <w:t>осознаватьязыккакосновноесредство</w:t>
      </w:r>
      <w:r>
        <w:rPr>
          <w:spacing w:val="-2"/>
          <w:sz w:val="24"/>
        </w:rPr>
        <w:t>общения;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6" w:lineRule="auto"/>
        <w:ind w:right="157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9"/>
        <w:rPr>
          <w:sz w:val="24"/>
        </w:rPr>
      </w:pPr>
      <w:r>
        <w:rPr>
          <w:sz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9"/>
        <w:rPr>
          <w:sz w:val="24"/>
        </w:rPr>
      </w:pPr>
      <w:r>
        <w:rPr>
          <w:sz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204028" w:rsidRDefault="00204028" w:rsidP="00204028">
      <w:pPr>
        <w:pStyle w:val="a5"/>
        <w:spacing w:line="273" w:lineRule="auto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0" w:line="271" w:lineRule="auto"/>
        <w:ind w:right="157"/>
        <w:jc w:val="left"/>
        <w:rPr>
          <w:sz w:val="24"/>
        </w:rPr>
      </w:pPr>
      <w:r>
        <w:rPr>
          <w:sz w:val="24"/>
        </w:rPr>
        <w:lastRenderedPageBreak/>
        <w:t>обозначатьнаписьмемягкостьсогласныхзвуковбуквоймягкийзнаквсередине слова;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8"/>
        <w:ind w:left="1693" w:hanging="359"/>
        <w:jc w:val="left"/>
        <w:rPr>
          <w:sz w:val="24"/>
        </w:rPr>
      </w:pPr>
      <w:r>
        <w:rPr>
          <w:sz w:val="24"/>
        </w:rPr>
        <w:t>находитьоднокоренные</w:t>
      </w:r>
      <w:r>
        <w:rPr>
          <w:spacing w:val="-2"/>
          <w:sz w:val="24"/>
        </w:rPr>
        <w:t>слова;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39"/>
        <w:ind w:left="1693" w:hanging="359"/>
        <w:jc w:val="left"/>
        <w:rPr>
          <w:sz w:val="24"/>
        </w:rPr>
      </w:pPr>
      <w:r>
        <w:rPr>
          <w:sz w:val="24"/>
        </w:rPr>
        <w:t xml:space="preserve">выделятьвсловекорень(простые </w:t>
      </w:r>
      <w:r>
        <w:rPr>
          <w:spacing w:val="-2"/>
          <w:sz w:val="24"/>
        </w:rPr>
        <w:t>случаи);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jc w:val="left"/>
        <w:rPr>
          <w:sz w:val="24"/>
        </w:rPr>
      </w:pPr>
      <w:r>
        <w:rPr>
          <w:sz w:val="24"/>
        </w:rPr>
        <w:t>выделятьвслове</w:t>
      </w:r>
      <w:r>
        <w:rPr>
          <w:spacing w:val="-2"/>
          <w:sz w:val="24"/>
        </w:rPr>
        <w:t xml:space="preserve"> окончание;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59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распознаватьслова,отвечающиенавопросы«кто?»,</w:t>
      </w:r>
      <w:r>
        <w:rPr>
          <w:spacing w:val="-2"/>
          <w:sz w:val="24"/>
        </w:rPr>
        <w:t>«что?»;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60"/>
        <w:rPr>
          <w:sz w:val="24"/>
        </w:rPr>
      </w:pPr>
      <w:r>
        <w:rPr>
          <w:sz w:val="24"/>
        </w:rPr>
        <w:t>распознавать слова, отвечающие на вопросы «что делать?», «что сделать?» и другие;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распознаватьслова,отвечающиенавопросы«какой?»,«какая?»,</w:t>
      </w:r>
      <w:r>
        <w:rPr>
          <w:spacing w:val="-2"/>
          <w:sz w:val="24"/>
        </w:rPr>
        <w:t>«какое?»,</w:t>
      </w:r>
    </w:p>
    <w:p w:rsidR="00204028" w:rsidRDefault="00204028" w:rsidP="00204028">
      <w:pPr>
        <w:pStyle w:val="a3"/>
        <w:spacing w:before="41"/>
        <w:ind w:left="1694"/>
        <w:jc w:val="left"/>
      </w:pPr>
      <w:r>
        <w:rPr>
          <w:spacing w:val="-2"/>
        </w:rPr>
        <w:t>«какие?»;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3" w:line="273" w:lineRule="auto"/>
        <w:ind w:right="150"/>
        <w:jc w:val="left"/>
        <w:rPr>
          <w:sz w:val="24"/>
        </w:rPr>
      </w:pPr>
      <w:r>
        <w:rPr>
          <w:sz w:val="24"/>
        </w:rPr>
        <w:t xml:space="preserve">определятьвидпредложенияпоцеливысказыванияипоэмоциональной </w:t>
      </w:r>
      <w:r>
        <w:rPr>
          <w:spacing w:val="-2"/>
          <w:sz w:val="24"/>
        </w:rPr>
        <w:t>окраске;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3" w:lineRule="auto"/>
        <w:ind w:right="159"/>
        <w:jc w:val="left"/>
        <w:rPr>
          <w:sz w:val="24"/>
        </w:rPr>
      </w:pPr>
      <w:r>
        <w:rPr>
          <w:sz w:val="24"/>
        </w:rPr>
        <w:t xml:space="preserve">находитьместоорфограммывсловеимеждусловамипоизученным </w:t>
      </w:r>
      <w:r>
        <w:rPr>
          <w:spacing w:val="-2"/>
          <w:sz w:val="24"/>
        </w:rPr>
        <w:t>правилам;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jc w:val="left"/>
        <w:rPr>
          <w:sz w:val="24"/>
        </w:rPr>
      </w:pPr>
      <w:r>
        <w:rPr>
          <w:sz w:val="24"/>
        </w:rPr>
        <w:t>применятьизученныеправилаправописания,втомчисле:сочетания</w:t>
      </w:r>
      <w:r>
        <w:rPr>
          <w:spacing w:val="-2"/>
          <w:sz w:val="24"/>
        </w:rPr>
        <w:t>«чк»,</w:t>
      </w:r>
    </w:p>
    <w:p w:rsidR="00204028" w:rsidRDefault="00204028" w:rsidP="00204028">
      <w:pPr>
        <w:pStyle w:val="a3"/>
        <w:spacing w:before="41" w:line="276" w:lineRule="auto"/>
        <w:ind w:left="1694" w:right="158"/>
      </w:pPr>
      <w:r>
        <w:t>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  <w:tab w:val="left" w:pos="3121"/>
          <w:tab w:val="left" w:pos="4518"/>
          <w:tab w:val="left" w:pos="5233"/>
          <w:tab w:val="left" w:pos="6625"/>
          <w:tab w:val="left" w:pos="7017"/>
          <w:tab w:val="left" w:pos="8469"/>
          <w:tab w:val="left" w:pos="9313"/>
          <w:tab w:val="left" w:pos="10194"/>
        </w:tabs>
        <w:spacing w:line="273" w:lineRule="auto"/>
        <w:ind w:right="157"/>
        <w:jc w:val="left"/>
        <w:rPr>
          <w:sz w:val="24"/>
        </w:rPr>
      </w:pPr>
      <w:r>
        <w:rPr>
          <w:spacing w:val="-2"/>
          <w:sz w:val="24"/>
        </w:rPr>
        <w:t>правильно</w:t>
      </w:r>
      <w:r>
        <w:rPr>
          <w:sz w:val="24"/>
        </w:rPr>
        <w:tab/>
      </w:r>
      <w:r>
        <w:rPr>
          <w:spacing w:val="-2"/>
          <w:sz w:val="24"/>
        </w:rPr>
        <w:t>списывать</w:t>
      </w:r>
      <w:r>
        <w:rPr>
          <w:sz w:val="24"/>
        </w:rPr>
        <w:tab/>
      </w:r>
      <w:r>
        <w:rPr>
          <w:spacing w:val="-4"/>
          <w:sz w:val="24"/>
        </w:rPr>
        <w:t>(без</w:t>
      </w:r>
      <w:r>
        <w:rPr>
          <w:sz w:val="24"/>
        </w:rPr>
        <w:tab/>
      </w:r>
      <w:r>
        <w:rPr>
          <w:spacing w:val="-2"/>
          <w:sz w:val="24"/>
        </w:rPr>
        <w:t>пропусков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искажений</w:t>
      </w:r>
      <w:r>
        <w:rPr>
          <w:sz w:val="24"/>
        </w:rPr>
        <w:tab/>
      </w:r>
      <w:r>
        <w:rPr>
          <w:spacing w:val="-2"/>
          <w:sz w:val="24"/>
        </w:rPr>
        <w:t>букв)</w:t>
      </w:r>
      <w:r>
        <w:rPr>
          <w:sz w:val="24"/>
        </w:rPr>
        <w:tab/>
      </w:r>
      <w:r>
        <w:rPr>
          <w:spacing w:val="-2"/>
          <w:sz w:val="24"/>
        </w:rPr>
        <w:t>слова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предложения, тексты объёмом не более 50 слов;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3" w:lineRule="auto"/>
        <w:ind w:right="158"/>
        <w:jc w:val="left"/>
        <w:rPr>
          <w:sz w:val="24"/>
        </w:rPr>
      </w:pPr>
      <w:r>
        <w:rPr>
          <w:sz w:val="24"/>
        </w:rPr>
        <w:t>писать под диктовку (безпропусков иискажений букв)слова, предложения, текстыобъёмомнеболее45словсучётомизученныхправил правописания;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"/>
        <w:ind w:left="1693" w:hanging="359"/>
        <w:jc w:val="left"/>
        <w:rPr>
          <w:sz w:val="24"/>
        </w:rPr>
      </w:pPr>
      <w:r>
        <w:rPr>
          <w:sz w:val="24"/>
        </w:rPr>
        <w:t xml:space="preserve">находитьиисправлятьошибкипоизученным </w:t>
      </w:r>
      <w:r>
        <w:rPr>
          <w:spacing w:val="-2"/>
          <w:sz w:val="24"/>
        </w:rPr>
        <w:t>правилам;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58"/>
        <w:rPr>
          <w:sz w:val="24"/>
        </w:rPr>
      </w:pPr>
      <w:r>
        <w:rPr>
          <w:sz w:val="24"/>
        </w:rPr>
        <w:t xml:space="preserve">пользоваться толковым, орфографическим, орфоэпическим словарями </w:t>
      </w:r>
      <w:r>
        <w:rPr>
          <w:spacing w:val="-2"/>
          <w:sz w:val="24"/>
        </w:rPr>
        <w:t>учебника;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6" w:lineRule="auto"/>
        <w:ind w:right="156"/>
        <w:rPr>
          <w:sz w:val="24"/>
        </w:rPr>
      </w:pPr>
      <w:r>
        <w:rPr>
          <w:sz w:val="24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формулировать простые выводы на основе прочитанного (услышанного) устно и письменно (1–2 предложения);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составлять предложения из слов, устанавливая между ними смысловую связь по вопросам;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ind w:left="1693" w:hanging="359"/>
        <w:rPr>
          <w:sz w:val="24"/>
        </w:rPr>
      </w:pPr>
      <w:r>
        <w:rPr>
          <w:sz w:val="24"/>
        </w:rPr>
        <w:t>определятьтемутекстаиозаглавливатьтекст,отражаяего</w:t>
      </w:r>
      <w:r>
        <w:rPr>
          <w:spacing w:val="-2"/>
          <w:sz w:val="24"/>
        </w:rPr>
        <w:t>тему;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rPr>
          <w:sz w:val="24"/>
        </w:rPr>
      </w:pPr>
      <w:r>
        <w:rPr>
          <w:sz w:val="24"/>
        </w:rPr>
        <w:t>составлятьтекстизразрозненныхпредложений,частей</w:t>
      </w:r>
      <w:r>
        <w:rPr>
          <w:spacing w:val="-2"/>
          <w:sz w:val="24"/>
        </w:rPr>
        <w:t>текста;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57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30–45 слов с использованием вопросов;</w:t>
      </w:r>
    </w:p>
    <w:p w:rsidR="00204028" w:rsidRDefault="00204028" w:rsidP="00204028">
      <w:pPr>
        <w:pStyle w:val="a5"/>
        <w:spacing w:line="273" w:lineRule="auto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0" w:line="271" w:lineRule="auto"/>
        <w:ind w:right="161"/>
        <w:rPr>
          <w:sz w:val="24"/>
        </w:rPr>
      </w:pPr>
      <w:r>
        <w:rPr>
          <w:sz w:val="24"/>
        </w:rPr>
        <w:lastRenderedPageBreak/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04028" w:rsidRDefault="00204028" w:rsidP="00204028">
      <w:pPr>
        <w:spacing w:before="6"/>
        <w:ind w:left="6"/>
        <w:jc w:val="center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spacing w:before="30"/>
        <w:ind w:left="165"/>
        <w:jc w:val="both"/>
        <w:rPr>
          <w:sz w:val="24"/>
        </w:rPr>
      </w:pPr>
      <w:r>
        <w:rPr>
          <w:sz w:val="24"/>
        </w:rPr>
        <w:t>Кконцуобученияв</w:t>
      </w:r>
      <w:r>
        <w:rPr>
          <w:b/>
          <w:sz w:val="24"/>
        </w:rPr>
        <w:t>третьемклассе</w:t>
      </w:r>
      <w:r>
        <w:rPr>
          <w:sz w:val="24"/>
        </w:rPr>
        <w:t>обучающийся</w:t>
      </w:r>
      <w:r>
        <w:rPr>
          <w:spacing w:val="-2"/>
          <w:sz w:val="24"/>
        </w:rPr>
        <w:t>научится: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8" w:line="273" w:lineRule="auto"/>
        <w:ind w:right="160"/>
        <w:rPr>
          <w:sz w:val="24"/>
        </w:rPr>
      </w:pPr>
      <w:r>
        <w:rPr>
          <w:sz w:val="24"/>
        </w:rPr>
        <w:t xml:space="preserve">объяснять значение русского языка как государственного языка Российской </w:t>
      </w:r>
      <w:r>
        <w:rPr>
          <w:spacing w:val="-2"/>
          <w:sz w:val="24"/>
        </w:rPr>
        <w:t>Федерации;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9"/>
        <w:rPr>
          <w:sz w:val="24"/>
        </w:rPr>
      </w:pPr>
      <w:r>
        <w:rPr>
          <w:sz w:val="24"/>
        </w:rPr>
        <w:t>характеризовать, сравнивать, классифицировать звуки вне слова и в слове по заданным параметрам;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7"/>
        <w:rPr>
          <w:sz w:val="24"/>
        </w:rPr>
      </w:pPr>
      <w:r>
        <w:rPr>
          <w:sz w:val="24"/>
        </w:rPr>
        <w:t xml:space="preserve">производить звуко-буквенный анализ слова (в словах с орфограммами; без </w:t>
      </w:r>
      <w:r>
        <w:rPr>
          <w:spacing w:val="-2"/>
          <w:sz w:val="24"/>
        </w:rPr>
        <w:t>транскрибирования);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" w:line="273" w:lineRule="auto"/>
        <w:ind w:right="158"/>
        <w:rPr>
          <w:sz w:val="24"/>
        </w:rPr>
      </w:pPr>
      <w:r>
        <w:rPr>
          <w:sz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</w:t>
      </w:r>
    </w:p>
    <w:p w:rsidR="00204028" w:rsidRDefault="00204028" w:rsidP="00204028">
      <w:pPr>
        <w:pStyle w:val="a3"/>
        <w:spacing w:before="4"/>
        <w:ind w:left="1694"/>
      </w:pPr>
      <w:r>
        <w:t>«ъ»,всловах снепроизносимыми</w:t>
      </w:r>
      <w:r>
        <w:rPr>
          <w:spacing w:val="-2"/>
        </w:rPr>
        <w:t>согласными;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3" w:line="276" w:lineRule="auto"/>
        <w:ind w:right="158"/>
        <w:rPr>
          <w:sz w:val="24"/>
        </w:rPr>
      </w:pPr>
      <w:r>
        <w:rPr>
          <w:sz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находить в словах с однозначно выделяемыми морфемами окончание, корень, приставку, суффикс;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60"/>
        <w:rPr>
          <w:sz w:val="24"/>
        </w:rPr>
      </w:pPr>
      <w:r>
        <w:rPr>
          <w:sz w:val="24"/>
        </w:rPr>
        <w:t>распознавать слова, употребляемые в прямом и переносном значении (простые случаи);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1"/>
        <w:ind w:left="1693" w:hanging="359"/>
        <w:rPr>
          <w:sz w:val="24"/>
        </w:rPr>
      </w:pPr>
      <w:r>
        <w:rPr>
          <w:sz w:val="24"/>
        </w:rPr>
        <w:t>определятьзначениесловав</w:t>
      </w:r>
      <w:r>
        <w:rPr>
          <w:spacing w:val="-2"/>
          <w:sz w:val="24"/>
        </w:rPr>
        <w:t xml:space="preserve"> тексте;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57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3" w:lineRule="auto"/>
        <w:ind w:right="158"/>
        <w:rPr>
          <w:sz w:val="24"/>
        </w:rPr>
      </w:pPr>
      <w:r>
        <w:rPr>
          <w:sz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8"/>
        <w:rPr>
          <w:sz w:val="24"/>
        </w:rPr>
      </w:pPr>
      <w:r>
        <w:rPr>
          <w:sz w:val="24"/>
        </w:rPr>
        <w:t xml:space="preserve">изменять имена прилагательные по падежам, числам, родам (в единственном числе) в соответствии с падежом, числом и родом имён </w:t>
      </w:r>
      <w:r>
        <w:rPr>
          <w:spacing w:val="-2"/>
          <w:sz w:val="24"/>
        </w:rPr>
        <w:t>существительных;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3" w:lineRule="auto"/>
        <w:ind w:right="157"/>
        <w:rPr>
          <w:sz w:val="24"/>
        </w:rPr>
      </w:pPr>
      <w:r>
        <w:rPr>
          <w:sz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6"/>
        <w:ind w:left="1693" w:hanging="359"/>
        <w:rPr>
          <w:sz w:val="24"/>
        </w:rPr>
      </w:pPr>
      <w:r>
        <w:rPr>
          <w:sz w:val="24"/>
        </w:rPr>
        <w:t>распознаватьличныеместоимения(вначальной</w:t>
      </w:r>
      <w:r>
        <w:rPr>
          <w:spacing w:val="-2"/>
          <w:sz w:val="24"/>
        </w:rPr>
        <w:t>форме);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60"/>
        <w:rPr>
          <w:sz w:val="24"/>
        </w:rPr>
      </w:pPr>
      <w:r>
        <w:rPr>
          <w:sz w:val="24"/>
        </w:rPr>
        <w:t>использоватьличные местоимениядляустранения неоправданныхповторов в тексте;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различатьпредлогии</w:t>
      </w:r>
      <w:r>
        <w:rPr>
          <w:spacing w:val="-2"/>
          <w:sz w:val="24"/>
        </w:rPr>
        <w:t>приставки;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60"/>
        <w:rPr>
          <w:sz w:val="24"/>
        </w:rPr>
      </w:pPr>
      <w:r>
        <w:rPr>
          <w:sz w:val="24"/>
        </w:rPr>
        <w:t xml:space="preserve">определять вид предложения по цели высказывания и по эмоциональной </w:t>
      </w:r>
      <w:r>
        <w:rPr>
          <w:spacing w:val="-2"/>
          <w:sz w:val="24"/>
        </w:rPr>
        <w:t>окраске;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3" w:lineRule="auto"/>
        <w:ind w:right="158"/>
        <w:rPr>
          <w:sz w:val="24"/>
        </w:rPr>
      </w:pPr>
      <w:r>
        <w:rPr>
          <w:sz w:val="24"/>
        </w:rPr>
        <w:t xml:space="preserve">находить главные и второстепенные (без деления на виды) члены </w:t>
      </w:r>
      <w:r>
        <w:rPr>
          <w:spacing w:val="-2"/>
          <w:sz w:val="24"/>
        </w:rPr>
        <w:t>предложения;</w:t>
      </w:r>
    </w:p>
    <w:p w:rsidR="00204028" w:rsidRDefault="00204028" w:rsidP="00204028">
      <w:pPr>
        <w:pStyle w:val="a5"/>
        <w:spacing w:line="273" w:lineRule="auto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70"/>
        <w:ind w:left="1693" w:hanging="359"/>
        <w:rPr>
          <w:sz w:val="24"/>
        </w:rPr>
      </w:pPr>
      <w:r>
        <w:rPr>
          <w:sz w:val="24"/>
        </w:rPr>
        <w:lastRenderedPageBreak/>
        <w:t>распознаватьраспространённыеинераспространённые</w:t>
      </w:r>
      <w:r>
        <w:rPr>
          <w:spacing w:val="-2"/>
          <w:sz w:val="24"/>
        </w:rPr>
        <w:t>предложения;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6" w:lineRule="auto"/>
        <w:ind w:right="157"/>
        <w:rPr>
          <w:sz w:val="24"/>
        </w:rPr>
      </w:pPr>
      <w:r>
        <w:rPr>
          <w:sz w:val="24"/>
        </w:rPr>
        <w:t xml:space="preserve"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</w:t>
      </w:r>
      <w:r>
        <w:rPr>
          <w:spacing w:val="-2"/>
          <w:sz w:val="24"/>
        </w:rPr>
        <w:t>словами;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line="290" w:lineRule="exact"/>
        <w:ind w:left="1693" w:hanging="359"/>
        <w:rPr>
          <w:sz w:val="24"/>
        </w:rPr>
      </w:pPr>
      <w:r>
        <w:rPr>
          <w:sz w:val="24"/>
        </w:rPr>
        <w:t>правильносписыватьслова,предложения,текстыобъёмомне более70</w:t>
      </w:r>
      <w:r>
        <w:rPr>
          <w:spacing w:val="-2"/>
          <w:sz w:val="24"/>
        </w:rPr>
        <w:t>слов;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9" w:line="273" w:lineRule="auto"/>
        <w:ind w:right="162"/>
        <w:jc w:val="left"/>
        <w:rPr>
          <w:sz w:val="24"/>
        </w:rPr>
      </w:pPr>
      <w:r>
        <w:rPr>
          <w:sz w:val="24"/>
        </w:rPr>
        <w:t>писать под диктовку тексты объёмом не более 65 слов с учётом изученных правил правописания;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jc w:val="left"/>
        <w:rPr>
          <w:sz w:val="24"/>
        </w:rPr>
      </w:pPr>
      <w:r>
        <w:rPr>
          <w:sz w:val="24"/>
        </w:rPr>
        <w:t xml:space="preserve">находитьиисправлятьошибкипоизученным </w:t>
      </w:r>
      <w:r>
        <w:rPr>
          <w:spacing w:val="-2"/>
          <w:sz w:val="24"/>
        </w:rPr>
        <w:t>правилам;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2"/>
        <w:ind w:left="1693" w:hanging="359"/>
        <w:jc w:val="left"/>
        <w:rPr>
          <w:sz w:val="24"/>
        </w:rPr>
      </w:pPr>
      <w:r>
        <w:rPr>
          <w:sz w:val="24"/>
        </w:rPr>
        <w:t>пониматьтекстыразныхтипов,находитьвтекстезаданную</w:t>
      </w:r>
      <w:r>
        <w:rPr>
          <w:spacing w:val="-2"/>
          <w:sz w:val="24"/>
        </w:rPr>
        <w:t>информацию;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9" w:line="273" w:lineRule="auto"/>
        <w:ind w:right="158"/>
        <w:rPr>
          <w:sz w:val="24"/>
        </w:rPr>
      </w:pPr>
      <w:r>
        <w:rPr>
          <w:sz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6" w:lineRule="auto"/>
        <w:ind w:right="158"/>
        <w:rPr>
          <w:sz w:val="24"/>
        </w:rPr>
      </w:pPr>
      <w:r>
        <w:rPr>
          <w:sz w:val="24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определять связь предложений в тексте (с помощью личных местоимений, синонимов, союзов «и», «а», «но»);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ind w:left="1693" w:hanging="359"/>
        <w:rPr>
          <w:sz w:val="24"/>
        </w:rPr>
      </w:pPr>
      <w:r>
        <w:rPr>
          <w:sz w:val="24"/>
        </w:rPr>
        <w:t>определятьключевыесловав</w:t>
      </w:r>
      <w:r>
        <w:rPr>
          <w:spacing w:val="-2"/>
          <w:sz w:val="24"/>
        </w:rPr>
        <w:t>тексте;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39"/>
        <w:ind w:left="1693" w:hanging="359"/>
        <w:rPr>
          <w:sz w:val="24"/>
        </w:rPr>
      </w:pPr>
      <w:r>
        <w:rPr>
          <w:sz w:val="24"/>
        </w:rPr>
        <w:t>определятьтемутекстаиосновнуюмысль</w:t>
      </w:r>
      <w:r>
        <w:rPr>
          <w:spacing w:val="-2"/>
          <w:sz w:val="24"/>
        </w:rPr>
        <w:t>текста;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57"/>
        <w:rPr>
          <w:sz w:val="24"/>
        </w:rPr>
      </w:pPr>
      <w:r>
        <w:rPr>
          <w:sz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2"/>
        <w:ind w:left="1693" w:hanging="359"/>
        <w:rPr>
          <w:sz w:val="24"/>
        </w:rPr>
      </w:pPr>
      <w:r>
        <w:rPr>
          <w:sz w:val="24"/>
        </w:rPr>
        <w:t>составлятьплантекста,создаватьпонемутекстикорректировать</w:t>
      </w:r>
      <w:r>
        <w:rPr>
          <w:spacing w:val="-2"/>
          <w:sz w:val="24"/>
        </w:rPr>
        <w:t>текст;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  <w:tab w:val="left" w:pos="2797"/>
          <w:tab w:val="left" w:pos="4348"/>
          <w:tab w:val="left" w:pos="5920"/>
          <w:tab w:val="left" w:pos="6551"/>
          <w:tab w:val="left" w:pos="8159"/>
          <w:tab w:val="left" w:pos="9925"/>
        </w:tabs>
        <w:spacing w:before="42" w:line="271" w:lineRule="auto"/>
        <w:ind w:right="157"/>
        <w:jc w:val="left"/>
        <w:rPr>
          <w:sz w:val="24"/>
        </w:rPr>
      </w:pPr>
      <w:r>
        <w:rPr>
          <w:spacing w:val="-2"/>
          <w:sz w:val="24"/>
        </w:rPr>
        <w:t>писать</w:t>
      </w:r>
      <w:r>
        <w:rPr>
          <w:sz w:val="24"/>
        </w:rPr>
        <w:tab/>
      </w:r>
      <w:r>
        <w:rPr>
          <w:spacing w:val="-2"/>
          <w:sz w:val="24"/>
        </w:rPr>
        <w:t>подробное</w:t>
      </w:r>
      <w:r>
        <w:rPr>
          <w:sz w:val="24"/>
        </w:rPr>
        <w:tab/>
      </w:r>
      <w:r>
        <w:rPr>
          <w:spacing w:val="-2"/>
          <w:sz w:val="24"/>
        </w:rPr>
        <w:t>изложение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заданному,</w:t>
      </w:r>
      <w:r>
        <w:rPr>
          <w:sz w:val="24"/>
        </w:rPr>
        <w:tab/>
      </w:r>
      <w:r>
        <w:rPr>
          <w:spacing w:val="-2"/>
          <w:sz w:val="24"/>
        </w:rPr>
        <w:t>коллективно</w:t>
      </w:r>
      <w:r>
        <w:rPr>
          <w:sz w:val="24"/>
        </w:rPr>
        <w:tab/>
      </w:r>
      <w:r>
        <w:rPr>
          <w:spacing w:val="-4"/>
          <w:sz w:val="24"/>
        </w:rPr>
        <w:t xml:space="preserve">или </w:t>
      </w:r>
      <w:r>
        <w:rPr>
          <w:sz w:val="24"/>
        </w:rPr>
        <w:t>самостоятельно составленному плану;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" w:line="271" w:lineRule="auto"/>
        <w:ind w:right="161"/>
        <w:jc w:val="left"/>
        <w:rPr>
          <w:sz w:val="24"/>
        </w:rPr>
      </w:pPr>
      <w:r>
        <w:rPr>
          <w:sz w:val="24"/>
        </w:rPr>
        <w:t>объяснятьсвоимисловамизначениеизученныхпонятий,использовать изученные понятия в процессе решения учебных задач;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8"/>
        <w:ind w:left="1693" w:hanging="359"/>
        <w:jc w:val="left"/>
        <w:rPr>
          <w:sz w:val="24"/>
        </w:rPr>
      </w:pPr>
      <w:r>
        <w:rPr>
          <w:sz w:val="24"/>
        </w:rPr>
        <w:t>уточнятьзначениесловаспомощьютолкового</w:t>
      </w:r>
      <w:r>
        <w:rPr>
          <w:spacing w:val="-2"/>
          <w:sz w:val="24"/>
        </w:rPr>
        <w:t xml:space="preserve"> словаря.</w:t>
      </w:r>
    </w:p>
    <w:p w:rsidR="00204028" w:rsidRDefault="00204028" w:rsidP="00204028">
      <w:pPr>
        <w:spacing w:before="41"/>
        <w:ind w:left="6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spacing w:before="29"/>
        <w:ind w:left="165"/>
        <w:jc w:val="both"/>
        <w:rPr>
          <w:sz w:val="24"/>
        </w:rPr>
      </w:pPr>
      <w:r>
        <w:rPr>
          <w:sz w:val="24"/>
        </w:rPr>
        <w:t>Кконцуобучения</w:t>
      </w:r>
      <w:r>
        <w:rPr>
          <w:b/>
          <w:sz w:val="24"/>
        </w:rPr>
        <w:t xml:space="preserve">вчетвёртомклассе 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6" w:line="276" w:lineRule="auto"/>
        <w:ind w:right="160"/>
        <w:rPr>
          <w:sz w:val="24"/>
        </w:rPr>
      </w:pPr>
      <w:r>
        <w:rPr>
          <w:sz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line="293" w:lineRule="exact"/>
        <w:ind w:left="1693" w:hanging="359"/>
        <w:rPr>
          <w:sz w:val="24"/>
        </w:rPr>
      </w:pPr>
      <w:r>
        <w:rPr>
          <w:sz w:val="24"/>
        </w:rPr>
        <w:t>объяснятьрольязыкакакосновногосредства</w:t>
      </w:r>
      <w:r>
        <w:rPr>
          <w:spacing w:val="-2"/>
          <w:sz w:val="24"/>
        </w:rPr>
        <w:t>общения;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1" w:lineRule="auto"/>
        <w:ind w:right="160"/>
        <w:rPr>
          <w:sz w:val="24"/>
        </w:rPr>
      </w:pPr>
      <w:r>
        <w:rPr>
          <w:sz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" w:line="273" w:lineRule="auto"/>
        <w:ind w:right="157"/>
        <w:rPr>
          <w:sz w:val="24"/>
        </w:rPr>
      </w:pPr>
      <w:r>
        <w:rPr>
          <w:sz w:val="24"/>
        </w:rPr>
        <w:t>осознавать правильную устную и письменную речь как показатель общей культуры человека;</w:t>
      </w:r>
    </w:p>
    <w:p w:rsidR="00204028" w:rsidRDefault="00204028" w:rsidP="00204028">
      <w:pPr>
        <w:pStyle w:val="a5"/>
        <w:spacing w:line="273" w:lineRule="auto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0" w:line="271" w:lineRule="auto"/>
        <w:ind w:right="160"/>
        <w:rPr>
          <w:sz w:val="24"/>
        </w:rPr>
      </w:pPr>
      <w:r>
        <w:rPr>
          <w:sz w:val="24"/>
        </w:rPr>
        <w:lastRenderedPageBreak/>
        <w:t>проводить звуко-буквенный разбор слов (в соответствии с предложенным в учебнике алгоритмом);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8" w:line="271" w:lineRule="auto"/>
        <w:ind w:right="159"/>
        <w:rPr>
          <w:sz w:val="24"/>
        </w:rPr>
      </w:pPr>
      <w:r>
        <w:rPr>
          <w:sz w:val="24"/>
        </w:rPr>
        <w:t>подбирать к предложенным словам синонимы; подбирать к предложенным словам антонимы;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7" w:line="273" w:lineRule="auto"/>
        <w:ind w:right="158"/>
        <w:rPr>
          <w:sz w:val="24"/>
        </w:rPr>
      </w:pPr>
      <w:r>
        <w:rPr>
          <w:sz w:val="24"/>
        </w:rPr>
        <w:t>выявлять в речи слова, значение которых требует уточнения, определять значение слова по контексту;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7"/>
        <w:rPr>
          <w:sz w:val="24"/>
        </w:rPr>
      </w:pPr>
      <w:r>
        <w:rPr>
          <w:sz w:val="24"/>
        </w:rPr>
        <w:t xml:space="preserve">проводить разбор по составу слов с однозначно выделяемыми морфемами; составлять схему состава слова; соотносить состав слова с представленной </w:t>
      </w:r>
      <w:r>
        <w:rPr>
          <w:spacing w:val="-2"/>
          <w:sz w:val="24"/>
        </w:rPr>
        <w:t>схемой;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3" w:lineRule="auto"/>
        <w:ind w:right="157"/>
        <w:rPr>
          <w:sz w:val="24"/>
        </w:rPr>
      </w:pPr>
      <w:r>
        <w:rPr>
          <w:sz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60"/>
        <w:rPr>
          <w:sz w:val="24"/>
        </w:rPr>
      </w:pPr>
      <w:r>
        <w:rPr>
          <w:sz w:val="24"/>
        </w:rPr>
        <w:t xml:space="preserve">определять грамматические признаки имён существительных: склонение, род, число, падеж; проводить разбор имени существительного как части </w:t>
      </w:r>
      <w:r>
        <w:rPr>
          <w:spacing w:val="-2"/>
          <w:sz w:val="24"/>
        </w:rPr>
        <w:t>речи;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3" w:lineRule="auto"/>
        <w:ind w:right="158"/>
        <w:rPr>
          <w:sz w:val="24"/>
        </w:rPr>
      </w:pPr>
      <w:r>
        <w:rPr>
          <w:sz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5" w:line="276" w:lineRule="auto"/>
        <w:ind w:right="157"/>
        <w:rPr>
          <w:sz w:val="24"/>
        </w:rPr>
      </w:pPr>
      <w:r>
        <w:rPr>
          <w:sz w:val="24"/>
        </w:rPr>
        <w:t>устанавливать (находить) неопределённую форму глагола; определять грамматические признаки глаголов: спряжение, время,лицо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7"/>
        <w:rPr>
          <w:sz w:val="24"/>
        </w:rPr>
      </w:pPr>
      <w:r>
        <w:rPr>
          <w:sz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использоватьличные местоимениядляустранения неоправданныхповторов в тексте;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line="291" w:lineRule="exact"/>
        <w:ind w:left="1693" w:hanging="359"/>
        <w:rPr>
          <w:sz w:val="24"/>
        </w:rPr>
      </w:pPr>
      <w:r>
        <w:rPr>
          <w:sz w:val="24"/>
        </w:rPr>
        <w:t>различатьпредложение,словосочетаниеи</w:t>
      </w:r>
      <w:r>
        <w:rPr>
          <w:spacing w:val="-2"/>
          <w:sz w:val="24"/>
        </w:rPr>
        <w:t>слово;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5" w:line="273" w:lineRule="auto"/>
        <w:ind w:right="160"/>
        <w:rPr>
          <w:sz w:val="24"/>
        </w:rPr>
      </w:pPr>
      <w:r>
        <w:rPr>
          <w:sz w:val="24"/>
        </w:rPr>
        <w:t xml:space="preserve">классифицировать предложения по цели высказывания и по эмоциональной </w:t>
      </w:r>
      <w:r>
        <w:rPr>
          <w:spacing w:val="-2"/>
          <w:sz w:val="24"/>
        </w:rPr>
        <w:t>окраске;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1"/>
        <w:ind w:left="1693" w:hanging="359"/>
        <w:rPr>
          <w:sz w:val="24"/>
        </w:rPr>
      </w:pPr>
      <w:r>
        <w:rPr>
          <w:sz w:val="24"/>
        </w:rPr>
        <w:t>различатьраспространённыеинераспространённые</w:t>
      </w:r>
      <w:r>
        <w:rPr>
          <w:spacing w:val="-2"/>
          <w:sz w:val="24"/>
        </w:rPr>
        <w:t>предложения;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3" w:lineRule="auto"/>
        <w:ind w:right="158"/>
        <w:rPr>
          <w:sz w:val="24"/>
        </w:rPr>
      </w:pPr>
      <w:r>
        <w:rPr>
          <w:sz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" w:line="276" w:lineRule="auto"/>
        <w:ind w:right="157"/>
        <w:rPr>
          <w:sz w:val="24"/>
        </w:rPr>
      </w:pPr>
      <w:r>
        <w:rPr>
          <w:sz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line="292" w:lineRule="exact"/>
        <w:ind w:left="1693" w:hanging="359"/>
        <w:rPr>
          <w:sz w:val="24"/>
        </w:rPr>
      </w:pPr>
      <w:r>
        <w:rPr>
          <w:sz w:val="24"/>
        </w:rPr>
        <w:t>производитьсинтаксическийразборпростого</w:t>
      </w:r>
      <w:r>
        <w:rPr>
          <w:spacing w:val="-2"/>
          <w:sz w:val="24"/>
        </w:rPr>
        <w:t>предложения;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0" w:line="273" w:lineRule="auto"/>
        <w:ind w:right="159"/>
        <w:rPr>
          <w:sz w:val="24"/>
        </w:rPr>
      </w:pPr>
      <w:r>
        <w:rPr>
          <w:sz w:val="24"/>
        </w:rPr>
        <w:t xml:space="preserve">находить место орфограммы в слове и между словами по изученным </w:t>
      </w:r>
      <w:r>
        <w:rPr>
          <w:spacing w:val="-2"/>
          <w:sz w:val="24"/>
        </w:rPr>
        <w:t>правилам;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1" w:line="273" w:lineRule="auto"/>
        <w:ind w:right="157"/>
        <w:rPr>
          <w:sz w:val="24"/>
        </w:rPr>
      </w:pPr>
      <w:r>
        <w:rPr>
          <w:sz w:val="24"/>
        </w:rPr>
        <w:t>применять изученные правила правописания, в том числе: непроверяемые гласныеисогласные(переченьсловворфографическомсловареучебника);</w:t>
      </w:r>
    </w:p>
    <w:p w:rsidR="00204028" w:rsidRDefault="00204028" w:rsidP="00204028">
      <w:pPr>
        <w:pStyle w:val="a5"/>
        <w:spacing w:line="273" w:lineRule="auto"/>
        <w:rPr>
          <w:sz w:val="24"/>
        </w:rPr>
        <w:sectPr w:rsidR="00204028">
          <w:pgSz w:w="11910" w:h="16390"/>
          <w:pgMar w:top="80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89" w:line="276" w:lineRule="auto"/>
        <w:ind w:left="1694" w:right="158"/>
      </w:pPr>
      <w:r>
        <w:lastRenderedPageBreak/>
        <w:t>безударные падежные окончания имён существительных кроме существительныхна«-мя»,«-ий»,«-ие»,«-ия»,на«-ья»,</w:t>
      </w:r>
      <w:r>
        <w:rPr>
          <w:spacing w:val="-2"/>
        </w:rPr>
        <w:t>например,</w:t>
      </w:r>
    </w:p>
    <w:p w:rsidR="00204028" w:rsidRDefault="00204028" w:rsidP="00204028">
      <w:pPr>
        <w:pStyle w:val="a3"/>
        <w:spacing w:before="1" w:line="276" w:lineRule="auto"/>
        <w:ind w:left="1694" w:right="157"/>
      </w:pPr>
      <w:r>
        <w:t xml:space="preserve">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</w:t>
      </w:r>
      <w:r>
        <w:rPr>
          <w:spacing w:val="-2"/>
        </w:rPr>
        <w:t>союзов;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ind w:left="1693" w:hanging="359"/>
        <w:rPr>
          <w:sz w:val="24"/>
        </w:rPr>
      </w:pPr>
      <w:r>
        <w:rPr>
          <w:sz w:val="24"/>
        </w:rPr>
        <w:t>правильносписыватьтекстыобъёмомнеболее85</w:t>
      </w:r>
      <w:r>
        <w:rPr>
          <w:spacing w:val="-2"/>
          <w:sz w:val="24"/>
        </w:rPr>
        <w:t>слов;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39" w:line="273" w:lineRule="auto"/>
        <w:ind w:right="162"/>
        <w:rPr>
          <w:sz w:val="24"/>
        </w:rPr>
      </w:pPr>
      <w:r>
        <w:rPr>
          <w:sz w:val="24"/>
        </w:rPr>
        <w:t>писать под диктовку тексты объёмом не более 80 слов с учётом изученных правил правописания;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60"/>
        <w:rPr>
          <w:sz w:val="24"/>
        </w:rPr>
      </w:pPr>
      <w:r>
        <w:rPr>
          <w:sz w:val="24"/>
        </w:rPr>
        <w:t>находить и исправлять орфографические и пунктуационные ошибки по изученным правилам;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3" w:lineRule="auto"/>
        <w:ind w:right="159"/>
        <w:rPr>
          <w:sz w:val="24"/>
        </w:rPr>
      </w:pPr>
      <w:r>
        <w:rPr>
          <w:sz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2" w:line="276" w:lineRule="auto"/>
        <w:ind w:right="159"/>
        <w:rPr>
          <w:sz w:val="24"/>
        </w:rPr>
      </w:pPr>
      <w:r>
        <w:rPr>
          <w:sz w:val="24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6"/>
        <w:rPr>
          <w:sz w:val="24"/>
        </w:rPr>
      </w:pPr>
      <w:r>
        <w:rPr>
          <w:sz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58"/>
        <w:rPr>
          <w:sz w:val="24"/>
        </w:rPr>
      </w:pPr>
      <w:r>
        <w:rPr>
          <w:sz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ind w:left="1693" w:hanging="359"/>
        <w:jc w:val="left"/>
        <w:rPr>
          <w:sz w:val="24"/>
        </w:rPr>
      </w:pPr>
      <w:r>
        <w:rPr>
          <w:sz w:val="24"/>
        </w:rPr>
        <w:t>корректироватьпорядокпредложенийичастей</w:t>
      </w:r>
      <w:r>
        <w:rPr>
          <w:spacing w:val="-2"/>
          <w:sz w:val="24"/>
        </w:rPr>
        <w:t>текста;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36"/>
        <w:ind w:left="1693" w:hanging="359"/>
        <w:jc w:val="left"/>
        <w:rPr>
          <w:sz w:val="24"/>
        </w:rPr>
      </w:pPr>
      <w:r>
        <w:rPr>
          <w:sz w:val="24"/>
        </w:rPr>
        <w:t>составлятьпланкзаданным</w:t>
      </w:r>
      <w:r>
        <w:rPr>
          <w:spacing w:val="-2"/>
          <w:sz w:val="24"/>
        </w:rPr>
        <w:t>текстам;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jc w:val="left"/>
        <w:rPr>
          <w:sz w:val="24"/>
        </w:rPr>
      </w:pPr>
      <w:r>
        <w:rPr>
          <w:sz w:val="24"/>
        </w:rPr>
        <w:t>осуществлятьподробныйпересказтекста(устнои</w:t>
      </w:r>
      <w:r>
        <w:rPr>
          <w:spacing w:val="-2"/>
          <w:sz w:val="24"/>
        </w:rPr>
        <w:t>письменно);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39"/>
        <w:ind w:left="1693" w:hanging="359"/>
        <w:jc w:val="left"/>
        <w:rPr>
          <w:sz w:val="24"/>
        </w:rPr>
      </w:pPr>
      <w:r>
        <w:rPr>
          <w:sz w:val="24"/>
        </w:rPr>
        <w:t>осуществлятьвыборочныйпересказтекста</w:t>
      </w:r>
      <w:r>
        <w:rPr>
          <w:spacing w:val="-2"/>
          <w:sz w:val="24"/>
        </w:rPr>
        <w:t>(устно);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3"/>
        </w:tabs>
        <w:spacing w:before="40"/>
        <w:ind w:left="1693" w:hanging="359"/>
        <w:jc w:val="left"/>
        <w:rPr>
          <w:sz w:val="24"/>
        </w:rPr>
      </w:pPr>
      <w:r>
        <w:rPr>
          <w:sz w:val="24"/>
        </w:rPr>
        <w:t>писать(послепредварительнойподготовки)сочиненияпозаданным</w:t>
      </w:r>
      <w:r>
        <w:rPr>
          <w:spacing w:val="-2"/>
          <w:sz w:val="24"/>
        </w:rPr>
        <w:t>темам;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before="42" w:line="276" w:lineRule="auto"/>
        <w:ind w:right="157"/>
        <w:rPr>
          <w:sz w:val="24"/>
        </w:rPr>
      </w:pPr>
      <w:r>
        <w:rPr>
          <w:sz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соответствиис поставленной задачей;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3" w:lineRule="auto"/>
        <w:ind w:right="161"/>
        <w:rPr>
          <w:sz w:val="24"/>
        </w:rPr>
      </w:pPr>
      <w:r>
        <w:rPr>
          <w:sz w:val="24"/>
        </w:rPr>
        <w:t>объяснять своими словами значение изученных понятий; использовать изученные понятия;</w:t>
      </w:r>
    </w:p>
    <w:p w:rsidR="00204028" w:rsidRDefault="00204028" w:rsidP="00204028">
      <w:pPr>
        <w:pStyle w:val="a5"/>
        <w:numPr>
          <w:ilvl w:val="1"/>
          <w:numId w:val="3"/>
        </w:numPr>
        <w:tabs>
          <w:tab w:val="left" w:pos="1694"/>
        </w:tabs>
        <w:spacing w:line="276" w:lineRule="auto"/>
        <w:ind w:right="157"/>
        <w:rPr>
          <w:sz w:val="24"/>
        </w:rPr>
      </w:pPr>
      <w:r>
        <w:rPr>
          <w:sz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204028" w:rsidRDefault="00204028" w:rsidP="00204028">
      <w:pPr>
        <w:pStyle w:val="a5"/>
        <w:spacing w:line="276" w:lineRule="auto"/>
        <w:rPr>
          <w:sz w:val="24"/>
        </w:rPr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spacing w:before="86" w:line="276" w:lineRule="auto"/>
        <w:ind w:left="5509" w:right="4935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ТЕМАТИЧЕСКОЕПЛАНИРОВАНИЕ 1 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4"/>
        <w:gridCol w:w="1642"/>
        <w:gridCol w:w="1778"/>
        <w:gridCol w:w="1860"/>
        <w:gridCol w:w="2834"/>
      </w:tblGrid>
      <w:tr w:rsidR="00204028" w:rsidTr="00351C25">
        <w:trPr>
          <w:trHeight w:val="383"/>
        </w:trPr>
        <w:tc>
          <w:tcPr>
            <w:tcW w:w="1412" w:type="dxa"/>
            <w:vMerge w:val="restart"/>
          </w:tcPr>
          <w:p w:rsidR="00204028" w:rsidRDefault="00204028" w:rsidP="00351C25">
            <w:pPr>
              <w:pStyle w:val="TableParagraph"/>
              <w:spacing w:before="26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24" w:type="dxa"/>
            <w:vMerge w:val="restart"/>
          </w:tcPr>
          <w:p w:rsidR="00204028" w:rsidRDefault="00204028" w:rsidP="00351C2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 w:right="4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280" w:type="dxa"/>
            <w:gridSpan w:val="3"/>
          </w:tcPr>
          <w:p w:rsidR="00204028" w:rsidRDefault="00204028" w:rsidP="00351C25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4" w:type="dxa"/>
            <w:vMerge w:val="restart"/>
          </w:tcPr>
          <w:p w:rsidR="00204028" w:rsidRDefault="00204028" w:rsidP="00351C25">
            <w:pPr>
              <w:pStyle w:val="TableParagraph"/>
              <w:spacing w:before="53" w:line="276" w:lineRule="auto"/>
              <w:ind w:left="237" w:right="3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04028" w:rsidTr="00351C25">
        <w:trPr>
          <w:trHeight w:val="1327"/>
        </w:trPr>
        <w:tc>
          <w:tcPr>
            <w:tcW w:w="141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024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spacing w:before="188" w:line="276" w:lineRule="auto"/>
              <w:ind w:left="239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spacing w:before="188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377"/>
        </w:trPr>
        <w:tc>
          <w:tcPr>
            <w:tcW w:w="13550" w:type="dxa"/>
            <w:gridSpan w:val="6"/>
          </w:tcPr>
          <w:p w:rsidR="00204028" w:rsidRDefault="00204028" w:rsidP="00351C2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Раздел1.Обучение</w:t>
            </w:r>
            <w:r>
              <w:rPr>
                <w:b/>
                <w:spacing w:val="-2"/>
                <w:sz w:val="24"/>
              </w:rPr>
              <w:t>грамоте</w:t>
            </w:r>
          </w:p>
        </w:tc>
      </w:tr>
      <w:tr w:rsidR="00204028" w:rsidTr="00351C25">
        <w:trPr>
          <w:trHeight w:val="385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5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53"/>
              <w:ind w:left="239"/>
              <w:rPr>
                <w:sz w:val="24"/>
              </w:rPr>
            </w:pPr>
            <w:r>
              <w:rPr>
                <w:sz w:val="24"/>
              </w:rPr>
              <w:t>Словои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53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8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Письмо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9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9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6" w:type="dxa"/>
            <w:gridSpan w:val="2"/>
          </w:tcPr>
          <w:p w:rsidR="00204028" w:rsidRDefault="00204028" w:rsidP="00351C2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148"/>
              <w:ind w:right="5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6472" w:type="dxa"/>
            <w:gridSpan w:val="3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78"/>
        </w:trPr>
        <w:tc>
          <w:tcPr>
            <w:tcW w:w="13550" w:type="dxa"/>
            <w:gridSpan w:val="6"/>
          </w:tcPr>
          <w:p w:rsidR="00204028" w:rsidRDefault="00204028" w:rsidP="00351C2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Раздел2.Систематический</w:t>
            </w:r>
            <w:r>
              <w:rPr>
                <w:b/>
                <w:spacing w:val="-4"/>
                <w:sz w:val="24"/>
              </w:rPr>
              <w:t>курс</w:t>
            </w:r>
          </w:p>
        </w:tc>
      </w:tr>
      <w:tr w:rsidR="00204028" w:rsidTr="00351C25">
        <w:trPr>
          <w:trHeight w:val="385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Общиесведения о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52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50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8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Лексикаи</w:t>
            </w: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9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9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9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024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47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3"/>
        </w:trPr>
        <w:tc>
          <w:tcPr>
            <w:tcW w:w="5436" w:type="dxa"/>
            <w:gridSpan w:val="2"/>
          </w:tcPr>
          <w:p w:rsidR="00204028" w:rsidRDefault="00204028" w:rsidP="00351C25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146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6472" w:type="dxa"/>
            <w:gridSpan w:val="3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5436" w:type="dxa"/>
            <w:gridSpan w:val="2"/>
          </w:tcPr>
          <w:p w:rsidR="00204028" w:rsidRDefault="00204028" w:rsidP="00351C25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50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6" w:type="dxa"/>
            <w:gridSpan w:val="2"/>
          </w:tcPr>
          <w:p w:rsidR="00204028" w:rsidRDefault="00204028" w:rsidP="00351C2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42" w:type="dxa"/>
          </w:tcPr>
          <w:p w:rsidR="00204028" w:rsidRDefault="00204028" w:rsidP="00351C25">
            <w:pPr>
              <w:pStyle w:val="TableParagraph"/>
              <w:spacing w:before="149"/>
              <w:ind w:right="5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778" w:type="dxa"/>
          </w:tcPr>
          <w:p w:rsidR="00204028" w:rsidRDefault="00204028" w:rsidP="00351C25">
            <w:pPr>
              <w:pStyle w:val="TableParagraph"/>
              <w:spacing w:before="149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60" w:type="dxa"/>
          </w:tcPr>
          <w:p w:rsidR="00204028" w:rsidRDefault="00204028" w:rsidP="00351C25">
            <w:pPr>
              <w:pStyle w:val="TableParagraph"/>
              <w:spacing w:before="1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5"/>
        <w:gridCol w:w="1652"/>
        <w:gridCol w:w="1786"/>
        <w:gridCol w:w="1867"/>
        <w:gridCol w:w="2850"/>
      </w:tblGrid>
      <w:tr w:rsidR="00204028" w:rsidTr="00351C25">
        <w:trPr>
          <w:trHeight w:val="382"/>
        </w:trPr>
        <w:tc>
          <w:tcPr>
            <w:tcW w:w="1412" w:type="dxa"/>
            <w:vMerge w:val="restart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25" w:type="dxa"/>
            <w:vMerge w:val="restart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305" w:type="dxa"/>
            <w:gridSpan w:val="3"/>
          </w:tcPr>
          <w:p w:rsidR="00204028" w:rsidRDefault="00204028" w:rsidP="00351C2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50" w:type="dxa"/>
            <w:vMerge w:val="restart"/>
          </w:tcPr>
          <w:p w:rsidR="00204028" w:rsidRDefault="00204028" w:rsidP="00351C25">
            <w:pPr>
              <w:pStyle w:val="TableParagraph"/>
              <w:spacing w:before="52" w:line="276" w:lineRule="auto"/>
              <w:ind w:left="235" w:right="3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04028" w:rsidTr="00351C25">
        <w:trPr>
          <w:trHeight w:val="1325"/>
        </w:trPr>
        <w:tc>
          <w:tcPr>
            <w:tcW w:w="141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850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Общиесведения о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Фонетикаи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50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50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8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9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9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49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7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48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8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4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149"/>
              <w:ind w:right="51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149"/>
              <w:ind w:left="20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spacing w:before="149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5"/>
        <w:gridCol w:w="1652"/>
        <w:gridCol w:w="1786"/>
        <w:gridCol w:w="1867"/>
        <w:gridCol w:w="3430"/>
      </w:tblGrid>
      <w:tr w:rsidR="00204028" w:rsidTr="00351C25">
        <w:trPr>
          <w:trHeight w:val="382"/>
        </w:trPr>
        <w:tc>
          <w:tcPr>
            <w:tcW w:w="1412" w:type="dxa"/>
            <w:vMerge w:val="restart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25" w:type="dxa"/>
            <w:vMerge w:val="restart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305" w:type="dxa"/>
            <w:gridSpan w:val="3"/>
          </w:tcPr>
          <w:p w:rsidR="00204028" w:rsidRDefault="00204028" w:rsidP="00351C2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430" w:type="dxa"/>
            <w:vMerge w:val="restart"/>
          </w:tcPr>
          <w:p w:rsidR="00204028" w:rsidRDefault="00204028" w:rsidP="00351C25">
            <w:pPr>
              <w:pStyle w:val="TableParagraph"/>
              <w:spacing w:before="52" w:line="276" w:lineRule="auto"/>
              <w:ind w:left="235" w:right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04028" w:rsidTr="00351C25">
        <w:trPr>
          <w:trHeight w:val="1325"/>
        </w:trPr>
        <w:tc>
          <w:tcPr>
            <w:tcW w:w="141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430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715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Общиесведения о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Фонетикаи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6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4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4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204028" w:rsidTr="00351C25">
        <w:trPr>
          <w:trHeight w:val="382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9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49"/>
              <w:ind w:right="7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148"/>
              <w:ind w:right="51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148"/>
              <w:ind w:right="7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spacing w:before="148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5"/>
        <w:gridCol w:w="1652"/>
        <w:gridCol w:w="1786"/>
        <w:gridCol w:w="1867"/>
        <w:gridCol w:w="3430"/>
      </w:tblGrid>
      <w:tr w:rsidR="00204028" w:rsidTr="00351C25">
        <w:trPr>
          <w:trHeight w:val="382"/>
        </w:trPr>
        <w:tc>
          <w:tcPr>
            <w:tcW w:w="1412" w:type="dxa"/>
            <w:vMerge w:val="restart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25" w:type="dxa"/>
            <w:vMerge w:val="restart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305" w:type="dxa"/>
            <w:gridSpan w:val="3"/>
          </w:tcPr>
          <w:p w:rsidR="00204028" w:rsidRDefault="00204028" w:rsidP="00351C2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430" w:type="dxa"/>
            <w:vMerge w:val="restart"/>
          </w:tcPr>
          <w:p w:rsidR="00204028" w:rsidRDefault="00204028" w:rsidP="00351C25">
            <w:pPr>
              <w:pStyle w:val="TableParagraph"/>
              <w:spacing w:before="52" w:line="276" w:lineRule="auto"/>
              <w:ind w:left="235" w:right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04028" w:rsidTr="00351C25">
        <w:trPr>
          <w:trHeight w:val="1325"/>
        </w:trPr>
        <w:tc>
          <w:tcPr>
            <w:tcW w:w="141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430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715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Общиесведения о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Фонетикаи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6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4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5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41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2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214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5" w:right="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204028" w:rsidTr="00351C25">
        <w:trPr>
          <w:trHeight w:val="382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49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49"/>
              <w:ind w:right="7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204028" w:rsidRDefault="00204028" w:rsidP="00351C25">
            <w:pPr>
              <w:pStyle w:val="TableParagraph"/>
              <w:spacing w:before="148"/>
              <w:ind w:right="51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786" w:type="dxa"/>
          </w:tcPr>
          <w:p w:rsidR="00204028" w:rsidRDefault="00204028" w:rsidP="00351C25">
            <w:pPr>
              <w:pStyle w:val="TableParagraph"/>
              <w:spacing w:before="148"/>
              <w:ind w:right="7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7" w:type="dxa"/>
          </w:tcPr>
          <w:p w:rsidR="00204028" w:rsidRDefault="00204028" w:rsidP="00351C25">
            <w:pPr>
              <w:pStyle w:val="TableParagraph"/>
              <w:spacing w:before="148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3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line="276" w:lineRule="auto"/>
        <w:ind w:left="187"/>
        <w:rPr>
          <w:b/>
          <w:sz w:val="24"/>
        </w:rPr>
      </w:pPr>
      <w:r>
        <w:rPr>
          <w:b/>
          <w:sz w:val="24"/>
        </w:rPr>
        <w:lastRenderedPageBreak/>
        <w:t>ВАРИАНТ1.ПОУРОЧНОЕПЛАНИРОВАНИЕДЛЯПЕДАГОГОВ,ИСПОЛЬЗУЮЩИХУЧЕБНИКИ«АЗБУКА»(АВТОРЫВ.Г. ГОРЕЦКИЙ И ДР.), «РУССКИЙ ЯЗЫК. 1-4 КЛАСС. (АВТОРЫ В.П. КАНАКИНА, В.Г. ГОРЕЦКИЙ)</w:t>
      </w:r>
    </w:p>
    <w:p w:rsidR="00204028" w:rsidRDefault="00204028" w:rsidP="00204028">
      <w:pPr>
        <w:spacing w:before="1" w:after="41"/>
        <w:ind w:left="7096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3"/>
        </w:trPr>
        <w:tc>
          <w:tcPr>
            <w:tcW w:w="1052" w:type="dxa"/>
            <w:vMerge w:val="restart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42" w:right="3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385" w:type="dxa"/>
            <w:vMerge w:val="restart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331" w:type="dxa"/>
            <w:gridSpan w:val="3"/>
          </w:tcPr>
          <w:p w:rsidR="00204028" w:rsidRDefault="00204028" w:rsidP="00351C25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23" w:type="dxa"/>
            <w:vMerge w:val="restart"/>
          </w:tcPr>
          <w:p w:rsidR="00204028" w:rsidRDefault="00204028" w:rsidP="00351C2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35" w:right="1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1934" w:type="dxa"/>
            <w:vMerge w:val="restart"/>
          </w:tcPr>
          <w:p w:rsidR="00204028" w:rsidRDefault="00204028" w:rsidP="00351C25">
            <w:pPr>
              <w:pStyle w:val="TableParagraph"/>
              <w:spacing w:before="53" w:line="276" w:lineRule="auto"/>
              <w:ind w:left="233" w:right="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 </w:t>
            </w:r>
            <w:r>
              <w:rPr>
                <w:b/>
                <w:sz w:val="24"/>
              </w:rPr>
              <w:t xml:space="preserve">е цифровые </w:t>
            </w:r>
            <w:r>
              <w:rPr>
                <w:b/>
                <w:spacing w:val="-2"/>
                <w:sz w:val="24"/>
              </w:rPr>
              <w:t xml:space="preserve">образовател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204028" w:rsidTr="00351C25">
        <w:trPr>
          <w:trHeight w:val="1657"/>
        </w:trPr>
        <w:tc>
          <w:tcPr>
            <w:tcW w:w="105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6" w:right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5" w:righ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Совместное составление небольшихрассказоволюбимых </w:t>
            </w:r>
            <w:r>
              <w:rPr>
                <w:spacing w:val="-2"/>
                <w:sz w:val="24"/>
              </w:rPr>
              <w:t>играх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Совместное составление небольшихрассказоволюбимом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дне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right="129"/>
              <w:jc w:val="center"/>
              <w:rPr>
                <w:sz w:val="24"/>
              </w:rPr>
            </w:pPr>
            <w:r>
              <w:rPr>
                <w:sz w:val="24"/>
              </w:rPr>
              <w:t>Различениепредложенияи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Работа с предложением: выделение слов, изменение их порядка.Различениепредложения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ислова. </w:t>
            </w:r>
            <w:r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Составлениепредложенияизслов. Работа с предложением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101" w:right="129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Составлениепредложенияиз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Словокакобъект</w:t>
            </w:r>
            <w:r>
              <w:rPr>
                <w:spacing w:val="-2"/>
                <w:sz w:val="24"/>
              </w:rPr>
              <w:t>изучения.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Различениесловаиобозначаемого им предмета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Звукиречи.Интонационное выделение звука в слове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Определяемсамыйчастыйзвукв </w:t>
            </w:r>
            <w:r>
              <w:rPr>
                <w:spacing w:val="-2"/>
                <w:sz w:val="24"/>
              </w:rPr>
              <w:t>стихотворении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Различаемпервыезвукив</w:t>
            </w:r>
            <w:r>
              <w:rPr>
                <w:spacing w:val="-2"/>
                <w:sz w:val="24"/>
              </w:rPr>
              <w:t>словах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>Устанавливаемпоследовательность звуков в слове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Сравниваемслова,различающиеся одним звуком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Проводимпараллельные</w:t>
            </w:r>
            <w:r>
              <w:rPr>
                <w:spacing w:val="-4"/>
                <w:sz w:val="24"/>
              </w:rPr>
              <w:t xml:space="preserve"> линии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Отрабатываемпараллельные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Ориентируемсянарабочей</w:t>
            </w:r>
            <w:r>
              <w:rPr>
                <w:spacing w:val="-2"/>
                <w:sz w:val="24"/>
              </w:rPr>
              <w:t>строке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Пишемэлементы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Особенностьгласных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Отрабатываемписьмоэлементов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А, 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А, 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Слогообразующаяфункциягласных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О, 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О, 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И, 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Отрабатываемумение</w:t>
            </w:r>
            <w:r>
              <w:rPr>
                <w:spacing w:val="-2"/>
                <w:sz w:val="24"/>
              </w:rPr>
              <w:t>определять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количествослоговв</w:t>
            </w:r>
            <w:r>
              <w:rPr>
                <w:spacing w:val="-4"/>
                <w:sz w:val="24"/>
              </w:rPr>
              <w:t>слове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И, 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Письмострочнойбуквы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У, 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У, 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Повторяемособенностигласных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Сравниваемначертанияизученных букв,обозначающихгласные</w:t>
            </w:r>
            <w:r>
              <w:rPr>
                <w:spacing w:val="-2"/>
                <w:sz w:val="24"/>
              </w:rPr>
              <w:t xml:space="preserve"> звуки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Пишембуквы,обозначающие гласные звуки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Н, 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Н, 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Звуковойанализслов,работасо звуковыми моделями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С, с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С, с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К, 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заглавнойбуквК,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Т, т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Т, т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Л, 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Л, 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Р, р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Особенностьсогласных</w:t>
            </w:r>
            <w:r>
              <w:rPr>
                <w:spacing w:val="-2"/>
                <w:sz w:val="24"/>
              </w:rPr>
              <w:t xml:space="preserve"> звуков,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обозначаемых изучаемыми буквами:непарныезвонкие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Р, р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В, 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В, 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Е, 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Звуковойанализслов,работасо звуковыми моделями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Е, 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Письмострочнойизаглавной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П,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П, п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М, 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Различаемзвонкиеиглухие </w:t>
            </w:r>
            <w:r>
              <w:rPr>
                <w:spacing w:val="-2"/>
                <w:sz w:val="24"/>
              </w:rPr>
              <w:t>согласные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М, 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З, з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З, з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Б, б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Звуковойанализслов,работасо звуковыми моделями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Б, б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Д, д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Д, д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Особенностьсогласныхзвуков, обозначаемых изучаемыми буквами:парныепозвонкости-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глухости</w:t>
            </w:r>
            <w:r>
              <w:rPr>
                <w:spacing w:val="-2"/>
                <w:sz w:val="24"/>
              </w:rPr>
              <w:t>согласные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Я, 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Я, 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Г, 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Г, 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Ч, ч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Твёрдыеимягкиесогласные</w:t>
            </w: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Ч, ч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Письмострочнойбуквы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Отрабатываем умение проводить звуковой анализ. Подбор слов, соответствующихзаданноймодели.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Функциибуквы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Ш, ш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Подборслов,соответствующих заданной модели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Ш, ш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Ж, 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заглавнойбуквЖ,</w:t>
            </w:r>
            <w:r>
              <w:rPr>
                <w:spacing w:val="-10"/>
                <w:sz w:val="24"/>
              </w:rPr>
              <w:t>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Особенностишипящих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Ё, ё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Ё, ё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Й, 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Й, й. Особенность согласных звуков, обозначаемых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изучаемыми</w:t>
            </w:r>
            <w:r>
              <w:rPr>
                <w:spacing w:val="-2"/>
                <w:sz w:val="24"/>
              </w:rPr>
              <w:t>буквами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Х, 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Х, 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Ю, ю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Ю, ю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Ц, ц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Ц, ц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Тренируемся подбирать слова, соответствующиезаданноймодели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Письмострочнойизаглавной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Э,</w:t>
            </w: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Э, э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Щ, щ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Щ, щ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Особенностьсогласныхзвуков, обозначаемых изучаемыми буквами: непарные глухие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Письмострочнойизаглавнойбукв Ф, ф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Закреплениенаписаниястрочнойи заглавной букв Ф, ф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Построениемоделейзвукового состава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Обобщаемзнанияосогласных </w:t>
            </w:r>
            <w:r>
              <w:rPr>
                <w:spacing w:val="-2"/>
                <w:sz w:val="24"/>
              </w:rPr>
              <w:t>звуках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Письмострочнойбуквы</w:t>
            </w:r>
            <w:r>
              <w:rPr>
                <w:spacing w:val="-10"/>
                <w:sz w:val="24"/>
              </w:rPr>
              <w:t>ъ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урок. Отработка написания букв, написание которыхвызываеттрудностиу учащихся класса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урок. Отработка написания букв, написание которыхвызываеттрудностиу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</w:t>
            </w:r>
            <w:r>
              <w:rPr>
                <w:spacing w:val="-2"/>
                <w:sz w:val="24"/>
              </w:rPr>
              <w:t>Отработка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104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написания букв, написание которыхвызываеттрудностиу учащихся класса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613"/>
              <w:jc w:val="both"/>
              <w:rPr>
                <w:sz w:val="24"/>
              </w:rPr>
            </w:pPr>
            <w:r>
              <w:rPr>
                <w:sz w:val="24"/>
              </w:rPr>
              <w:t>Резервныйурок.Отрабатываем умение определять количество слогов в слове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урок. Раздельное написаниесловвпредложении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Языккакосновноесредство человеческого общения.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Речькакосновнаяформаобщения между людьми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Тексткакединица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Предложениекакединица</w:t>
            </w:r>
            <w:r>
              <w:rPr>
                <w:spacing w:val="-4"/>
                <w:sz w:val="24"/>
              </w:rPr>
              <w:t>языка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Правила оформления предложений: заглавная буква в начале и знак в конце предложения. Как правильно записатьпредложение.Введение алгоритма списывания</w:t>
            </w:r>
          </w:p>
          <w:p w:rsidR="00204028" w:rsidRDefault="00204028" w:rsidP="00351C2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Словоипредложение:сходство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различие. Как составить предложениеизнабораслов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142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Установлениесвязисловв предложении при помощи смысловых вопросов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Составлениепредложений</w:t>
            </w:r>
            <w:r>
              <w:rPr>
                <w:spacing w:val="-5"/>
                <w:sz w:val="24"/>
              </w:rPr>
              <w:t xml:space="preserve"> из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104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набораформслов.Отработка алгоритма записи слов 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Восстановлениедеформированных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Ситуацииобщения.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Словокакединицаязыка.Значение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Составлениенебольшихустных </w:t>
            </w:r>
            <w:r>
              <w:rPr>
                <w:spacing w:val="-2"/>
                <w:sz w:val="24"/>
              </w:rPr>
              <w:t>рассказов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Слова,называющие</w:t>
            </w:r>
            <w:r>
              <w:rPr>
                <w:spacing w:val="-2"/>
                <w:sz w:val="24"/>
              </w:rPr>
              <w:t>предметы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Слова,отвечающиена</w:t>
            </w:r>
            <w:r>
              <w:rPr>
                <w:spacing w:val="-2"/>
                <w:sz w:val="24"/>
              </w:rPr>
              <w:t>вопросы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кто?, что? Составление предложенийизнабораслов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Слова,называющиепризнаки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Слова,отвечающиенавопросы какой?, какая? какое?, какие?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Слова,называющиедействия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Слова,отвечающиенавопросычто делать?, что сделать?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Отрабатываемумениезадать вопрос к слову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5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Наблюдаемзазначениямислов. Сколькозначений может быть у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Отработкаалгоритмасписывания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Слова,близкиепо</w:t>
            </w:r>
            <w:r>
              <w:rPr>
                <w:spacing w:val="-2"/>
                <w:sz w:val="24"/>
              </w:rPr>
              <w:t>значению.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Отработкаалгоритмасписывания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Наблюдениевтекстезасловами, близкими по значению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 w:right="97"/>
              <w:rPr>
                <w:sz w:val="24"/>
              </w:rPr>
            </w:pPr>
            <w:r>
              <w:rPr>
                <w:sz w:val="24"/>
              </w:rPr>
              <w:t>Речевой этикет: ситуация обращениеспросьбой.Какиеслова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мыназываем </w:t>
            </w:r>
            <w:r>
              <w:rPr>
                <w:spacing w:val="-2"/>
                <w:sz w:val="24"/>
              </w:rPr>
              <w:t>вежливыми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Речевой этикет: ситуация благодарности.Мягкийзнак.Когда употребляется в словах буква ь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Слог.Определениеколичества слогов в слове. Ударный слог. Деление слов на слоги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Отработкаправилапереносаслов. Когда нужен перенос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Установление соотношения звуковогоибуквенногосостава слова. Объяснительное письмо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слови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Алфавит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Использованиеалфавитадля упорядочения списка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Звукиречи.Гласныеисогласные звуки, их различение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Речевойэтикет:</w:t>
            </w:r>
            <w:r>
              <w:rPr>
                <w:spacing w:val="-2"/>
                <w:sz w:val="24"/>
              </w:rPr>
              <w:t>ситуация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Гласныеударныеибезударные. Ударение в слове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урок. Как обозначить буквойбезударныйгласныйзвук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Общеепредставлениео родственных словах.</w:t>
            </w:r>
          </w:p>
          <w:p w:rsidR="00204028" w:rsidRDefault="00204028" w:rsidP="00351C2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Объяснительноеписьмо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Учимся запоминать слова с непроверяемымигласнымии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согласными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 небольших устных рассказовнаосновенаблюдений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урок. Буквы И и Й. Переноссловсострокинастроку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Функции букв е, ё, ю, я. Как обозначитьнаписьмемягкость согласных звуков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Восстановлениедеформированного текста. Когда употребляется в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>словахбуква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Согласныезвуки:</w:t>
            </w:r>
            <w:r>
              <w:rPr>
                <w:spacing w:val="-2"/>
                <w:sz w:val="24"/>
              </w:rPr>
              <w:t>систематизация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знаний.Глухиеизвонкие согласные звуки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Резервныйурок.Какобозначить буквой парный по глухости- звонкости согласный звук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Обучениеприемам </w:t>
            </w:r>
            <w:r>
              <w:rPr>
                <w:spacing w:val="-2"/>
                <w:sz w:val="24"/>
              </w:rPr>
              <w:t>самопроверки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104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 w:right="753"/>
              <w:rPr>
                <w:sz w:val="24"/>
              </w:rPr>
            </w:pPr>
            <w:r>
              <w:rPr>
                <w:sz w:val="24"/>
              </w:rPr>
              <w:t>после списывания текста. Правописаниебуквпарныхпо глухости-звонкости</w:t>
            </w:r>
            <w:r>
              <w:rPr>
                <w:spacing w:val="-2"/>
                <w:sz w:val="24"/>
              </w:rPr>
              <w:t>согласных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Правописаниесочетанийчк,чн. Шипящие согласные звуки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Закреплениеправописаниясловс сочетаниями чк, чн.</w:t>
            </w:r>
          </w:p>
          <w:p w:rsidR="00204028" w:rsidRDefault="00204028" w:rsidP="00351C2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Объяснительноеписьмослов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Гласные после шипящих в сочетанияхжи,ши(вположении под ударением)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Закреплениеправописаниягласных после шипящих в сочетаниях жи,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ши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Гласныепослешипящихв сочетанияхча,ща,чу,</w:t>
            </w:r>
            <w:r>
              <w:rPr>
                <w:spacing w:val="-5"/>
                <w:sz w:val="24"/>
              </w:rPr>
              <w:t>щу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Речевойэтикет:ситуация </w:t>
            </w:r>
            <w:r>
              <w:rPr>
                <w:spacing w:val="-2"/>
                <w:sz w:val="24"/>
              </w:rPr>
              <w:t>извинения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97"/>
              <w:rPr>
                <w:sz w:val="24"/>
              </w:rPr>
            </w:pPr>
            <w:r>
              <w:rPr>
                <w:sz w:val="24"/>
              </w:rPr>
              <w:t>Закреплениеправописаниягласных после шипящих в сочетаниях ча, ща, чу, щу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Заглавная буква в именах собственных:вименахифамилиях людей. Заглавная буква в именах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собственных:вкличках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Знакипрепинаниявконце предложения: точка,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1934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вопросительный и восклицательныйзнаки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Резервныйурок.Переноссловсо строки на строку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Резервныйурок.Объяснительное письмо под диктовку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Резервныйурок.Объяснительное письмо под диктовку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Резервныйурок.Объяснительное письмо под диктовку слов и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Резервныйурок.Объяснительная запись под диктовку 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Резервныйурок.Каксоставить предложение из набора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Резервныйурок.Составлениеиз набораформ слов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4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148"/>
              <w:ind w:left="2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148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spacing w:before="148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57" w:type="dxa"/>
            <w:gridSpan w:val="2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382"/>
        </w:trPr>
        <w:tc>
          <w:tcPr>
            <w:tcW w:w="940" w:type="dxa"/>
            <w:vMerge w:val="restart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42" w:right="23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95" w:type="dxa"/>
            <w:vMerge w:val="restart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328" w:type="dxa"/>
            <w:gridSpan w:val="3"/>
          </w:tcPr>
          <w:p w:rsidR="00204028" w:rsidRDefault="00204028" w:rsidP="00351C25">
            <w:pPr>
              <w:pStyle w:val="TableParagraph"/>
              <w:spacing w:before="5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22" w:type="dxa"/>
            <w:vMerge w:val="restart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40" w:right="15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1933" w:type="dxa"/>
            <w:vMerge w:val="restart"/>
          </w:tcPr>
          <w:p w:rsidR="00204028" w:rsidRDefault="00204028" w:rsidP="00351C25">
            <w:pPr>
              <w:pStyle w:val="TableParagraph"/>
              <w:spacing w:before="52" w:line="276" w:lineRule="auto"/>
              <w:ind w:left="239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 </w:t>
            </w:r>
            <w:r>
              <w:rPr>
                <w:b/>
                <w:sz w:val="24"/>
              </w:rPr>
              <w:t xml:space="preserve">е цифровые </w:t>
            </w:r>
            <w:r>
              <w:rPr>
                <w:b/>
                <w:spacing w:val="-2"/>
                <w:sz w:val="24"/>
              </w:rPr>
              <w:t xml:space="preserve">образовател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204028" w:rsidTr="00351C25">
        <w:trPr>
          <w:trHeight w:val="1658"/>
        </w:trPr>
        <w:tc>
          <w:tcPr>
            <w:tcW w:w="940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49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9" w:right="1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spacing w:before="187" w:line="276" w:lineRule="auto"/>
              <w:ind w:left="239" w:righ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2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933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1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Язык как явление национальной культуры.Многообразиеязыкового пространства России и мира. Наша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речьинаш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Диалогическаяформа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Резервныйурокпоразделулексика: о происхождении слов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Признаки текста: смысловое единство предложений в тексте; последовательностьпредложенийв тексте; выражение в тексте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законченной</w:t>
            </w:r>
            <w:r>
              <w:rPr>
                <w:spacing w:val="-4"/>
                <w:sz w:val="24"/>
              </w:rPr>
              <w:t>мысли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мысль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Заглавие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Подборзаголовковкпредложенным </w:t>
            </w:r>
            <w:r>
              <w:rPr>
                <w:spacing w:val="-2"/>
                <w:sz w:val="24"/>
              </w:rPr>
              <w:t>текстам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Отработка умения подбирать заголовкикпредложеннымтекстам. Отражение в заголовке темы или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38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z w:val="24"/>
              </w:rPr>
              <w:t>основноймысли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Последовательностьчастейтекста (абзацев). Абзац. Красная строка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Корректированиетекстовс нарушенным порядком предложений. Тренинг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Отработкаумениякорректировать тексты с нарушенным порядком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Корректирование текстов с нарушеннымпорядкомабзацев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7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Отработкаумения</w:t>
            </w:r>
            <w:r>
              <w:rPr>
                <w:spacing w:val="-2"/>
                <w:sz w:val="24"/>
              </w:rPr>
              <w:t>корректировать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текстыснарушеннымпорядком </w:t>
            </w:r>
            <w:r>
              <w:rPr>
                <w:spacing w:val="-2"/>
                <w:sz w:val="24"/>
              </w:rPr>
              <w:t>абзацев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Предложениекакединица</w:t>
            </w:r>
            <w:r>
              <w:rPr>
                <w:spacing w:val="-4"/>
                <w:sz w:val="24"/>
              </w:rPr>
              <w:t>языка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Предложениеи</w:t>
            </w:r>
            <w:r>
              <w:rPr>
                <w:spacing w:val="-4"/>
                <w:sz w:val="24"/>
              </w:rPr>
              <w:t>слово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Связьсловв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Видыпредложенийпоцели </w:t>
            </w:r>
            <w:r>
              <w:rPr>
                <w:spacing w:val="-2"/>
                <w:sz w:val="24"/>
              </w:rPr>
              <w:t>высказывания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Повествовательные, </w:t>
            </w:r>
            <w:r>
              <w:rPr>
                <w:sz w:val="24"/>
              </w:rPr>
              <w:t xml:space="preserve">вопросительные,побудительные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Восклицательные и невосклицательныепредложения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2"/>
              <w:rPr>
                <w:sz w:val="24"/>
              </w:rPr>
            </w:pPr>
            <w:r>
              <w:rPr>
                <w:sz w:val="24"/>
              </w:rPr>
              <w:t>Наблюдение за выделением в устной речи одного из слов предложения(логическоеударение)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138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синтаксис:наблюдениезаглавными и второстепенными членами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Резервный урок по разделу синтаксис:установлениесвязислов в предложении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Предложение:систематизация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Слово иего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Значениесловавсловаре.Уточняем значение слова самостоятельно, по тексту или с помощью толкового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словаря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Однозначныеимногозначные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Значениесловавсловареи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Многозначныеслова.Прямоеи переносное значение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Синонимыв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Наблюдениезаиспользованием </w:t>
            </w:r>
            <w:r>
              <w:rPr>
                <w:spacing w:val="-2"/>
                <w:sz w:val="24"/>
              </w:rPr>
              <w:t>антонимов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Резервныйурокпоразделулексика: работаем с толковым словарем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Обобщениезнанийпо</w:t>
            </w:r>
            <w:r>
              <w:rPr>
                <w:spacing w:val="-2"/>
                <w:sz w:val="24"/>
              </w:rPr>
              <w:t>разделу</w:t>
            </w:r>
          </w:p>
          <w:p w:rsidR="00204028" w:rsidRDefault="00204028" w:rsidP="00351C25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«Лексика»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3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38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Резервныйурокпоразделу</w:t>
            </w: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Однокоренные(родственные)слова. Корень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Признаки однокоренных (родственных)слов.Кореньслова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Коренькакчасть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>Коренькакобщаячасть родственных слов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Кореньслова:обобщение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0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Окончаниекакизменяемаячасть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Изменениеформысловаспомощью </w:t>
            </w:r>
            <w:r>
              <w:rPr>
                <w:spacing w:val="-2"/>
                <w:sz w:val="24"/>
              </w:rPr>
              <w:t>окончания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Различениеизменяемыхи неизменяемых слов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Резервныйурокпоразделусостав слова: нулевое окончание </w:t>
            </w:r>
            <w:r>
              <w:rPr>
                <w:spacing w:val="-2"/>
                <w:sz w:val="24"/>
              </w:rPr>
              <w:t>(наблюдение)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Суффикскакчасть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Приставкакакчастьслова </w:t>
            </w:r>
            <w:r>
              <w:rPr>
                <w:spacing w:val="-2"/>
                <w:sz w:val="24"/>
              </w:rPr>
              <w:t>(наблюдение)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Рольсуффиксови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 xml:space="preserve">Составслова:систематизация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4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Составслова: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Резервныйурокпоразделусостав слова: Тренинг. Нахождение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3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71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однокоренныхслов.Выделение </w:t>
            </w:r>
            <w:r>
              <w:rPr>
                <w:spacing w:val="-2"/>
                <w:sz w:val="24"/>
              </w:rPr>
              <w:t>корня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Резервныйурокпоразделусостав слова: как образуются слова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(наблюдение)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Суффикскак частьслова: наблюдениеза</w:t>
            </w:r>
            <w:r>
              <w:rPr>
                <w:spacing w:val="-2"/>
                <w:sz w:val="24"/>
              </w:rPr>
              <w:t>значением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Деление слов на слоги. Использованиезнанияалфавитапри работе со словарями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Переноссловпо </w:t>
            </w:r>
            <w:r>
              <w:rPr>
                <w:spacing w:val="-2"/>
                <w:sz w:val="24"/>
              </w:rPr>
              <w:t>слогам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 xml:space="preserve">Переноссловпослогам: </w:t>
            </w:r>
            <w:r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Различение звуков и букв. Различениеударныхибезударных гласных звуков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Составлениеустногорассказапо репродукции картины З. Серебряковой «За обедом»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Резервный урок по разделу фонетика:различаемзвукиибуквы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3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2"/>
                <w:sz w:val="24"/>
              </w:rPr>
              <w:t xml:space="preserve"> изложение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8" w:right="188"/>
              <w:rPr>
                <w:sz w:val="24"/>
              </w:rPr>
            </w:pPr>
            <w:r>
              <w:rPr>
                <w:sz w:val="24"/>
              </w:rPr>
              <w:t>повествовательноготекстаобъёмом 30-45 слов с опорой на вопросы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Правописаниесловсбезударным гласным звуком в корне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Единообразноенаписаниегласныхв </w:t>
            </w:r>
            <w:r>
              <w:rPr>
                <w:spacing w:val="-2"/>
                <w:sz w:val="24"/>
              </w:rPr>
              <w:t>корне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1051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Способыпроверкинаписаниябуквы, обозначающей безударный гласный звук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Обозначениебуквойбезударного гласного звука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Правописаниесловсбезударным гласным звуком в корне: </w:t>
            </w:r>
            <w:r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Объяснительный диктант: учимся обозначатьбезударныегласныев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Непроверяемыегласныевкорне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Правописаниесловспроверяемыми и непроверяемыми безударными гласными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Списываниетекста.Словарный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5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Отработка правописания слов с орфограммамивзначимыхчастях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Парныеинепарныепотвёрдости- мягкости согласные звуки.</w:t>
            </w:r>
          </w:p>
          <w:p w:rsidR="00204028" w:rsidRDefault="00204028" w:rsidP="00351C25">
            <w:pPr>
              <w:pStyle w:val="TableParagraph"/>
              <w:spacing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Согласный звук [й'] и буква И краткое. Твёрдые и мягкие согласныезвукиибуквыдляих</w:t>
            </w:r>
          </w:p>
          <w:p w:rsidR="00204028" w:rsidRDefault="00204028" w:rsidP="00351C25">
            <w:pPr>
              <w:pStyle w:val="TableParagraph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обозначения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Знакомствосжанром</w:t>
            </w:r>
            <w:r>
              <w:rPr>
                <w:spacing w:val="-2"/>
                <w:sz w:val="24"/>
              </w:rPr>
              <w:t>поздравления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38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Функциимягкого</w:t>
            </w:r>
            <w:r>
              <w:rPr>
                <w:spacing w:val="-2"/>
                <w:sz w:val="24"/>
              </w:rPr>
              <w:t>знака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фонетика:учимсяхарактеризовать </w:t>
            </w:r>
            <w:r>
              <w:rPr>
                <w:spacing w:val="-4"/>
                <w:sz w:val="24"/>
              </w:rPr>
              <w:t>звуки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Выборязыковыхсредствдляответа на заданный вопрос при работе в паре (группе)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Выбор языковых средств для выражениясобственногомнения</w:t>
            </w:r>
          </w:p>
          <w:p w:rsidR="00204028" w:rsidRDefault="00204028" w:rsidP="00351C25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при работевпаре</w:t>
            </w:r>
            <w:r>
              <w:rPr>
                <w:spacing w:val="-2"/>
                <w:sz w:val="24"/>
              </w:rPr>
              <w:t>(группе)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Повторениеалгоритмасписывания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Диктант на изученные правила (безударныегласныевкорнеслова)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5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50"/>
              <w:rPr>
                <w:sz w:val="24"/>
              </w:rPr>
            </w:pPr>
            <w:r>
              <w:rPr>
                <w:sz w:val="24"/>
              </w:rPr>
              <w:t>Работанадошибками,допущенными в диктанте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тренинг «Знаки препинаниявконцепредложения»с использованием электронных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тренинг «Слог. Переносслов»сиспользованием электронных образовательных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орфография:использование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104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>орфографического словаря учебника для определения (уточнения)написанияслова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Сочетаниячк,чн,чт,щн,</w:t>
            </w:r>
            <w:r>
              <w:rPr>
                <w:spacing w:val="-5"/>
                <w:sz w:val="24"/>
              </w:rPr>
              <w:t>нч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4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Выбор языковых средств для ведения разговора: начать, поддержать,закончитьразговор, привлечь внимание и т. п. при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работевпаре </w:t>
            </w:r>
            <w:r>
              <w:rPr>
                <w:spacing w:val="-2"/>
                <w:sz w:val="24"/>
              </w:rPr>
              <w:t>(группе)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>Гласные после шипящих в сочетанияхжи,ши(вположении под ударением)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Гласныепослешипящихв сочетанияхча,ща,чу, </w:t>
            </w:r>
            <w:r>
              <w:rPr>
                <w:spacing w:val="-5"/>
                <w:sz w:val="24"/>
              </w:rPr>
              <w:t>щу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Диктант на изученные правила (гласныепослешипящих,сочетания чк, чн, чт)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развитиеречи:составлениетекста по рисунку на тему «День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рождения»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Парныеинепарныепозвонкости- глухости согласные звуки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8" w:right="638"/>
              <w:rPr>
                <w:sz w:val="24"/>
              </w:rPr>
            </w:pPr>
            <w:r>
              <w:rPr>
                <w:sz w:val="24"/>
              </w:rPr>
              <w:t>Правописаниесловспарнымпо звонкости-глухостисогласным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Обозначениепарныхпозвонкости- глухости согласных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71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>Способыпроверкисогласныхв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7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Отработкаправописанияслов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парнымпоглухостизвонкости согласным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Учимсяписатьбуквысогласныхв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Объяснительныйдиктант:учимся писать буквы согласных в корне</w:t>
            </w:r>
          </w:p>
          <w:p w:rsidR="00204028" w:rsidRDefault="00204028" w:rsidP="00351C25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Учимсяписатьбуквыгласныхи согласных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Различные способы решения орфографической задачи в зависимостиотместаорфограммыв слове. Тренинг «Правописание парных по глухости-звонкости согласны хзвуков в корне слова» с использованием электронных</w:t>
            </w:r>
          </w:p>
          <w:p w:rsidR="00204028" w:rsidRDefault="00204028" w:rsidP="00351C25">
            <w:pPr>
              <w:pStyle w:val="TableParagraph"/>
              <w:spacing w:line="288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88"/>
              <w:rPr>
                <w:sz w:val="24"/>
              </w:rPr>
            </w:pPr>
            <w:r>
              <w:rPr>
                <w:sz w:val="24"/>
              </w:rPr>
              <w:t>Подробное изложение повествовательноготекстаобъёмом 30-45 слов с опорой на вопросы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Списываниетекста.Словарный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6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Использованиенаписьме разделительных ъ и ь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3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Правописаниеслов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38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z w:val="24"/>
              </w:rPr>
              <w:t>разделительныммягким</w:t>
            </w:r>
            <w:r>
              <w:rPr>
                <w:spacing w:val="-2"/>
                <w:sz w:val="24"/>
              </w:rPr>
              <w:t>знаком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Отработкаправописаниясловс разделительныммягким</w:t>
            </w:r>
            <w:r>
              <w:rPr>
                <w:spacing w:val="-2"/>
                <w:sz w:val="24"/>
              </w:rPr>
              <w:t>знаком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Отработка правописания слов с разделительным мягким знаком и другимиизученнымиорфограммами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381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Отработка способов решения орфографической задачи в зависимостиотместаорфограммыв слове. Тренинг «Правописание слов сразделительныммягкимзнаком»с использованием электронных</w:t>
            </w:r>
          </w:p>
          <w:p w:rsidR="00204028" w:rsidRDefault="00204028" w:rsidP="00351C25">
            <w:pPr>
              <w:pStyle w:val="TableParagraph"/>
              <w:spacing w:line="288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Повторение правописания слов с орфограммамивзначимыхчастях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Списываниетекста.Словарный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5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 xml:space="preserve">Имясуществительноекакчасть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50"/>
              <w:rPr>
                <w:sz w:val="24"/>
              </w:rPr>
            </w:pPr>
            <w:r>
              <w:rPr>
                <w:sz w:val="24"/>
              </w:rPr>
              <w:t>Имясуществительное:употребление в речи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Имясуществительное: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0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Имясуществительное:вопросы («кто?», «что?»)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Употреблениепрописнойистрочной </w:t>
            </w:r>
            <w:r>
              <w:rPr>
                <w:spacing w:val="-2"/>
                <w:sz w:val="24"/>
              </w:rPr>
              <w:t>буквы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Составлениеустногорассказа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71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репродукциикартиныИ.Шишкина "Утро в сосновом лесу"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8"/>
              <w:rPr>
                <w:sz w:val="24"/>
              </w:rPr>
            </w:pPr>
            <w:r>
              <w:rPr>
                <w:sz w:val="24"/>
              </w:rPr>
              <w:t>Заглавная буква в именах собственных:имена,фамилии,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z w:val="24"/>
              </w:rPr>
              <w:t>отчествалюдей,клички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Заглавнаябуквав</w:t>
            </w:r>
            <w:r>
              <w:rPr>
                <w:spacing w:val="-2"/>
                <w:sz w:val="24"/>
              </w:rPr>
              <w:t>именах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собственных:географические </w:t>
            </w:r>
            <w:r>
              <w:rPr>
                <w:spacing w:val="-2"/>
                <w:sz w:val="24"/>
              </w:rPr>
              <w:t>названия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Составление устного рассказа с опорой на личные наблюдения и вопросы: составление текста о своемлюбимомдомашнемпитомце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вопросам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Имясуществительное:изменениепо </w:t>
            </w:r>
            <w:r>
              <w:rPr>
                <w:spacing w:val="-2"/>
                <w:sz w:val="24"/>
              </w:rPr>
              <w:t>числам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Число имён</w:t>
            </w:r>
            <w:r>
              <w:rPr>
                <w:spacing w:val="-2"/>
                <w:sz w:val="24"/>
              </w:rPr>
              <w:t xml:space="preserve"> существительных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морфология:изменениепочислам имен существительных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Объяснительный диктант на изученные правила(орфограммы корня,прописнаябукваи</w:t>
            </w:r>
            <w:r>
              <w:rPr>
                <w:spacing w:val="-2"/>
                <w:sz w:val="24"/>
              </w:rPr>
              <w:t xml:space="preserve"> другие)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Глаголкакчасть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0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Глагол:значение.Длячегонужны глаголы в нашей речи?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Глагол:вопросы«что</w:t>
            </w:r>
            <w:r>
              <w:rPr>
                <w:spacing w:val="-2"/>
                <w:sz w:val="24"/>
              </w:rPr>
              <w:t xml:space="preserve"> делать?»,</w:t>
            </w:r>
          </w:p>
          <w:p w:rsidR="00204028" w:rsidRDefault="00204028" w:rsidP="00351C25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«чтосделать?»и</w:t>
            </w:r>
            <w:r>
              <w:rPr>
                <w:spacing w:val="-2"/>
                <w:sz w:val="24"/>
              </w:rPr>
              <w:t xml:space="preserve"> другие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Рольглаголовв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1051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развитиеречи:Составлениетекста на тему пословицы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Текст-повествование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Особенноститекстов-</w:t>
            </w:r>
            <w:r>
              <w:rPr>
                <w:spacing w:val="-2"/>
                <w:sz w:val="24"/>
              </w:rPr>
              <w:t>повествований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текста-повествованиянатему«Как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приготовить</w:t>
            </w:r>
            <w:r>
              <w:rPr>
                <w:spacing w:val="-2"/>
                <w:sz w:val="24"/>
              </w:rPr>
              <w:t>салат»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Обобщениезнанийо</w:t>
            </w:r>
            <w:r>
              <w:rPr>
                <w:spacing w:val="-2"/>
                <w:sz w:val="24"/>
              </w:rPr>
              <w:t>глаголе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</w:t>
            </w:r>
            <w:r>
              <w:rPr>
                <w:spacing w:val="-2"/>
                <w:sz w:val="24"/>
              </w:rPr>
              <w:t>разделу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морфология.Тренинг.Отработка темы «Глагол»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Диктантнаизученныеправила (орфограммы корня)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4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50"/>
              <w:rPr>
                <w:sz w:val="24"/>
              </w:rPr>
            </w:pPr>
            <w:r>
              <w:rPr>
                <w:sz w:val="24"/>
              </w:rPr>
              <w:t>Работанадошибками,допущенными в диктанте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Имяприлагательноекакчасть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Имяприлагательное: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Обобщениезнанийобимени </w:t>
            </w:r>
            <w:r>
              <w:rPr>
                <w:spacing w:val="-2"/>
                <w:sz w:val="24"/>
              </w:rPr>
              <w:t>прилагательном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Резервныйурокпоразделу морфология: роль имён прилагательных в тексте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Связьимениприлагательногос именем существительным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3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38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Текст-описание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развитиеречи:составлениетекста (рассказа или сказки) на тему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«Путешествиеснежинкина</w:t>
            </w:r>
            <w:r>
              <w:rPr>
                <w:spacing w:val="-2"/>
                <w:sz w:val="24"/>
              </w:rPr>
              <w:t>землю»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Особенноститекстов-</w:t>
            </w:r>
            <w:r>
              <w:rPr>
                <w:spacing w:val="-2"/>
                <w:sz w:val="24"/>
              </w:rPr>
              <w:t>описаний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1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120"/>
              <w:rPr>
                <w:sz w:val="24"/>
              </w:rPr>
            </w:pPr>
            <w:r>
              <w:rPr>
                <w:sz w:val="24"/>
              </w:rPr>
              <w:t>Резервный урок по разделуразвитие речи: учимся сочинять текст-описание.Составлениетекста-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-2"/>
                <w:sz w:val="24"/>
              </w:rPr>
              <w:t>натюрморта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199"/>
              <w:rPr>
                <w:sz w:val="24"/>
              </w:rPr>
            </w:pPr>
            <w:r>
              <w:rPr>
                <w:sz w:val="24"/>
              </w:rPr>
              <w:t>Диктантнаизученныеорфограммы в корне слова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5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50"/>
              <w:rPr>
                <w:sz w:val="24"/>
              </w:rPr>
            </w:pPr>
            <w:r>
              <w:rPr>
                <w:sz w:val="24"/>
              </w:rPr>
              <w:t>Работанадошибками,допущенными в диктанте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развитиеречи:Составлениетекста о своем любимом домашнем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питомцепо</w:t>
            </w:r>
            <w:r>
              <w:rPr>
                <w:spacing w:val="-2"/>
                <w:sz w:val="24"/>
              </w:rPr>
              <w:t>вопросам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развитиеречи:составлениетекста по рисунку с включением в него диалога. Практикум по овладению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диалогической</w:t>
            </w:r>
            <w:r>
              <w:rPr>
                <w:spacing w:val="-4"/>
                <w:sz w:val="24"/>
              </w:rPr>
              <w:t>речью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Текст-рассуждение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0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4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Особенноститекстов-</w:t>
            </w:r>
            <w:r>
              <w:rPr>
                <w:spacing w:val="-2"/>
                <w:sz w:val="24"/>
              </w:rPr>
              <w:t>рассуждений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5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Предлог.Отличиепредлоговот 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3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2"/>
                <w:sz w:val="24"/>
              </w:rPr>
              <w:t xml:space="preserve"> распространённые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71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8" w:right="279"/>
              <w:rPr>
                <w:sz w:val="24"/>
              </w:rPr>
            </w:pPr>
            <w:r>
              <w:rPr>
                <w:sz w:val="24"/>
              </w:rPr>
              <w:t>предлоги:в,на,из,без,над,до,у, о, об и другие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Раздельноенаписаниепредлоговс именами существительными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Раздельноенаписаниепредлоговс именами существительными: </w:t>
            </w:r>
            <w:r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z w:val="24"/>
              </w:rPr>
              <w:t>Частиречи:обобщение.</w:t>
            </w:r>
            <w:r>
              <w:rPr>
                <w:spacing w:val="-2"/>
                <w:sz w:val="24"/>
              </w:rPr>
              <w:t>Тренинг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7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Умениедоговариватьсяиприходить к общему решению в совместной деятельности при проведении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парной игрупповой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морфология:частиречи.Тренинг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701"/>
              <w:rPr>
                <w:sz w:val="24"/>
              </w:rPr>
            </w:pPr>
            <w:r>
              <w:rPr>
                <w:sz w:val="24"/>
              </w:rPr>
              <w:t xml:space="preserve">Различениетекстов-описанийи </w:t>
            </w:r>
            <w:r>
              <w:rPr>
                <w:spacing w:val="-2"/>
                <w:sz w:val="24"/>
              </w:rPr>
              <w:t>текстов-повествований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4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морфология.Тренинг.Отработка темы «Предлоги»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Частиречи:систематизация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Резервныйурокпоразделу морфология: роль имён существительных в тексте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морфология:рольглаголоввтексте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Правописаниесловсорфограммами в значимых частях слов: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71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8" w:right="148"/>
              <w:rPr>
                <w:sz w:val="24"/>
              </w:rPr>
            </w:pPr>
            <w:r>
              <w:rPr>
                <w:sz w:val="24"/>
              </w:rPr>
              <w:t>Правописаниесловсорфограммами взначимыхчастяхслов: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7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8" w:right="199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развитиеречи:проверочнаяработа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216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орфография:отработкаорфограмм, вызывающих трудности. Тренинг</w:t>
            </w:r>
          </w:p>
          <w:p w:rsidR="00204028" w:rsidRDefault="00204028" w:rsidP="00351C25">
            <w:pPr>
              <w:pStyle w:val="TableParagraph"/>
              <w:spacing w:before="1" w:line="273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«Правописаниеименсобственных» с использованием электронных</w:t>
            </w:r>
          </w:p>
          <w:p w:rsidR="00204028" w:rsidRDefault="00204028" w:rsidP="00351C25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4048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</w:t>
            </w:r>
            <w:r>
              <w:rPr>
                <w:spacing w:val="-2"/>
                <w:sz w:val="24"/>
              </w:rPr>
              <w:t xml:space="preserve">орфография.Орфографическая </w:t>
            </w:r>
            <w:r>
              <w:rPr>
                <w:sz w:val="24"/>
              </w:rPr>
              <w:t>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 звонкостисогласныхзвуковвкорне слова (с использованием электронных образовательных</w:t>
            </w:r>
          </w:p>
          <w:p w:rsidR="00204028" w:rsidRDefault="00204028" w:rsidP="00351C25">
            <w:pPr>
              <w:pStyle w:val="TableParagraph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ресурсов)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</w:t>
            </w:r>
          </w:p>
          <w:p w:rsidR="00204028" w:rsidRDefault="00204028" w:rsidP="00351C25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суффиксовимен</w:t>
            </w:r>
            <w:r>
              <w:rPr>
                <w:spacing w:val="-2"/>
                <w:sz w:val="24"/>
              </w:rPr>
              <w:t>прилагательных;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4495"/>
        <w:gridCol w:w="1250"/>
        <w:gridCol w:w="1488"/>
        <w:gridCol w:w="1590"/>
        <w:gridCol w:w="1122"/>
        <w:gridCol w:w="1933"/>
      </w:tblGrid>
      <w:tr w:rsidR="00204028" w:rsidTr="00351C25">
        <w:trPr>
          <w:trHeight w:val="1380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7" w:line="276" w:lineRule="auto"/>
              <w:ind w:left="238" w:right="148"/>
              <w:rPr>
                <w:sz w:val="24"/>
              </w:rPr>
            </w:pPr>
            <w:r>
              <w:rPr>
                <w:sz w:val="24"/>
              </w:rPr>
              <w:t>правописание слов с разделительныммягкимзнаком(с использованием электронных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>ресурсов)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714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ресурсов)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орфография:отработкаорфограмм, вызывающих трудности. Контроль</w:t>
            </w:r>
          </w:p>
          <w:p w:rsidR="00204028" w:rsidRDefault="00204028" w:rsidP="00351C25">
            <w:pPr>
              <w:pStyle w:val="TableParagraph"/>
              <w:spacing w:before="1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«Правописаниебуквосочетанийс шипящими звуками» с использованием электронных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Резервныйурокпоразделу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5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Резервныйурокпоразделу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216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2"/>
        </w:trPr>
        <w:tc>
          <w:tcPr>
            <w:tcW w:w="940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495" w:type="dxa"/>
          </w:tcPr>
          <w:p w:rsidR="00204028" w:rsidRDefault="00204028" w:rsidP="00351C25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49"/>
              <w:ind w:left="2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49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585"/>
        </w:trPr>
        <w:tc>
          <w:tcPr>
            <w:tcW w:w="5435" w:type="dxa"/>
            <w:gridSpan w:val="2"/>
          </w:tcPr>
          <w:p w:rsidR="00204028" w:rsidRDefault="00204028" w:rsidP="00351C2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50" w:type="dxa"/>
          </w:tcPr>
          <w:p w:rsidR="00204028" w:rsidRDefault="00204028" w:rsidP="00351C25">
            <w:pPr>
              <w:pStyle w:val="TableParagraph"/>
              <w:spacing w:before="148"/>
              <w:ind w:left="2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488" w:type="dxa"/>
          </w:tcPr>
          <w:p w:rsidR="00204028" w:rsidRDefault="00204028" w:rsidP="00351C25">
            <w:pPr>
              <w:pStyle w:val="TableParagraph"/>
              <w:spacing w:before="148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90" w:type="dxa"/>
          </w:tcPr>
          <w:p w:rsidR="00204028" w:rsidRDefault="00204028" w:rsidP="00351C25">
            <w:pPr>
              <w:pStyle w:val="TableParagraph"/>
              <w:spacing w:before="148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55" w:type="dxa"/>
            <w:gridSpan w:val="2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2"/>
        </w:trPr>
        <w:tc>
          <w:tcPr>
            <w:tcW w:w="1052" w:type="dxa"/>
            <w:vMerge w:val="restart"/>
          </w:tcPr>
          <w:p w:rsidR="00204028" w:rsidRDefault="00204028" w:rsidP="00351C2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42" w:right="3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385" w:type="dxa"/>
            <w:vMerge w:val="restart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331" w:type="dxa"/>
            <w:gridSpan w:val="3"/>
          </w:tcPr>
          <w:p w:rsidR="00204028" w:rsidRDefault="00204028" w:rsidP="00351C2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23" w:type="dxa"/>
            <w:vMerge w:val="restart"/>
          </w:tcPr>
          <w:p w:rsidR="00204028" w:rsidRDefault="00204028" w:rsidP="00351C25">
            <w:pPr>
              <w:pStyle w:val="TableParagraph"/>
              <w:spacing w:before="249" w:line="276" w:lineRule="auto"/>
              <w:ind w:left="235" w:right="1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436" w:type="dxa"/>
            <w:vMerge w:val="restart"/>
          </w:tcPr>
          <w:p w:rsidR="00204028" w:rsidRDefault="00204028" w:rsidP="00351C25">
            <w:pPr>
              <w:pStyle w:val="TableParagraph"/>
              <w:spacing w:before="249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204028" w:rsidTr="00351C25">
        <w:trPr>
          <w:trHeight w:val="1385"/>
        </w:trPr>
        <w:tc>
          <w:tcPr>
            <w:tcW w:w="105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53" w:line="276" w:lineRule="auto"/>
              <w:ind w:left="236" w:right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spacing w:before="53" w:line="276" w:lineRule="auto"/>
              <w:ind w:left="235" w:righ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3436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https://m.edsoo.ru/f841ebc8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 w:right="134"/>
              <w:rPr>
                <w:sz w:val="24"/>
              </w:rPr>
            </w:pPr>
            <w:r>
              <w:rPr>
                <w:sz w:val="24"/>
              </w:rPr>
              <w:t>Повторение и продолжение работы с текстом, начатой во 2 классе: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Признаки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https://m.edsoo.ru/f84228ae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Повторение и продолжение</w:t>
            </w:r>
            <w:r>
              <w:rPr>
                <w:spacing w:val="-2"/>
                <w:sz w:val="24"/>
              </w:rPr>
              <w:t xml:space="preserve"> работы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122"/>
              <w:rPr>
                <w:sz w:val="24"/>
              </w:rPr>
            </w:pPr>
            <w:r>
              <w:rPr>
                <w:sz w:val="24"/>
              </w:rPr>
              <w:t>с текстом, начатой во 2 классе: тема текста, основная мысль 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https://m.edsoo.ru/f8422d40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 xml:space="preserve">Повторение и продолжение работы с текстом, начатой во 2 классе: </w:t>
            </w:r>
            <w:r>
              <w:rPr>
                <w:spacing w:val="-2"/>
                <w:sz w:val="24"/>
              </w:rPr>
              <w:t>заголовок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https://m.edsoo.ru/f8422d40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Определение типов </w:t>
            </w:r>
            <w:r>
              <w:rPr>
                <w:spacing w:val="-2"/>
                <w:sz w:val="24"/>
              </w:rPr>
              <w:t>текстов: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повествование, описание, </w:t>
            </w:r>
            <w:r>
              <w:rPr>
                <w:spacing w:val="-2"/>
                <w:sz w:val="24"/>
              </w:rPr>
              <w:t>рассуждение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https://m.edsoo.ru/f8423038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Отработка умения определять тип текста (повествование, описание, </w:t>
            </w:r>
            <w:r>
              <w:rPr>
                <w:spacing w:val="-2"/>
                <w:sz w:val="24"/>
              </w:rPr>
              <w:t>рассуждение)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https://m.edsoo.ru/f8423038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Определение типов текстов: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https://m.edsoo.ru/f8423038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Корректирование текстов с нарушенным порядком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https://m.edsoo.ru/f84239ca</w:t>
              </w:r>
            </w:hyperlink>
          </w:p>
        </w:tc>
      </w:tr>
    </w:tbl>
    <w:p w:rsidR="00204028" w:rsidRDefault="00204028" w:rsidP="00204028">
      <w:pPr>
        <w:pStyle w:val="TableParagraph"/>
        <w:spacing w:line="276" w:lineRule="auto"/>
        <w:rPr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https://m.edsoo.ru/f8423682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1022"/>
              <w:jc w:val="both"/>
              <w:rPr>
                <w:sz w:val="24"/>
              </w:rPr>
            </w:pPr>
            <w:r>
              <w:rPr>
                <w:sz w:val="24"/>
              </w:rPr>
              <w:t>Виды предложений по цели высказывания и интонации. Коллективное составление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рассказа по </w:t>
            </w:r>
            <w:r>
              <w:rPr>
                <w:spacing w:val="-2"/>
                <w:sz w:val="24"/>
              </w:rPr>
              <w:t>картине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https://m.edsoo.ru/f8423826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Обобщение знаний о видах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https://m.edsoo.ru/f8428268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Связь слов в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https://m.edsoo.ru/f8423682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Главные члены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https://m.edsoo.ru/f8423d3a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Подлежащее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https://m.edsoo.ru/f84248ca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https://m.edsoo.ru/f8424a96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Подлежащее и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https://m.edsoo.ru/f8424d3e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Второстепенные члены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https://m.edsoo.ru/f84252c0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Предложения распространённые и </w:t>
            </w:r>
            <w:r>
              <w:rPr>
                <w:spacing w:val="-2"/>
                <w:sz w:val="24"/>
              </w:rPr>
              <w:t>нераспространённые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https://m.edsoo.ru/f8426be8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Однородные члены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https://m.edsoo.ru/f8426dd2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https://m.edsoo.ru/f8426f80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Однородные члены предложения без союзов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https://m.edsoo.ru/f8426f80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2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1" w:line="276" w:lineRule="auto"/>
              <w:ind w:left="239" w:right="684"/>
              <w:rPr>
                <w:sz w:val="24"/>
              </w:rPr>
            </w:pPr>
            <w:r>
              <w:rPr>
                <w:sz w:val="24"/>
              </w:rPr>
              <w:t>Резервный урок по разделу синтаксис: отработка темы. Предложение и словосочетание (общее представление).Коллективное</w:t>
            </w: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Составление рассказа по </w:t>
            </w:r>
            <w:r>
              <w:rPr>
                <w:spacing w:val="-2"/>
                <w:sz w:val="24"/>
              </w:rPr>
              <w:t>картине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https://m.edsoo.ru/f8422ac0</w:t>
              </w:r>
            </w:hyperlink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синтаксис: отработка темы</w:t>
            </w:r>
          </w:p>
          <w:p w:rsidR="00204028" w:rsidRDefault="00204028" w:rsidP="00351C2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«Простое </w:t>
            </w:r>
            <w:r>
              <w:rPr>
                <w:spacing w:val="-2"/>
                <w:sz w:val="24"/>
              </w:rPr>
              <w:t>предложение»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https://m.edsoo.ru/f844436e</w:t>
              </w:r>
            </w:hyperlink>
          </w:p>
          <w:p w:rsidR="00204028" w:rsidRDefault="005E4ECF" w:rsidP="00351C25">
            <w:pPr>
              <w:pStyle w:val="TableParagraph"/>
              <w:spacing w:line="288" w:lineRule="exact"/>
              <w:ind w:left="233"/>
              <w:rPr>
                <w:sz w:val="24"/>
              </w:rPr>
            </w:pPr>
            <w:hyperlink r:id="rId46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47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https://m.edsoo.ru/f8444bfc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https://m.edsoo.ru/f841f168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Работаем с толковыми </w:t>
            </w:r>
            <w:r>
              <w:rPr>
                <w:spacing w:val="-2"/>
                <w:sz w:val="24"/>
              </w:rPr>
              <w:t>словарями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https://m.edsoo.ru/f841f938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Прямое и переносное значение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https://m.edsoo.ru/f841f50a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Наблюдаем за значениями слов в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https://m.edsoo.ru/f841f35c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Устаревшие слова</w:t>
            </w:r>
            <w:r>
              <w:rPr>
                <w:spacing w:val="-2"/>
                <w:sz w:val="24"/>
              </w:rPr>
              <w:t>(наблюдение)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https://m.edsoo.ru/f841f708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Р/р. Ключевые слова в тексте. Подробное изложение с языковым анализом 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https://m.edsoo.ru/f843157a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https://m.edsoo.ru/f844369e</w:t>
              </w:r>
            </w:hyperlink>
          </w:p>
          <w:p w:rsidR="00204028" w:rsidRDefault="005E4ECF" w:rsidP="00351C25">
            <w:pPr>
              <w:pStyle w:val="TableParagraph"/>
              <w:spacing w:line="288" w:lineRule="exact"/>
              <w:ind w:left="233"/>
              <w:rPr>
                <w:sz w:val="24"/>
              </w:rPr>
            </w:pPr>
            <w:hyperlink r:id="rId55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56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https://m.edsoo.ru/f84437ca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-2"/>
                <w:sz w:val="24"/>
              </w:rPr>
              <w:t xml:space="preserve"> текста.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 предложений. Устное описание 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Однокоренные (родственные) слова; признаки однокоренных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(родственных)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https://m.edsoo.ru/f8421468</w:t>
              </w:r>
            </w:hyperlink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Характеристика звуков русского </w:t>
            </w:r>
            <w:r>
              <w:rPr>
                <w:spacing w:val="-4"/>
                <w:sz w:val="24"/>
              </w:rPr>
              <w:t>языка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https://m.edsoo.ru/f841fb4a</w:t>
              </w:r>
            </w:hyperlink>
          </w:p>
          <w:p w:rsidR="00204028" w:rsidRDefault="005E4ECF" w:rsidP="00351C25">
            <w:pPr>
              <w:pStyle w:val="TableParagraph"/>
              <w:spacing w:line="288" w:lineRule="exact"/>
              <w:ind w:left="233"/>
              <w:rPr>
                <w:sz w:val="24"/>
              </w:rPr>
            </w:pPr>
            <w:hyperlink r:id="rId59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60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https://m.edsoo.ru/f841fe24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https://m.edsoo.ru/f842009a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Повторяем правописание слов с разделительным мягким </w:t>
            </w:r>
            <w:r>
              <w:rPr>
                <w:spacing w:val="-2"/>
                <w:sz w:val="24"/>
              </w:rPr>
              <w:t>знаком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https://m.edsoo.ru/f8423f9c</w:t>
              </w:r>
            </w:hyperlink>
          </w:p>
        </w:tc>
      </w:tr>
      <w:tr w:rsidR="00204028" w:rsidTr="00351C25">
        <w:trPr>
          <w:trHeight w:val="2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3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https://m.edsoo.ru/f84202ac</w:t>
              </w:r>
            </w:hyperlink>
          </w:p>
          <w:p w:rsidR="00204028" w:rsidRDefault="005E4ECF" w:rsidP="00351C25">
            <w:pPr>
              <w:pStyle w:val="TableParagraph"/>
              <w:spacing w:before="1"/>
              <w:ind w:left="233"/>
              <w:rPr>
                <w:sz w:val="24"/>
              </w:rPr>
            </w:pPr>
            <w:hyperlink r:id="rId64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65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https://m.edsoo.ru/f8420644</w:t>
              </w:r>
            </w:hyperlink>
          </w:p>
          <w:p w:rsidR="00204028" w:rsidRDefault="005E4ECF" w:rsidP="00351C25">
            <w:pPr>
              <w:pStyle w:val="TableParagraph"/>
              <w:spacing w:before="41"/>
              <w:ind w:left="233"/>
              <w:rPr>
                <w:sz w:val="24"/>
              </w:rPr>
            </w:pPr>
            <w:hyperlink r:id="rId66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67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https://m.edsoo.ru/f8420842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68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69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https://m.edsoo.ru/f84209d2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Р/р. План текста. Изложение повествовательного текста по вопросам или коллективно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составленному </w:t>
            </w: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https://m.edsoo.ru/f8423272</w:t>
              </w:r>
            </w:hyperlink>
          </w:p>
          <w:p w:rsidR="00204028" w:rsidRDefault="005E4ECF" w:rsidP="00351C25">
            <w:pPr>
              <w:pStyle w:val="TableParagraph"/>
              <w:spacing w:before="5"/>
              <w:ind w:left="233"/>
              <w:rPr>
                <w:sz w:val="24"/>
              </w:rPr>
            </w:pPr>
            <w:hyperlink r:id="rId71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72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https://m.edsoo.ru/f84234ca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https://m.edsoo.ru/f8421800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74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3"/>
              <w:ind w:left="233"/>
              <w:rPr>
                <w:sz w:val="24"/>
              </w:rPr>
            </w:pPr>
            <w:hyperlink r:id="rId75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https://m.edsoo.ru/f8421238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Отработка способов решения орфографической задачи в зависимости от места орфограммы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слове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https://m.edsoo.ru/f8426080</w:t>
              </w:r>
            </w:hyperlink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Отработка способов решения орфографической задачи в зависимости от места орфограммы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 слове: трудные</w:t>
            </w:r>
            <w:r>
              <w:rPr>
                <w:spacing w:val="-2"/>
                <w:sz w:val="24"/>
              </w:rPr>
              <w:t xml:space="preserve"> случаи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Окончание как изменяемая часть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https://m.edsoo.ru/f842c110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Нулевое </w:t>
            </w:r>
            <w:r>
              <w:rPr>
                <w:spacing w:val="-2"/>
                <w:sz w:val="24"/>
              </w:rPr>
              <w:t>окончание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https://m.edsoo.ru/f842163e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https://m.edsoo.ru/f842163e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Корень, приставка, суффикс— значимые части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https://m.edsoo.ru/f84219d6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Выделение в словах с однозначно выделяемыми морфемами окончания, корня, приставки,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суффикса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https://m.edsoo.ru/f84222d2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Создание собственных </w:t>
            </w:r>
            <w:r>
              <w:rPr>
                <w:spacing w:val="-2"/>
                <w:sz w:val="24"/>
              </w:rPr>
              <w:t>текстов-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753"/>
              <w:rPr>
                <w:sz w:val="24"/>
              </w:rPr>
            </w:pPr>
            <w:r>
              <w:rPr>
                <w:sz w:val="24"/>
              </w:rPr>
              <w:t xml:space="preserve">описаний. Устное описание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https://m.edsoo.ru/f84300e4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Состав слова: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https://m.edsoo.ru/f84220ca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Р/р. Изложение </w:t>
            </w:r>
            <w:r>
              <w:rPr>
                <w:spacing w:val="-2"/>
                <w:sz w:val="24"/>
              </w:rPr>
              <w:t>повествовательного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  <w:r>
        <w:rPr>
          <w:sz w:val="24"/>
        </w:rPr>
        <w:t xml:space="preserve"> </w:t>
      </w: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текста с опорой на предложенный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84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https://m.edsoo.ru/f8426238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 оразделу состав слова: проектное задание «Семья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слов»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https://m.edsoo.ru/f8421e54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Повторяем </w:t>
            </w:r>
            <w:r>
              <w:rPr>
                <w:spacing w:val="-2"/>
                <w:sz w:val="24"/>
              </w:rPr>
              <w:t>правописание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проверяемых безударных гласных в корне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Повторяем правописание проверяемых и непроверяемых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Безударных гласных в корне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https://m.edsoo.ru/f8428c7c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слов с </w:t>
            </w:r>
            <w:r>
              <w:rPr>
                <w:spacing w:val="-2"/>
                <w:sz w:val="24"/>
              </w:rPr>
              <w:t>двумя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Безударными гласными в корне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Закрепление способов проверки написания слов с двумя безударными гласными в корне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132"/>
              <w:rPr>
                <w:sz w:val="24"/>
              </w:rPr>
            </w:pPr>
            <w:r>
              <w:rPr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рисунку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Непроизносимые согласные в корне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https://m.edsoo.ru/f842da88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https://m.edsoo.ru/f842dcb8</w:t>
              </w:r>
            </w:hyperlink>
          </w:p>
        </w:tc>
      </w:tr>
    </w:tbl>
    <w:p w:rsidR="00204028" w:rsidRDefault="00204028" w:rsidP="00204028">
      <w:pPr>
        <w:pStyle w:val="TableParagraph"/>
        <w:spacing w:line="276" w:lineRule="auto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Отработка написания непроизносимых согласных в корне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https://m.edsoo.ru/f842df92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1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Объяснительный диктант: отрабатываем написание слов с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Орфограммами </w:t>
            </w:r>
            <w:r>
              <w:rPr>
                <w:spacing w:val="-4"/>
                <w:sz w:val="24"/>
              </w:rPr>
              <w:t>корня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слов с удвоенными </w:t>
            </w:r>
            <w:r>
              <w:rPr>
                <w:spacing w:val="-2"/>
                <w:sz w:val="24"/>
              </w:rPr>
              <w:t>согласными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https://m.edsoo.ru/f842a6b2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https://m.edsoo.ru/f842a6b2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Р/р.Написание текста по заданному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проверочная работа по теме «Правописание слов с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орфограммами в</w:t>
            </w:r>
            <w:r>
              <w:rPr>
                <w:spacing w:val="-2"/>
                <w:sz w:val="24"/>
              </w:rPr>
              <w:t xml:space="preserve"> корне»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175"/>
              <w:rPr>
                <w:sz w:val="24"/>
              </w:rPr>
            </w:pPr>
            <w:r>
              <w:rPr>
                <w:sz w:val="24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</w:t>
            </w:r>
          </w:p>
          <w:p w:rsidR="00204028" w:rsidRDefault="00204028" w:rsidP="00351C25">
            <w:pPr>
              <w:pStyle w:val="TableParagraph"/>
              <w:spacing w:before="49" w:line="276" w:lineRule="auto"/>
              <w:ind w:left="239" w:right="175"/>
              <w:rPr>
                <w:sz w:val="24"/>
              </w:rPr>
            </w:pPr>
            <w:r>
              <w:rPr>
                <w:sz w:val="24"/>
              </w:rPr>
              <w:t xml:space="preserve"> -ость,-ов</w:t>
            </w: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https://m.edsoo.ru/f8421c24</w:t>
              </w:r>
            </w:hyperlink>
          </w:p>
        </w:tc>
      </w:tr>
      <w:tr w:rsidR="00204028" w:rsidTr="00351C25">
        <w:trPr>
          <w:trHeight w:val="1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</w:t>
            </w:r>
            <w:r>
              <w:rPr>
                <w:spacing w:val="-2"/>
                <w:sz w:val="24"/>
              </w:rPr>
              <w:t>правописание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суффиксов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https://m.edsoo.ru/f842b42c</w:t>
              </w:r>
            </w:hyperlink>
          </w:p>
          <w:p w:rsidR="00204028" w:rsidRDefault="005E4ECF" w:rsidP="00351C25">
            <w:pPr>
              <w:pStyle w:val="TableParagraph"/>
              <w:spacing w:before="1"/>
              <w:ind w:left="233"/>
              <w:rPr>
                <w:sz w:val="24"/>
              </w:rPr>
            </w:pPr>
            <w:hyperlink r:id="rId94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2"/>
              <w:ind w:left="233"/>
              <w:rPr>
                <w:sz w:val="24"/>
              </w:rPr>
            </w:pPr>
            <w:hyperlink r:id="rId95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https://m.edsoo.ru/f842b648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Различные способы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орфографической задачи в зависимости от места орфограммы в слове: правописание приставок (группа приставок с «о» и группа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приставок с</w:t>
            </w:r>
            <w:r>
              <w:rPr>
                <w:spacing w:val="-4"/>
                <w:sz w:val="24"/>
              </w:rPr>
              <w:t>«а»)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</w:t>
            </w:r>
            <w:r>
              <w:rPr>
                <w:spacing w:val="-2"/>
                <w:sz w:val="24"/>
              </w:rPr>
              <w:t>правописание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1198"/>
              <w:rPr>
                <w:sz w:val="24"/>
              </w:rPr>
            </w:pPr>
            <w:r>
              <w:rPr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Разделительный твёрдый</w:t>
            </w:r>
            <w:r>
              <w:rPr>
                <w:spacing w:val="-4"/>
                <w:sz w:val="24"/>
              </w:rPr>
              <w:t xml:space="preserve"> знак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https://m.edsoo.ru/f8423f9c</w:t>
              </w:r>
            </w:hyperlink>
            <w:r>
              <w:rPr>
                <w:spacing w:val="-2"/>
                <w:sz w:val="24"/>
              </w:rPr>
              <w:t xml:space="preserve">,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https://m.edsoo.ru/f8424190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Знакомство с жанром </w:t>
            </w:r>
            <w:r>
              <w:rPr>
                <w:spacing w:val="-2"/>
                <w:sz w:val="24"/>
              </w:rPr>
              <w:t>объявления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https://m.edsoo.ru/f8430904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134"/>
              <w:rPr>
                <w:sz w:val="24"/>
              </w:rPr>
            </w:pPr>
            <w:r>
              <w:rPr>
                <w:sz w:val="24"/>
              </w:rPr>
              <w:t>Наблюдаем за знаками препинания в предложениях с однородными членами, не соединёнными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союзами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https://m.edsoo.ru/f84276d8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 xml:space="preserve">Наблюдаем за знаками препинания в предложениях с однородными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https://m.edsoo.ru/f8427d36</w:t>
              </w:r>
            </w:hyperlink>
          </w:p>
        </w:tc>
      </w:tr>
    </w:tbl>
    <w:p w:rsidR="00204028" w:rsidRDefault="00204028" w:rsidP="00204028">
      <w:pPr>
        <w:pStyle w:val="TableParagraph"/>
        <w:spacing w:line="276" w:lineRule="auto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https://m.edsoo.ru/f842730e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1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Продолжаем учиться составлять план текста. Составление и запись текста по рисунку на одну из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данных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https://m.edsoo.ru/f8424f28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отработка орфограмм, вызывающих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трудности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https://m.edsoo.ru/f8422494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отработка орфограмм, вызывающих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трудности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753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spacing w:val="-2"/>
                <w:sz w:val="24"/>
              </w:rPr>
              <w:t>трудности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развитие речи: работаем с </w:t>
            </w:r>
            <w:r>
              <w:rPr>
                <w:spacing w:val="-2"/>
                <w:sz w:val="24"/>
              </w:rPr>
              <w:t>текстами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https://m.edsoo.ru/f84228ae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494"/>
              <w:rPr>
                <w:sz w:val="24"/>
              </w:rPr>
            </w:pPr>
            <w:r>
              <w:rPr>
                <w:sz w:val="24"/>
              </w:rPr>
              <w:t>Ознакомительное чтение:когда оно нужно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1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Имя существительное: общее значение, вопросы, употребление в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>речи. Части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https://m.edsoo.ru/f8428aec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Имена </w:t>
            </w:r>
            <w:r>
              <w:rPr>
                <w:spacing w:val="-2"/>
                <w:sz w:val="24"/>
              </w:rPr>
              <w:t>существительные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одушевлённые и неодушевлённые. Подробное изложение по самостоятельно составленному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106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https://m.edsoo.ru/f842c750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Р/р.Изложение текста с опорой на коллективно составленный план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Число имён</w:t>
            </w:r>
            <w:r>
              <w:rPr>
                <w:spacing w:val="-2"/>
                <w:sz w:val="24"/>
              </w:rPr>
              <w:t xml:space="preserve"> существительных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https://m.edsoo.ru/f84296c2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Имена существительные единственного и множественного числа. Имена существительные,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Имеющие форму одного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https://m.edsoo.ru/f8429ec4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Изменение имён существительных по числам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https://m.edsoo.ru/f84291f4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Род 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https://m.edsoo.ru/f8429906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Закрепляем правило«Мягкий знак после шипящих на конце имён </w:t>
            </w:r>
            <w:r>
              <w:rPr>
                <w:spacing w:val="-2"/>
                <w:sz w:val="24"/>
              </w:rPr>
              <w:t>существительных»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https://m.edsoo.ru/f8429cd0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134"/>
              <w:rPr>
                <w:sz w:val="24"/>
              </w:rPr>
            </w:pPr>
            <w:r>
              <w:rPr>
                <w:sz w:val="24"/>
              </w:rPr>
              <w:t xml:space="preserve">Отрабатываем правило «Мягкий знак после шипящих на конце имён </w:t>
            </w:r>
            <w:r>
              <w:rPr>
                <w:spacing w:val="-2"/>
                <w:sz w:val="24"/>
              </w:rPr>
              <w:t>существительных».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Объяснительный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https://m.edsoo.ru/f8429adc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Р/р. Изложение текста с опорой на коллективно составленный план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https://m.edsoo.ru/f842900a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Падеж 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https://m.edsoo.ru/f842a086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Создание собственных </w:t>
            </w:r>
            <w:r>
              <w:rPr>
                <w:spacing w:val="-2"/>
                <w:sz w:val="24"/>
              </w:rPr>
              <w:t>текстов-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 w:right="927"/>
              <w:rPr>
                <w:sz w:val="24"/>
              </w:rPr>
            </w:pPr>
            <w:r>
              <w:rPr>
                <w:sz w:val="24"/>
              </w:rPr>
              <w:t>повествований. Составление рассказа по картине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https://m.edsoo.ru/f842a23e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https://m.edsoo.ru/f842b152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 имён существительных: дательный падеж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https://m.edsoo.ru/f842b878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https://m.edsoo.ru/f8430904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https://m.edsoo.ru/f842ba62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https://m.edsoo.ru/f842bd28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261"/>
              <w:jc w:val="both"/>
              <w:rPr>
                <w:sz w:val="24"/>
              </w:rPr>
            </w:pPr>
            <w:r>
              <w:rPr>
                <w:sz w:val="24"/>
              </w:rPr>
              <w:t>Изменение имён существительных по падежам и числам(склонение). Устное описание 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Имена существительные1,2,3-го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https://m.edsoo.ru/f842bf44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rPr>
                <w:sz w:val="24"/>
              </w:rPr>
            </w:pPr>
            <w:r>
              <w:rPr>
                <w:sz w:val="24"/>
              </w:rPr>
              <w:t xml:space="preserve">  Р \Р.Изложение текста с опорой на самостоятельно составленный план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494"/>
              <w:rPr>
                <w:sz w:val="24"/>
              </w:rPr>
            </w:pPr>
            <w:r>
              <w:rPr>
                <w:sz w:val="24"/>
              </w:rPr>
              <w:t>Обобщение знаний об имени существительном. Коллективное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https://m.edsoo.ru/f8428e2a</w:t>
            </w:r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 текста по картине(по опорным словам)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Наблюдение за правописанием безударных окончаний имён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существительных1-го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https://m.edsoo.ru/f842c32c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spacing w:val="-2"/>
                <w:sz w:val="24"/>
              </w:rPr>
              <w:t>безударных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316"/>
              <w:rPr>
                <w:sz w:val="24"/>
              </w:rPr>
            </w:pPr>
            <w:r>
              <w:rPr>
                <w:sz w:val="24"/>
              </w:rPr>
              <w:t>окончаний имён существительных 1-го 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https://m.edsoo.ru/f842c53e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Наблюдение за правописанием безударных окончаний имён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существительных2-го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https://m.edsoo.ru/f842c958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spacing w:val="-2"/>
                <w:sz w:val="24"/>
              </w:rPr>
              <w:t>безударных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316"/>
              <w:rPr>
                <w:sz w:val="24"/>
              </w:rPr>
            </w:pPr>
            <w:r>
              <w:rPr>
                <w:sz w:val="24"/>
              </w:rPr>
              <w:t>окончаний имён существительных 2-го 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https://m.edsoo.ru/f842cb2e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Наблюдение за правописанием безударных окончаний имён существительных3-госклонения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https://m.edsoo.ru/f842d240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316"/>
              <w:rPr>
                <w:sz w:val="24"/>
              </w:rPr>
            </w:pPr>
            <w:r>
              <w:rPr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https://m.edsoo.ru/f842d47a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окончаний</w:t>
            </w:r>
            <w:r>
              <w:rPr>
                <w:spacing w:val="-4"/>
                <w:sz w:val="24"/>
              </w:rPr>
              <w:t xml:space="preserve"> имён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существительных во множественном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https://m.edsoo.ru/f842e38e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https://m.edsoo.ru/f842d682</w:t>
              </w:r>
            </w:hyperlink>
          </w:p>
        </w:tc>
      </w:tr>
    </w:tbl>
    <w:p w:rsidR="00204028" w:rsidRDefault="00204028" w:rsidP="00204028">
      <w:pPr>
        <w:pStyle w:val="TableParagraph"/>
        <w:spacing w:line="276" w:lineRule="auto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https://m.edsoo.ru/f842e56e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1" w:line="273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Правописание безударных окончаний имён существительных: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https://m.edsoo.ru/f842d894</w:t>
              </w:r>
            </w:hyperlink>
          </w:p>
        </w:tc>
      </w:tr>
      <w:tr w:rsidR="00204028" w:rsidTr="00351C25">
        <w:trPr>
          <w:trHeight w:val="1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повторение по теме</w:t>
            </w:r>
          </w:p>
          <w:p w:rsidR="00204028" w:rsidRDefault="00204028" w:rsidP="00351C2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«Правописание </w:t>
            </w:r>
            <w:r>
              <w:rPr>
                <w:spacing w:val="-2"/>
                <w:sz w:val="24"/>
              </w:rPr>
              <w:t>безударных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Падежных окончаний имен </w:t>
            </w:r>
            <w:r>
              <w:rPr>
                <w:spacing w:val="-2"/>
                <w:sz w:val="24"/>
              </w:rPr>
              <w:t>существительных»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https://m.edsoo.ru/f842e974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Имя прилагательное:</w:t>
            </w:r>
            <w:r>
              <w:rPr>
                <w:spacing w:val="-4"/>
                <w:sz w:val="24"/>
              </w:rPr>
              <w:t xml:space="preserve"> общее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значение, вопросы, употребление в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https://m.edsoo.ru/f842e758</w:t>
              </w:r>
            </w:hyperlink>
          </w:p>
        </w:tc>
      </w:tr>
      <w:tr w:rsidR="00204028" w:rsidTr="00351C25">
        <w:trPr>
          <w:trHeight w:val="2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 w:right="314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 речи: работаем с текстами-описаниями в научном и художественном стилях.</w:t>
            </w:r>
          </w:p>
          <w:p w:rsidR="00204028" w:rsidRDefault="00204028" w:rsidP="00351C25">
            <w:pPr>
              <w:pStyle w:val="TableParagraph"/>
              <w:spacing w:line="276" w:lineRule="auto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Изобразительно-выразительные </w:t>
            </w:r>
            <w:r>
              <w:rPr>
                <w:sz w:val="24"/>
              </w:rPr>
              <w:t>средства в описательном тексте.</w:t>
            </w: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картиной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316"/>
              <w:rPr>
                <w:sz w:val="24"/>
              </w:rPr>
            </w:pPr>
            <w:r>
              <w:rPr>
                <w:sz w:val="24"/>
              </w:rPr>
              <w:t>Изменение имён прилагательных по родам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https://m.edsoo.ru/f842eb5e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Зависимость формы </w:t>
            </w:r>
            <w:r>
              <w:rPr>
                <w:spacing w:val="-4"/>
                <w:sz w:val="24"/>
              </w:rPr>
              <w:t>имени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прилагательного от формы имени </w:t>
            </w:r>
            <w:r>
              <w:rPr>
                <w:spacing w:val="-2"/>
                <w:sz w:val="24"/>
              </w:rPr>
              <w:t>существительного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https://m.edsoo.ru/f842f036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316"/>
              <w:rPr>
                <w:sz w:val="24"/>
              </w:rPr>
            </w:pPr>
            <w:r>
              <w:rPr>
                <w:sz w:val="24"/>
              </w:rPr>
              <w:t>Изменение имён прилагательных по числам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https://m.edsoo.ru/f842edb6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 w:right="316"/>
              <w:rPr>
                <w:sz w:val="24"/>
              </w:rPr>
            </w:pPr>
            <w:r>
              <w:rPr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https://m.edsoo.ru/f842f3a6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Склонение имён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https://m.edsoo.ru/f842fbda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Значения имён</w:t>
            </w:r>
            <w:r>
              <w:rPr>
                <w:spacing w:val="-2"/>
                <w:sz w:val="24"/>
              </w:rPr>
              <w:t xml:space="preserve"> 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Наблюдение за значениями имён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Значения имён прилагательных: обобщение. Устное описание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-2"/>
                <w:sz w:val="24"/>
              </w:rPr>
              <w:t xml:space="preserve"> правописанием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окончаний имён прилагательных в единственном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https://m.edsoo.ru/f842f6f8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https://m.edsoo.ru/f842fa4a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окончаний</w:t>
            </w:r>
            <w:r>
              <w:rPr>
                <w:spacing w:val="-4"/>
                <w:sz w:val="24"/>
              </w:rPr>
              <w:t xml:space="preserve"> имён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прилагательных в единственном и во множественном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https://m.edsoo.ru/f842fea0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https://m.edsoo.ru/f8430332</w:t>
              </w:r>
            </w:hyperlink>
          </w:p>
        </w:tc>
      </w:tr>
      <w:tr w:rsidR="00204028" w:rsidTr="00351C25">
        <w:trPr>
          <w:trHeight w:val="1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97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проверочная работа по теме«Правописание безударных падежных окончаний имен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https://m.edsoo.ru/f8430ff8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Обобщение знаний о </w:t>
            </w:r>
            <w:r>
              <w:rPr>
                <w:spacing w:val="-2"/>
                <w:sz w:val="24"/>
              </w:rPr>
              <w:t>написании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окончаний имён существительных и имён 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144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https://m.edsoo.ru/f84311d8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Местоимение(общее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https://m.edsoo.ru/f84313a4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Личные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https://m.edsoo.ru/f8431746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Как изменяются личные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https://m.edsoo.ru/f843191c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 отработка темы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«Изменение личных </w:t>
            </w:r>
            <w:r>
              <w:rPr>
                <w:spacing w:val="-2"/>
                <w:sz w:val="24"/>
              </w:rPr>
              <w:t>местоимений»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https://m.edsoo.ru/f8431d40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>Употребление личных местоимений в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https://m.edsoo.ru/f8431b06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местоимений с </w:t>
            </w:r>
            <w:r>
              <w:rPr>
                <w:spacing w:val="-2"/>
                <w:sz w:val="24"/>
              </w:rPr>
              <w:t>предлогами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https://m.edsoo.ru/f843233a</w:t>
              </w:r>
            </w:hyperlink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Знакомство с жанром </w:t>
            </w:r>
            <w:r>
              <w:rPr>
                <w:spacing w:val="-2"/>
                <w:sz w:val="24"/>
              </w:rPr>
              <w:t>письма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https://m.edsoo.ru/f84324ac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Учимся писать </w:t>
            </w:r>
            <w:r>
              <w:rPr>
                <w:spacing w:val="-2"/>
                <w:sz w:val="24"/>
              </w:rPr>
              <w:t>письма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https://m.edsoo.ru/f843260a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https://m.edsoo.ru/f84321b4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Наблюдение за связью предложений в тексте с помощью личных местоимений, </w:t>
            </w:r>
            <w:r>
              <w:rPr>
                <w:spacing w:val="-2"/>
                <w:sz w:val="24"/>
              </w:rPr>
              <w:t>синонимов,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Союзов и ,а,</w:t>
            </w:r>
            <w:r>
              <w:rPr>
                <w:spacing w:val="-5"/>
                <w:sz w:val="24"/>
              </w:rPr>
              <w:t>но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https://m.edsoo.ru/f8431fd4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Глагол: общее значение, </w:t>
            </w:r>
            <w:r>
              <w:rPr>
                <w:spacing w:val="-2"/>
                <w:sz w:val="24"/>
              </w:rPr>
              <w:t>вопросы,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Употребление в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155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https://m.edsoo.ru/f8432768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Значение и употребление </w:t>
            </w:r>
            <w:r>
              <w:rPr>
                <w:spacing w:val="-2"/>
                <w:sz w:val="24"/>
              </w:rPr>
              <w:t>глаголов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 речи. Составление текста по сюжетным рисункам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Неопределённая форма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https://m.edsoo.ru/f8432a1a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Изменение глаголов по</w:t>
            </w:r>
            <w:r>
              <w:rPr>
                <w:spacing w:val="-2"/>
                <w:sz w:val="24"/>
              </w:rPr>
              <w:t xml:space="preserve"> числам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https://m.edsoo.ru/f8432d80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Настоящее время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https://m.edsoo.ru/f843303c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Будущее время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https://m.edsoo.ru/f8433500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Прошедшее время глаголов. Составление текста-рассуждения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 заданной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https://m.edsoo.ru/f843337a</w:t>
              </w:r>
            </w:hyperlink>
          </w:p>
        </w:tc>
      </w:tr>
      <w:tr w:rsidR="00204028" w:rsidTr="00351C25">
        <w:trPr>
          <w:trHeight w:val="2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</w:t>
            </w: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https://m.edsoo.ru/f8433e88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753"/>
              <w:rPr>
                <w:sz w:val="24"/>
              </w:rPr>
            </w:pPr>
            <w:r>
              <w:rPr>
                <w:sz w:val="24"/>
              </w:rPr>
              <w:t xml:space="preserve">Род глаголов в прошедшем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https://m.edsoo.ru/f8434072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Наблюдение за написанием окончаний глаголов в прошедшем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https://m.edsoo.ru/f843422a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Частица не, её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https://m.edsoo.ru/f84343e2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частицы не с </w:t>
            </w:r>
            <w:r>
              <w:rPr>
                <w:spacing w:val="-2"/>
                <w:sz w:val="24"/>
              </w:rPr>
              <w:t>глаголами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https://m.edsoo.ru/f8434784</w:t>
              </w:r>
            </w:hyperlink>
          </w:p>
        </w:tc>
      </w:tr>
      <w:tr w:rsidR="00204028" w:rsidTr="00351C25">
        <w:trPr>
          <w:trHeight w:val="1714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Создание собственных текстов- рассуждений .Составление совета- рассуждения с использованием побудительных предложений 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Глаголов с частицей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https://m.edsoo.ru/f8433cda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https://m.edsoo.ru/f8433924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https://m.edsoo.ru/f8433af0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https://m.edsoo.ru/f8434c84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Части речи: обобщение. Подробное изложение повествовательного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215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Наблюдение за связью предложений в тексте с помощью союзов и,а,но. Корректирование текста с нарушенным порядком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абзацев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https://m.edsoo.ru/f8423b6e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Повторяем правописание слов с изученными в 1-3 классах орфограммами в корне,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приставках, </w:t>
            </w:r>
            <w:r>
              <w:rPr>
                <w:spacing w:val="-2"/>
                <w:sz w:val="24"/>
              </w:rPr>
              <w:t>окончаниях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Повторяем правописание слов 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изученнымив1-3классах </w:t>
            </w:r>
            <w:r>
              <w:rPr>
                <w:spacing w:val="-2"/>
                <w:sz w:val="24"/>
              </w:rPr>
              <w:t>орфограммами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отработка орфограмм, вызывающих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трудности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https://m.edsoo.ru/f8425cca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отработка орфограмм, вызывающих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трудности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https://m.edsoo.ru/f8425ea0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проверочная работа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«Чему мы научились на </w:t>
            </w:r>
            <w:r>
              <w:rPr>
                <w:spacing w:val="-2"/>
                <w:sz w:val="24"/>
              </w:rPr>
              <w:t>уроках</w:t>
            </w:r>
          </w:p>
          <w:p w:rsidR="00204028" w:rsidRDefault="00204028" w:rsidP="00351C2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Правописания в 3</w:t>
            </w:r>
            <w:r>
              <w:rPr>
                <w:spacing w:val="-2"/>
                <w:sz w:val="24"/>
              </w:rPr>
              <w:t xml:space="preserve"> классе»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https://m.edsoo.ru/f8434dd8</w:t>
              </w:r>
            </w:hyperlink>
          </w:p>
        </w:tc>
      </w:tr>
      <w:tr w:rsidR="00204028" w:rsidTr="00351C25">
        <w:trPr>
          <w:trHeight w:val="1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чтения, ситуации</w:t>
            </w:r>
            <w:r>
              <w:rPr>
                <w:spacing w:val="-2"/>
                <w:sz w:val="24"/>
              </w:rPr>
              <w:t xml:space="preserve"> применения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https://m.edsoo.ru/f841ef10</w:t>
              </w:r>
            </w:hyperlink>
          </w:p>
        </w:tc>
      </w:tr>
      <w:tr w:rsidR="00204028" w:rsidTr="00351C25">
        <w:trPr>
          <w:trHeight w:val="585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147"/>
              <w:ind w:left="2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147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spacing w:before="147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559" w:type="dxa"/>
            <w:gridSpan w:val="2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2"/>
        </w:trPr>
        <w:tc>
          <w:tcPr>
            <w:tcW w:w="1052" w:type="dxa"/>
            <w:vMerge w:val="restart"/>
          </w:tcPr>
          <w:p w:rsidR="00204028" w:rsidRDefault="00204028" w:rsidP="00351C2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42" w:right="3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385" w:type="dxa"/>
            <w:vMerge w:val="restart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331" w:type="dxa"/>
            <w:gridSpan w:val="3"/>
          </w:tcPr>
          <w:p w:rsidR="00204028" w:rsidRDefault="00204028" w:rsidP="00351C2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23" w:type="dxa"/>
            <w:vMerge w:val="restart"/>
          </w:tcPr>
          <w:p w:rsidR="00204028" w:rsidRDefault="00204028" w:rsidP="00351C25">
            <w:pPr>
              <w:pStyle w:val="TableParagraph"/>
              <w:spacing w:before="249" w:line="276" w:lineRule="auto"/>
              <w:ind w:left="235" w:right="1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436" w:type="dxa"/>
            <w:vMerge w:val="restart"/>
          </w:tcPr>
          <w:p w:rsidR="00204028" w:rsidRDefault="00204028" w:rsidP="00351C25">
            <w:pPr>
              <w:pStyle w:val="TableParagraph"/>
              <w:spacing w:before="249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204028" w:rsidTr="00351C25">
        <w:trPr>
          <w:trHeight w:val="1385"/>
        </w:trPr>
        <w:tc>
          <w:tcPr>
            <w:tcW w:w="1052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53" w:line="276" w:lineRule="auto"/>
              <w:ind w:left="236" w:right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spacing w:before="53" w:line="276" w:lineRule="auto"/>
              <w:ind w:left="235" w:righ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  <w:tc>
          <w:tcPr>
            <w:tcW w:w="3436" w:type="dxa"/>
            <w:vMerge/>
            <w:tcBorders>
              <w:top w:val="nil"/>
            </w:tcBorders>
          </w:tcPr>
          <w:p w:rsidR="00204028" w:rsidRDefault="00204028" w:rsidP="00351C25">
            <w:pPr>
              <w:rPr>
                <w:sz w:val="2"/>
                <w:szCs w:val="2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Русский язык как </w:t>
            </w:r>
            <w:r>
              <w:rPr>
                <w:spacing w:val="-4"/>
                <w:sz w:val="24"/>
              </w:rPr>
              <w:t>язык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Межнационального общения. Наша речь и наш язык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https://m.edsoo.ru/f8434f36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Текст: тема и основная мысль. Текст и его план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https://m.edsoo.ru/f843565c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Текст: </w:t>
            </w:r>
            <w:r>
              <w:rPr>
                <w:spacing w:val="-2"/>
                <w:sz w:val="24"/>
              </w:rPr>
              <w:t>заголовок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https://m.edsoo.ru/f843565c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Текст. План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https://m.edsoo.ru/f84452d2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 xml:space="preserve">Текст. Структура текста. Составление текста(сказки)по его </w:t>
            </w:r>
            <w:r>
              <w:rPr>
                <w:spacing w:val="-2"/>
                <w:sz w:val="24"/>
              </w:rPr>
              <w:t>началу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https://m.edsoo.ru/f84452d2</w:t>
              </w:r>
            </w:hyperlink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Вспоминаем типы</w:t>
            </w:r>
            <w:r>
              <w:rPr>
                <w:spacing w:val="-2"/>
                <w:sz w:val="24"/>
              </w:rPr>
              <w:t xml:space="preserve"> текстов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 w:right="333"/>
              <w:rPr>
                <w:sz w:val="24"/>
              </w:rPr>
            </w:pPr>
            <w:r>
              <w:rPr>
                <w:sz w:val="24"/>
              </w:rPr>
              <w:t xml:space="preserve">Различаем тексты-повествования, тексты-описания и тексты- </w:t>
            </w:r>
            <w:r>
              <w:rPr>
                <w:spacing w:val="-2"/>
                <w:sz w:val="24"/>
              </w:rPr>
              <w:t>рассуждения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https://m.edsoo.ru/f843585a</w:t>
              </w:r>
            </w:hyperlink>
          </w:p>
          <w:p w:rsidR="00204028" w:rsidRDefault="005E4ECF" w:rsidP="00351C25">
            <w:pPr>
              <w:pStyle w:val="TableParagraph"/>
              <w:spacing w:before="1"/>
              <w:ind w:left="233"/>
              <w:rPr>
                <w:sz w:val="24"/>
              </w:rPr>
            </w:pPr>
            <w:hyperlink r:id="rId181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182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https://m.edsoo.ru/f843617e</w:t>
              </w:r>
            </w:hyperlink>
          </w:p>
          <w:p w:rsidR="00204028" w:rsidRDefault="005E4ECF" w:rsidP="00351C25">
            <w:pPr>
              <w:pStyle w:val="TableParagraph"/>
              <w:spacing w:before="41"/>
              <w:ind w:left="233"/>
              <w:rPr>
                <w:sz w:val="24"/>
              </w:rPr>
            </w:pPr>
            <w:hyperlink r:id="rId183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184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https://m.edsoo.ru/f8437a56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753"/>
              <w:rPr>
                <w:sz w:val="24"/>
              </w:rPr>
            </w:pPr>
            <w:r>
              <w:rPr>
                <w:sz w:val="24"/>
              </w:rPr>
              <w:t xml:space="preserve">Текст. Образные языковые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https://m.edsoo.ru/f8443586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Подбираем заголовки, </w:t>
            </w:r>
            <w:r>
              <w:rPr>
                <w:spacing w:val="-2"/>
                <w:sz w:val="24"/>
              </w:rPr>
              <w:t>отражающие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Тему или основную мысль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https://m.edsoo.ru/f8443a04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Виды предложений по цели высказывания :повествовательные, вопросительные и побудительные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https://m.edsoo.ru/f8435af8</w:t>
              </w:r>
            </w:hyperlink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Виды предложений по эмоциональной окраске: восклицательные 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невосклицательные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https://m.edsoo.ru/f8435af8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синтаксис: предложения с обращениями(наблюдение)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234"/>
              <w:rPr>
                <w:sz w:val="24"/>
              </w:rPr>
            </w:pPr>
            <w:r>
              <w:rPr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https://m.edsoo.ru/f8435c42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https://m.edsoo.ru/f84359a4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Связь слов в </w:t>
            </w:r>
            <w:r>
              <w:rPr>
                <w:spacing w:val="-2"/>
                <w:sz w:val="24"/>
              </w:rPr>
              <w:t>словосочетании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https://m.edsoo.ru/fa251244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Связь между словами в предложении(при помощи смысловых вопросов)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https://m.edsoo.ru/f8436034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Связь слов в словосочетании: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https://m.edsoo.ru/fa2513de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https://m.edsoo.ru/f84359a4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Р/р. Учимся пересказывать: подробный письменный пересказ текста.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https://m.edsoo.ru/f8441466</w:t>
            </w:r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Повторение: слово, сочетание</w:t>
            </w:r>
            <w:r>
              <w:rPr>
                <w:spacing w:val="-4"/>
                <w:sz w:val="24"/>
              </w:rPr>
              <w:t xml:space="preserve"> слов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(словосочетание) и предложение. </w:t>
            </w:r>
            <w:r>
              <w:rPr>
                <w:spacing w:val="-2"/>
                <w:sz w:val="24"/>
              </w:rPr>
              <w:t>Тренинг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https://m.edsoo.ru/fa251244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https://m.edsoo.ru/f8438e60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https://m.edsoo.ru/f8438e60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17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https://m.edsoo.ru/f8439018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17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https://m.edsoo.ru/f8427ef8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17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12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https://m.edsoo.ru/f842809c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17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членами, соединёнными союзами и, а, но, 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союзов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https://m.edsoo.ru/f8439018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 речи: работаем с текстами. Написание текста по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https://m.edsoo.ru/f8445822</w:t>
            </w:r>
          </w:p>
        </w:tc>
      </w:tr>
    </w:tbl>
    <w:p w:rsidR="00204028" w:rsidRDefault="00204028" w:rsidP="00204028">
      <w:pPr>
        <w:pStyle w:val="TableParagraph"/>
        <w:spacing w:line="276" w:lineRule="auto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Репродукции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Запятая между однородными членами. Тренинг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https://m.edsoo.ru/f84391a8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Запятая между однородными членами, соединенными союзом. </w:t>
            </w:r>
            <w:r>
              <w:rPr>
                <w:spacing w:val="-2"/>
                <w:sz w:val="24"/>
              </w:rPr>
              <w:t>Тренинг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https://m.edsoo.ru/f84391a8</w:t>
              </w:r>
            </w:hyperlink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Простое и сложное предложение. Как отличить сложное предложение от простого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предложения?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https://m.edsoo.ru/f844436e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Союз как 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https://m.edsoo.ru/f84445f8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Сложные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https://m.edsoo.ru/f84444d6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Сложные предложения с союзами и, а, но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https://m.edsoo.ru/f84448dc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Союзы и,а,но в простых и сложных предложениях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 w:right="134"/>
              <w:rPr>
                <w:sz w:val="24"/>
              </w:rPr>
            </w:pPr>
            <w:r>
              <w:rPr>
                <w:sz w:val="24"/>
              </w:rPr>
              <w:t>Наблюдаем за знаками препинания в сложном предложении,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>Состоящем из двух</w:t>
            </w:r>
            <w:r>
              <w:rPr>
                <w:spacing w:val="-2"/>
                <w:sz w:val="24"/>
              </w:rPr>
              <w:t xml:space="preserve"> простых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https://m.edsoo.ru/f8444ada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Пробуем ставить знаки</w:t>
            </w:r>
            <w:r>
              <w:rPr>
                <w:spacing w:val="-2"/>
                <w:sz w:val="24"/>
              </w:rPr>
              <w:t xml:space="preserve"> препинания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в сложном предложении, состоящем из двух простых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https://m.edsoo.ru/f8444bfc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Сложные предложения без союзов. </w:t>
            </w:r>
            <w:r>
              <w:rPr>
                <w:spacing w:val="-2"/>
                <w:sz w:val="24"/>
              </w:rPr>
              <w:t>Тренинг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https://m.edsoo.ru/f8444f3a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Предложения с прямой речью после слов автора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https://m.edsoo.ru/f84453f4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https://m.edsoo.ru/f84456e2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1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синтаксис: синтаксический анализ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https://m.edsoo.ru/f84391a8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</w:t>
            </w:r>
            <w:r>
              <w:rPr>
                <w:spacing w:val="-2"/>
                <w:sz w:val="24"/>
              </w:rPr>
              <w:t xml:space="preserve"> разделу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синтаксис: повторяем всё, что узнали о синтаксисе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https://m.edsoo.ru/f843876c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Повторяем лексику: наблюдаем за использованием в речи устаревших слов. О происхождении слов.</w:t>
            </w:r>
          </w:p>
          <w:p w:rsidR="00204028" w:rsidRDefault="00204028" w:rsidP="00351C25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Заимствованные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https://m.edsoo.ru/f8436656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https://m.edsoo.ru/f8436818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Сочинение как вид </w:t>
            </w:r>
            <w:r>
              <w:rPr>
                <w:spacing w:val="-2"/>
                <w:sz w:val="24"/>
              </w:rPr>
              <w:t>письменной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работы. Написание сочинения по своим наблюдениям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https://m.edsoo.ru/f84274ee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https://m.edsoo.ru/f843698a</w:t>
              </w:r>
            </w:hyperlink>
          </w:p>
        </w:tc>
      </w:tr>
      <w:tr w:rsidR="00204028" w:rsidTr="00351C25">
        <w:trPr>
          <w:trHeight w:val="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Учимся понимать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Учимся использовать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3"/>
              <w:ind w:left="239"/>
              <w:rPr>
                <w:sz w:val="24"/>
              </w:rPr>
            </w:pPr>
            <w:r>
              <w:rPr>
                <w:sz w:val="24"/>
              </w:rPr>
              <w:t>Повторяем состав</w:t>
            </w:r>
            <w:r>
              <w:rPr>
                <w:spacing w:val="-4"/>
                <w:sz w:val="24"/>
              </w:rPr>
              <w:t xml:space="preserve"> 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https://m.edsoo.ru/f8436b10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Основа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220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https://m.edsoo.ru/f8436caa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Неизменяемые слова: состав </w:t>
            </w:r>
            <w:r>
              <w:rPr>
                <w:spacing w:val="-2"/>
                <w:sz w:val="24"/>
              </w:rPr>
              <w:t>слова.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Выделение в словах окончания, корня, приставки, суффикса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https://m.edsoo.ru/f8436ffc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Отрабатываем разбор слова по </w:t>
            </w:r>
            <w:r>
              <w:rPr>
                <w:spacing w:val="-2"/>
                <w:sz w:val="24"/>
              </w:rPr>
              <w:t>составу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https://m.edsoo.ru/f8445a70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суффиксов имён существительных. Правописание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Приставок и </w:t>
            </w:r>
            <w:r>
              <w:rPr>
                <w:spacing w:val="-2"/>
                <w:sz w:val="24"/>
              </w:rPr>
              <w:t>суффиксов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134"/>
              <w:rPr>
                <w:sz w:val="24"/>
              </w:rPr>
            </w:pPr>
            <w:r>
              <w:rPr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 звонкости согласных звуков в</w:t>
            </w: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https://m.edsoo.ru/f84378da</w:t>
              </w:r>
            </w:hyperlink>
          </w:p>
        </w:tc>
      </w:tr>
      <w:tr w:rsidR="00204028" w:rsidTr="00351C25">
        <w:trPr>
          <w:trHeight w:val="2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Повторение правил правописания, изученных в 1—3 классах.</w:t>
            </w:r>
          </w:p>
          <w:p w:rsidR="00204028" w:rsidRDefault="00204028" w:rsidP="00351C25">
            <w:pPr>
              <w:pStyle w:val="TableParagraph"/>
              <w:spacing w:before="1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непроизносимых согласных. Правописание слов с удвоенными согласными.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слов с буквами Ъ и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https://m.edsoo.ru/f84383ca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https://m.edsoo.ru/f844304a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https://m.edsoo.ru/f8443180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Наречие: 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227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https://m.edsoo.ru/f8443298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Значение наиболее </w:t>
            </w:r>
            <w:r>
              <w:rPr>
                <w:spacing w:val="-2"/>
                <w:sz w:val="24"/>
              </w:rPr>
              <w:t>употребляемых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Суффиксов изученных частей речи. Состав неизменяемых слов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 отработка темы «Имя существительное»:Как определить падеж имени существительного?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Признаки падежных форм </w:t>
            </w:r>
            <w:r>
              <w:rPr>
                <w:spacing w:val="-4"/>
                <w:sz w:val="24"/>
              </w:rPr>
              <w:t>имен</w:t>
            </w:r>
          </w:p>
          <w:p w:rsidR="00204028" w:rsidRDefault="00204028" w:rsidP="00351C2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https://m.edsoo.ru/f8439a86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 w:right="1767"/>
              <w:rPr>
                <w:sz w:val="24"/>
              </w:rPr>
            </w:pPr>
            <w:r>
              <w:rPr>
                <w:sz w:val="24"/>
              </w:rPr>
              <w:t xml:space="preserve">Несклоняемые имена </w:t>
            </w:r>
            <w:r>
              <w:rPr>
                <w:spacing w:val="-2"/>
                <w:sz w:val="24"/>
              </w:rPr>
              <w:t>существительные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https://m.edsoo.ru/f8439ff4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Именасуществительные1,2,3-го 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https://m.edsoo.ru/f8439e64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Падежные окончания имен существительных1-госклонения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https://m.edsoo.ru/f84371d2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 речи: работаем с текстами. Составление текста по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Репродукции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Падежные окончания имен существительных2-госклонения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https://m.edsoo.ru/f8437344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Падежные окончания имен существительных3-госклонения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https://m.edsoo.ru/f84374ac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97"/>
              <w:rPr>
                <w:sz w:val="24"/>
              </w:rPr>
            </w:pPr>
            <w:r>
              <w:rPr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Особенности падежных </w:t>
            </w:r>
            <w:r>
              <w:rPr>
                <w:spacing w:val="-2"/>
                <w:sz w:val="24"/>
              </w:rPr>
              <w:t>окончаний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4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имён существительных в родительном и винительном </w:t>
            </w:r>
            <w:r>
              <w:rPr>
                <w:spacing w:val="-2"/>
                <w:sz w:val="24"/>
              </w:rPr>
              <w:t>падеже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234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https://m.edsoo.ru/f843a800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существительных 1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https://m.edsoo.ru/f84371d2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существительных 2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https://m.edsoo.ru/f8437344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существительных 3</w:t>
            </w: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https://m.edsoo.ru/f84374ac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29"/>
              <w:rPr>
                <w:sz w:val="24"/>
              </w:rPr>
            </w:pPr>
            <w:r>
              <w:rPr>
                <w:sz w:val="24"/>
              </w:rPr>
              <w:t xml:space="preserve">Правописание падежных окончаний имён существительных в родительном и винительном </w:t>
            </w:r>
            <w:r>
              <w:rPr>
                <w:spacing w:val="-2"/>
                <w:sz w:val="24"/>
              </w:rPr>
              <w:t>падеже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11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https://m.edsoo.ru/f843a2c4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https://m.edsoo.ru/f843a67a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Падежные окончания имён существительных множественного числа в дательном, </w:t>
            </w:r>
            <w:r>
              <w:rPr>
                <w:spacing w:val="-2"/>
                <w:sz w:val="24"/>
              </w:rPr>
              <w:t>творительном,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Предложном </w:t>
            </w:r>
            <w:r>
              <w:rPr>
                <w:spacing w:val="-2"/>
                <w:sz w:val="24"/>
              </w:rPr>
              <w:t>падежах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https://m.edsoo.ru/f843a95e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Безударные падежные </w:t>
            </w:r>
            <w:r>
              <w:rPr>
                <w:spacing w:val="-2"/>
                <w:sz w:val="24"/>
              </w:rPr>
              <w:t>окончания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Имён существительных: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241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https://m.edsoo.ru/f8437768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https://m.edsoo.ru/f8437c72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Морфологический разбор имени </w:t>
            </w:r>
            <w:r>
              <w:rPr>
                <w:spacing w:val="-2"/>
                <w:sz w:val="24"/>
              </w:rPr>
              <w:t>существительного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https://m.edsoo.ru/f843ac10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Учимся пересказывать: выборочный устный пересказ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https://m.edsoo.ru/f843aabc</w:t>
              </w:r>
            </w:hyperlink>
          </w:p>
        </w:tc>
      </w:tr>
      <w:tr w:rsidR="00204028" w:rsidTr="00351C25">
        <w:trPr>
          <w:trHeight w:val="1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Правописание безударных падежных окончаний имён существительных в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Единственном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https://m.edsoo.ru/f843a152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 w:right="114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безударных падежных окончаний имен существительных во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Множественном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https://m.edsoo.ru/f843760a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Пишем подробный пересказ текста. </w:t>
            </w: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https://m.edsoo.ru/f84401e2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Имя прилагательное. Значение и употребление имён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https://m.edsoo.ru/f843ad5a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Зависимость формы имени прилагательного от формы имени существительного. Род и число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https://m.edsoo.ru/f843ae9a</w:t>
              </w:r>
            </w:hyperlink>
          </w:p>
          <w:p w:rsidR="00204028" w:rsidRDefault="005E4ECF" w:rsidP="00351C25">
            <w:pPr>
              <w:pStyle w:val="TableParagraph"/>
              <w:spacing w:before="5"/>
              <w:ind w:left="233"/>
              <w:rPr>
                <w:sz w:val="24"/>
              </w:rPr>
            </w:pPr>
            <w:hyperlink r:id="rId250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251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https://m.edsoo.ru/f843afda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Пишем сжатый пересказ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Склонение 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https://m.edsoo.ru/f843b818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https://m.edsoo.ru/f8438122</w:t>
              </w:r>
            </w:hyperlink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https://m.edsoo.ru/f843bac0</w:t>
              </w:r>
            </w:hyperlink>
          </w:p>
          <w:p w:rsidR="00204028" w:rsidRDefault="005E4ECF" w:rsidP="00351C25">
            <w:pPr>
              <w:pStyle w:val="TableParagraph"/>
              <w:spacing w:before="1"/>
              <w:ind w:left="233"/>
              <w:rPr>
                <w:sz w:val="24"/>
              </w:rPr>
            </w:pPr>
            <w:hyperlink r:id="rId255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256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https://m.edsoo.ru/f843bc28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Редактируем предложенный текст. Работа с деформированными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Предложениями и</w:t>
            </w:r>
            <w:r>
              <w:rPr>
                <w:spacing w:val="-2"/>
                <w:sz w:val="24"/>
              </w:rPr>
              <w:t xml:space="preserve"> текстом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https://m.edsoo.ru/f843966c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Особенности склонения </w:t>
            </w:r>
            <w:r>
              <w:rPr>
                <w:spacing w:val="-4"/>
                <w:sz w:val="24"/>
              </w:rPr>
              <w:t>имён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Прилагательных во множественном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https://m.edsoo.ru/f843c984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https://m.edsoo.ru/f843c7c2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Пишем сочинение-описание на тему. Составление сравнительного описания на заданную тему по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Данному </w:t>
            </w:r>
            <w:r>
              <w:rPr>
                <w:spacing w:val="-2"/>
                <w:sz w:val="24"/>
              </w:rPr>
              <w:t>началу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https://m.edsoo.ru/f843b67e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Морфологический разбор имени </w:t>
            </w:r>
            <w:r>
              <w:rPr>
                <w:spacing w:val="-2"/>
                <w:sz w:val="24"/>
              </w:rPr>
              <w:t>прилагательного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https://m.edsoo.ru/f843caec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Безударные падежные </w:t>
            </w:r>
            <w:r>
              <w:rPr>
                <w:spacing w:val="-2"/>
                <w:sz w:val="24"/>
              </w:rPr>
              <w:t>окончания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Имён прилагательных: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https://m.edsoo.ru/f843c42a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https://m.edsoo.ru/f843c42a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38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 xml:space="preserve">Можно ли по-разному читать один и тот же текст? Сравнение художественного и научного </w:t>
            </w:r>
            <w:r>
              <w:rPr>
                <w:spacing w:val="-2"/>
                <w:sz w:val="24"/>
              </w:rPr>
              <w:t>описания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https://m.edsoo.ru/f843f67a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морфология: Отработка темы«Имя </w:t>
            </w:r>
            <w:r>
              <w:rPr>
                <w:spacing w:val="-2"/>
                <w:sz w:val="24"/>
              </w:rPr>
              <w:t>прилагательное»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https://m.edsoo.ru/f8438276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Чем изучающее чтение отличается от ознакомительного чтения.</w:t>
            </w:r>
          </w:p>
          <w:p w:rsidR="00204028" w:rsidRDefault="00204028" w:rsidP="00351C2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>Написание текста по</w:t>
            </w:r>
            <w:r>
              <w:rPr>
                <w:spacing w:val="-2"/>
                <w:sz w:val="24"/>
              </w:rPr>
              <w:t xml:space="preserve"> репродукции</w:t>
            </w:r>
          </w:p>
          <w:p w:rsidR="00204028" w:rsidRDefault="00204028" w:rsidP="00351C2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https://m.edsoo.ru/f843617e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Нормы речевого </w:t>
            </w:r>
            <w:r>
              <w:rPr>
                <w:spacing w:val="-2"/>
                <w:sz w:val="24"/>
              </w:rPr>
              <w:t>этикета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https://m.edsoo.ru/f843508a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1050"/>
              <w:rPr>
                <w:sz w:val="24"/>
              </w:rPr>
            </w:pPr>
            <w:r>
              <w:rPr>
                <w:sz w:val="24"/>
              </w:rPr>
              <w:t xml:space="preserve">Правописание имён прилагательных: падежные </w:t>
            </w:r>
            <w:r>
              <w:rPr>
                <w:spacing w:val="-2"/>
                <w:sz w:val="24"/>
              </w:rPr>
              <w:t>окончания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Правописание падежных окончаний имен прилагательных в единственном 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Множественном числе.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Местоимение. Личные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https://m.edsoo.ru/f843cc40</w:t>
              </w:r>
            </w:hyperlink>
          </w:p>
        </w:tc>
      </w:tr>
      <w:tr w:rsidR="00204028" w:rsidTr="00351C25">
        <w:trPr>
          <w:trHeight w:val="1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лица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https://m.edsoo.ru/f843cda8</w:t>
              </w:r>
            </w:hyperlink>
          </w:p>
        </w:tc>
      </w:tr>
    </w:tbl>
    <w:p w:rsidR="00204028" w:rsidRDefault="00204028" w:rsidP="00204028">
      <w:pPr>
        <w:pStyle w:val="TableParagraph"/>
        <w:spacing w:line="273" w:lineRule="auto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105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Склонение личных местоимений. Склонение личных местоимений 3- го лица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https://m.edsoo.ru/f843cefc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Пишем текст по предложенному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1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https://m.edsoo.ru/f843d05a</w:t>
              </w:r>
            </w:hyperlink>
          </w:p>
          <w:p w:rsidR="00204028" w:rsidRDefault="005E4ECF" w:rsidP="00351C25">
            <w:pPr>
              <w:pStyle w:val="TableParagraph"/>
              <w:spacing w:before="1"/>
              <w:ind w:left="233"/>
              <w:rPr>
                <w:sz w:val="24"/>
              </w:rPr>
            </w:pPr>
            <w:hyperlink r:id="rId272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2"/>
              <w:ind w:left="233"/>
              <w:rPr>
                <w:sz w:val="24"/>
              </w:rPr>
            </w:pPr>
            <w:hyperlink r:id="rId273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https://m.edsoo.ru/f843d424</w:t>
              </w:r>
            </w:hyperlink>
          </w:p>
        </w:tc>
      </w:tr>
      <w:tr w:rsidR="00204028" w:rsidTr="00351C25">
        <w:trPr>
          <w:trHeight w:val="1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Особенности диалога. Составление текста по рисунку с включением диалога. Инсценировка диалога.</w:t>
            </w:r>
          </w:p>
          <w:p w:rsidR="00204028" w:rsidRDefault="00204028" w:rsidP="00351C25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 диалога по</w:t>
            </w:r>
            <w:r>
              <w:rPr>
                <w:spacing w:val="-2"/>
                <w:sz w:val="24"/>
              </w:rPr>
              <w:t xml:space="preserve"> данным</w:t>
            </w:r>
          </w:p>
          <w:p w:rsidR="00204028" w:rsidRDefault="00204028" w:rsidP="00351C25">
            <w:pPr>
              <w:pStyle w:val="TableParagraph"/>
              <w:spacing w:before="41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условиям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морфология: тема«Использование местоимений для устранения неоправданного повтора слов в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тексте»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https://m.edsoo.ru/f843d5a0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Раздельное написание личных местоимений с предлогами.</w:t>
            </w:r>
          </w:p>
          <w:p w:rsidR="00204028" w:rsidRDefault="00204028" w:rsidP="00351C2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Тренинг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2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Вспоминаем, как написать письмо, поздравительную открытку, объявление. Письмо. Написание поздравлениякпразднику8Марта. Подбор и составление объявлений</w:t>
            </w:r>
          </w:p>
          <w:p w:rsidR="00204028" w:rsidRDefault="00204028" w:rsidP="00351C2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Для стенной </w:t>
            </w:r>
            <w:r>
              <w:rPr>
                <w:spacing w:val="-2"/>
                <w:sz w:val="24"/>
              </w:rPr>
              <w:t>газеты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https://m.edsoo.ru/f84351f2</w:t>
              </w:r>
            </w:hyperlink>
          </w:p>
          <w:p w:rsidR="00204028" w:rsidRDefault="005E4ECF" w:rsidP="00351C25">
            <w:pPr>
              <w:pStyle w:val="TableParagraph"/>
              <w:spacing w:before="1"/>
              <w:ind w:left="233"/>
              <w:rPr>
                <w:sz w:val="24"/>
              </w:rPr>
            </w:pPr>
            <w:hyperlink r:id="rId276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277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https://m.edsoo.ru/f843d6f4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Глагол как 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5E4ECF" w:rsidP="00351C25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278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https://m.edsoo.ru/f843d866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Различение глаголов, </w:t>
            </w:r>
            <w:r>
              <w:rPr>
                <w:spacing w:val="-2"/>
                <w:sz w:val="24"/>
              </w:rPr>
              <w:t>отвечающих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 вопросы «что делать?»и«что </w:t>
            </w:r>
            <w:r>
              <w:rPr>
                <w:spacing w:val="-2"/>
                <w:sz w:val="24"/>
              </w:rPr>
              <w:t>сделать?»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https://m.edsoo.ru/f843dce4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Неопределенная форма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https://m.edsoo.ru/f843f210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Настоящее время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https://m.edsoo.ru/f84419e8</w:t>
              </w:r>
            </w:hyperlink>
          </w:p>
        </w:tc>
      </w:tr>
      <w:tr w:rsidR="00204028" w:rsidTr="00351C25">
        <w:trPr>
          <w:trHeight w:val="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Прошедшее время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Будущее время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https://m.edsoo.ru/f8441d08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Настоящее, прошедшее и будущее время 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https://m.edsoo.ru/f8441d08</w:t>
              </w:r>
            </w:hyperlink>
          </w:p>
        </w:tc>
      </w:tr>
      <w:tr w:rsidR="00204028" w:rsidTr="00351C25">
        <w:trPr>
          <w:trHeight w:val="1382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Речь :диалогическая и </w:t>
            </w:r>
            <w:r>
              <w:rPr>
                <w:spacing w:val="-2"/>
                <w:sz w:val="24"/>
              </w:rPr>
              <w:t>монологическая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https://m.edsoo.ru/f8435378</w:t>
              </w:r>
            </w:hyperlink>
          </w:p>
          <w:p w:rsidR="00204028" w:rsidRDefault="005E4ECF" w:rsidP="00351C25">
            <w:pPr>
              <w:pStyle w:val="TableParagraph"/>
              <w:spacing w:before="4"/>
              <w:ind w:left="233"/>
              <w:rPr>
                <w:sz w:val="24"/>
              </w:rPr>
            </w:pPr>
            <w:hyperlink r:id="rId285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286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https://m.edsoo.ru/f84354ea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Особенности разбора глаголов по </w:t>
            </w:r>
            <w:r>
              <w:rPr>
                <w:spacing w:val="-2"/>
                <w:sz w:val="24"/>
              </w:rPr>
              <w:t>составу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https://m.edsoo.ru/f84422b2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Глагол в</w:t>
            </w:r>
            <w:r>
              <w:rPr>
                <w:spacing w:val="-2"/>
                <w:sz w:val="24"/>
              </w:rPr>
              <w:t xml:space="preserve"> словосочетании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https://m.edsoo.ru/f8442dd4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Глагол в</w:t>
            </w:r>
            <w:r>
              <w:rPr>
                <w:spacing w:val="-2"/>
                <w:sz w:val="24"/>
              </w:rPr>
              <w:t xml:space="preserve"> предложении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https://m.edsoo.ru/f844168c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https://m.edsoo.ru/f843f7c4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Глаголы2-голица настоящего 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Будущего времени в единственном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https://m.edsoo.ru/f843f90e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Мягкий знак после шипящих на конце глаголов в форме2-голица единственного числа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https://m.edsoo.ru/f843fa44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 w:right="897"/>
              <w:rPr>
                <w:sz w:val="24"/>
              </w:rPr>
            </w:pPr>
            <w:r>
              <w:rPr>
                <w:sz w:val="24"/>
              </w:rPr>
              <w:t>Отрабатываем правописание глаголов в форме 2го лица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Единственного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IиII спряжение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https://m.edsoo.ru/f84402f0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Личные формы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https://m.edsoo.ru/f8440408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Личные окончания глаголов IиII </w:t>
            </w:r>
            <w:r>
              <w:rPr>
                <w:spacing w:val="-2"/>
                <w:sz w:val="24"/>
              </w:rPr>
              <w:t>спряжения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https://m.edsoo.ru/f844052a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Способы определения IиII спряжения 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 w:right="175"/>
              <w:rPr>
                <w:sz w:val="24"/>
              </w:rPr>
            </w:pPr>
            <w:r>
              <w:rPr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399"/>
              <w:rPr>
                <w:sz w:val="24"/>
              </w:rPr>
            </w:pPr>
            <w:r>
              <w:rPr>
                <w:sz w:val="24"/>
              </w:rPr>
              <w:t>Пишем сочинение-повествование на тему. Составление рассказа (сказки) по содержанию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пословицы, </w:t>
            </w:r>
            <w:r>
              <w:rPr>
                <w:spacing w:val="-2"/>
                <w:sz w:val="24"/>
              </w:rPr>
              <w:t>фрвзеологизма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>Отрабатываем правило определения спряжения глаголов с безударными личными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38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окончаниями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Отрабатываем </w:t>
            </w:r>
            <w:r>
              <w:rPr>
                <w:spacing w:val="-2"/>
                <w:sz w:val="24"/>
              </w:rPr>
              <w:t>правописание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 w:right="688"/>
              <w:rPr>
                <w:sz w:val="24"/>
              </w:rPr>
            </w:pPr>
            <w:r>
              <w:rPr>
                <w:sz w:val="24"/>
              </w:rPr>
              <w:t xml:space="preserve">Безударных личных окончаний </w:t>
            </w:r>
            <w:r>
              <w:rPr>
                <w:spacing w:val="-2"/>
                <w:sz w:val="24"/>
              </w:rPr>
              <w:t>глаголов-исключений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https://m.edsoo.ru/f84410a6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https://m.edsoo.ru/f8440732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Отрабатываем правописание безударных личных окончаний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https://m.edsoo.ru/f844087c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https://m.edsoo.ru/f8440a2a</w:t>
              </w:r>
            </w:hyperlink>
          </w:p>
        </w:tc>
      </w:tr>
      <w:tr w:rsidR="00204028" w:rsidTr="00351C25">
        <w:trPr>
          <w:trHeight w:val="1049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Отрабатываем трудные </w:t>
            </w:r>
            <w:r>
              <w:rPr>
                <w:spacing w:val="-2"/>
                <w:sz w:val="24"/>
              </w:rPr>
              <w:t>случаи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Написания безударных личных окончаний 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https://m.edsoo.ru/f84412f4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морфология: Что такое возвратные </w:t>
            </w:r>
            <w:r>
              <w:rPr>
                <w:spacing w:val="-2"/>
                <w:sz w:val="24"/>
              </w:rPr>
              <w:t>глаголы?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https://m.edsoo.ru/f843fb98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Правописание глаголов на-ться и– </w:t>
            </w:r>
            <w:r>
              <w:rPr>
                <w:spacing w:val="-4"/>
                <w:sz w:val="24"/>
              </w:rPr>
              <w:t>тся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https://m.edsoo.ru/f843fcd8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897"/>
              <w:rPr>
                <w:sz w:val="24"/>
              </w:rPr>
            </w:pPr>
            <w:r>
              <w:rPr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https://m.edsoo.ru/f84400ac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Частица НЕ,её значение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https://m.edsoo.ru/f843db72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 w:line="273" w:lineRule="auto"/>
              <w:ind w:left="239"/>
              <w:rPr>
                <w:sz w:val="24"/>
              </w:rPr>
            </w:pPr>
            <w:r>
              <w:rPr>
                <w:sz w:val="24"/>
              </w:rPr>
              <w:t>Пишем сочинение-рассуждение на тему. Составление текста-</w:t>
            </w:r>
          </w:p>
          <w:p w:rsidR="00204028" w:rsidRDefault="00204028" w:rsidP="00351C2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Рассуждения по таблице ,</w:t>
            </w:r>
            <w:r>
              <w:rPr>
                <w:spacing w:val="-2"/>
                <w:sz w:val="24"/>
              </w:rPr>
              <w:t>правилу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https://m.edsoo.ru/f843bd72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Правописание глаголов в прошедшем времени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https://m.edsoo.ru/f844179a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https://m.edsoo.ru/f8442078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Морфологический разбор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https://m.edsoo.ru/f8442cb2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Обобщение знаний о </w:t>
            </w:r>
            <w:r>
              <w:rPr>
                <w:spacing w:val="-2"/>
                <w:sz w:val="24"/>
              </w:rPr>
              <w:t>глаголе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https://m.edsoo.ru/fa25110e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Глагол: 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https://m.edsoo.ru/f844219a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 урок по разделу морфология: проверочная работа/ Всероссийская проверочная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3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https://m.edsoo.ru/f8442b90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морфология. Отработка темы</w:t>
            </w:r>
          </w:p>
          <w:p w:rsidR="00204028" w:rsidRDefault="00204028" w:rsidP="00351C2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«Глагол»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https://m.edsoo.ru/f844157e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https://m.edsoo.ru/f8436e12</w:t>
              </w:r>
            </w:hyperlink>
          </w:p>
        </w:tc>
      </w:tr>
      <w:tr w:rsidR="00204028" w:rsidTr="00351C25">
        <w:trPr>
          <w:trHeight w:val="104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 по</w:t>
            </w:r>
            <w:r>
              <w:rPr>
                <w:spacing w:val="-2"/>
                <w:sz w:val="24"/>
              </w:rPr>
              <w:t xml:space="preserve"> разделу</w:t>
            </w:r>
          </w:p>
          <w:p w:rsidR="00204028" w:rsidRDefault="00204028" w:rsidP="00351C25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морфология: глагол. Отработка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https://m.edsoo.ru/f8439306</w:t>
              </w:r>
            </w:hyperlink>
          </w:p>
        </w:tc>
      </w:tr>
      <w:tr w:rsidR="00204028" w:rsidTr="00351C25">
        <w:trPr>
          <w:trHeight w:val="717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Р/р.Пишем подробный пересказ текста. </w:t>
            </w: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https://m.edsoo.ru/f84418c6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https://m.edsoo.ru/f843d9e2</w:t>
              </w:r>
            </w:hyperlink>
          </w:p>
        </w:tc>
      </w:tr>
    </w:tbl>
    <w:p w:rsidR="00204028" w:rsidRDefault="00204028" w:rsidP="00204028">
      <w:pPr>
        <w:pStyle w:val="TableParagraph"/>
        <w:spacing w:line="330" w:lineRule="atLeast"/>
        <w:rPr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pStyle w:val="a3"/>
        <w:ind w:left="0"/>
        <w:jc w:val="left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4385"/>
        <w:gridCol w:w="1251"/>
        <w:gridCol w:w="1489"/>
        <w:gridCol w:w="1591"/>
        <w:gridCol w:w="1123"/>
        <w:gridCol w:w="3436"/>
      </w:tblGrid>
      <w:tr w:rsidR="00204028" w:rsidTr="00351C25">
        <w:trPr>
          <w:trHeight w:val="718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https://m.edsoo.ru/f84424ec</w:t>
              </w:r>
            </w:hyperlink>
          </w:p>
        </w:tc>
      </w:tr>
      <w:tr w:rsidR="00204028" w:rsidTr="00351C25">
        <w:trPr>
          <w:trHeight w:val="1050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Как сделать текст </w:t>
            </w:r>
            <w:r>
              <w:rPr>
                <w:spacing w:val="-2"/>
                <w:sz w:val="24"/>
              </w:rPr>
              <w:t>интереснее.</w:t>
            </w:r>
          </w:p>
          <w:p w:rsidR="00204028" w:rsidRDefault="00204028" w:rsidP="00351C25">
            <w:pPr>
              <w:pStyle w:val="TableParagraph"/>
              <w:spacing w:before="4" w:line="330" w:lineRule="atLeast"/>
              <w:ind w:left="239" w:right="753"/>
              <w:rPr>
                <w:sz w:val="24"/>
              </w:rPr>
            </w:pPr>
            <w:r>
              <w:rPr>
                <w:sz w:val="24"/>
              </w:rPr>
              <w:t>Составление текста по репродукции картины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Наблюдаем за написанием разных частей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https://m.edsoo.ru/fa251c12</w:t>
              </w:r>
            </w:hyperlink>
          </w:p>
        </w:tc>
      </w:tr>
      <w:tr w:rsidR="00204028" w:rsidTr="00351C25">
        <w:trPr>
          <w:trHeight w:val="715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https://m.edsoo.ru/fa251956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https://m.edsoo.ru/f8442a6e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9" w:right="97"/>
              <w:rPr>
                <w:sz w:val="24"/>
              </w:rPr>
            </w:pPr>
            <w:r>
              <w:rPr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7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217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https://m.edsoo.ru/f84423d4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https://m.edsoo.ru/f843639a</w:t>
              </w:r>
            </w:hyperlink>
          </w:p>
        </w:tc>
      </w:tr>
      <w:tr w:rsidR="00204028" w:rsidTr="00351C25">
        <w:trPr>
          <w:trHeight w:val="716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Звуко-буквенный разбор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16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https://m.edsoo.ru/f84364e4</w:t>
              </w:r>
            </w:hyperlink>
          </w:p>
        </w:tc>
      </w:tr>
      <w:tr w:rsidR="00204028" w:rsidTr="00351C25">
        <w:trPr>
          <w:trHeight w:val="1383"/>
        </w:trPr>
        <w:tc>
          <w:tcPr>
            <w:tcW w:w="1052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38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9" w:right="216"/>
              <w:rPr>
                <w:sz w:val="24"/>
              </w:rPr>
            </w:pPr>
            <w:r>
              <w:rPr>
                <w:sz w:val="24"/>
              </w:rPr>
              <w:t>Резервный урок по разделу орфография: проверочная работа по теме «Чему мы научились на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Уроках правописания в 4</w:t>
            </w:r>
            <w:r>
              <w:rPr>
                <w:spacing w:val="-2"/>
                <w:sz w:val="24"/>
              </w:rPr>
              <w:t xml:space="preserve"> классе»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6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https://m.edsoo.ru/fa251adc</w:t>
              </w:r>
            </w:hyperlink>
          </w:p>
          <w:p w:rsidR="00204028" w:rsidRDefault="005E4ECF" w:rsidP="00351C25">
            <w:pPr>
              <w:pStyle w:val="TableParagraph"/>
              <w:spacing w:line="288" w:lineRule="exact"/>
              <w:ind w:left="233"/>
              <w:rPr>
                <w:sz w:val="24"/>
              </w:rPr>
            </w:pPr>
            <w:hyperlink r:id="rId325">
              <w:r w:rsidR="00204028">
                <w:rPr>
                  <w:spacing w:val="-10"/>
                  <w:sz w:val="24"/>
                </w:rPr>
                <w:t>,</w:t>
              </w:r>
            </w:hyperlink>
          </w:p>
          <w:p w:rsidR="00204028" w:rsidRDefault="005E4ECF" w:rsidP="00351C25">
            <w:pPr>
              <w:pStyle w:val="TableParagraph"/>
              <w:spacing w:before="44"/>
              <w:ind w:left="233"/>
              <w:rPr>
                <w:sz w:val="24"/>
              </w:rPr>
            </w:pPr>
            <w:hyperlink r:id="rId326">
              <w:r w:rsidR="00204028">
                <w:rPr>
                  <w:color w:val="0000FF"/>
                  <w:spacing w:val="-2"/>
                  <w:sz w:val="24"/>
                  <w:u w:val="single" w:color="0000FF"/>
                </w:rPr>
                <w:t>https://m.edsoo.ru/fa251d48</w:t>
              </w:r>
            </w:hyperlink>
          </w:p>
        </w:tc>
      </w:tr>
      <w:tr w:rsidR="00204028" w:rsidTr="00351C25">
        <w:trPr>
          <w:trHeight w:val="585"/>
        </w:trPr>
        <w:tc>
          <w:tcPr>
            <w:tcW w:w="5437" w:type="dxa"/>
            <w:gridSpan w:val="2"/>
          </w:tcPr>
          <w:p w:rsidR="00204028" w:rsidRDefault="00204028" w:rsidP="00351C2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51" w:type="dxa"/>
          </w:tcPr>
          <w:p w:rsidR="00204028" w:rsidRDefault="00204028" w:rsidP="00351C25">
            <w:pPr>
              <w:pStyle w:val="TableParagraph"/>
              <w:spacing w:before="149"/>
              <w:ind w:left="2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489" w:type="dxa"/>
          </w:tcPr>
          <w:p w:rsidR="00204028" w:rsidRDefault="00204028" w:rsidP="00351C25">
            <w:pPr>
              <w:pStyle w:val="TableParagraph"/>
              <w:spacing w:before="14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91" w:type="dxa"/>
          </w:tcPr>
          <w:p w:rsidR="00204028" w:rsidRDefault="00204028" w:rsidP="00351C25">
            <w:pPr>
              <w:pStyle w:val="TableParagraph"/>
              <w:spacing w:before="149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559" w:type="dxa"/>
            <w:gridSpan w:val="2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04028" w:rsidRDefault="00204028" w:rsidP="00204028">
      <w:pPr>
        <w:pStyle w:val="TableParagraph"/>
        <w:rPr>
          <w:rFonts w:ascii="Times New Roman"/>
          <w:sz w:val="24"/>
        </w:rPr>
        <w:sectPr w:rsidR="00204028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204028" w:rsidRDefault="00204028" w:rsidP="00204028">
      <w:pPr>
        <w:spacing w:before="89"/>
        <w:ind w:left="827"/>
        <w:rPr>
          <w:b/>
          <w:sz w:val="24"/>
        </w:rPr>
      </w:pPr>
      <w:r>
        <w:rPr>
          <w:b/>
          <w:sz w:val="24"/>
        </w:rPr>
        <w:lastRenderedPageBreak/>
        <w:t xml:space="preserve">ПРОВЕРЯЕМЫЕ ТРЕБОВАНИЯ К РЕЗУЛЬТАТАМ ОСВОЕНИЯ </w:t>
      </w:r>
      <w:r>
        <w:rPr>
          <w:b/>
          <w:spacing w:val="-2"/>
          <w:sz w:val="24"/>
        </w:rPr>
        <w:t>ОСНОВНОЙ</w:t>
      </w:r>
    </w:p>
    <w:p w:rsidR="00204028" w:rsidRDefault="00204028" w:rsidP="00204028">
      <w:pPr>
        <w:pStyle w:val="a3"/>
        <w:spacing w:before="25"/>
        <w:ind w:left="0"/>
        <w:jc w:val="left"/>
        <w:rPr>
          <w:b/>
        </w:rPr>
      </w:pPr>
    </w:p>
    <w:p w:rsidR="00204028" w:rsidRDefault="00204028" w:rsidP="00204028">
      <w:pPr>
        <w:spacing w:line="441" w:lineRule="auto"/>
        <w:ind w:left="4717" w:right="3009" w:hanging="1596"/>
        <w:rPr>
          <w:b/>
          <w:sz w:val="24"/>
        </w:rPr>
      </w:pPr>
      <w:r>
        <w:rPr>
          <w:b/>
          <w:sz w:val="24"/>
        </w:rPr>
        <w:t>ОБРАЗОВАТЕЛЬНОЙ ПРОГРАММЫ 1 КЛАСС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8744"/>
      </w:tblGrid>
      <w:tr w:rsidR="00204028" w:rsidTr="00351C25">
        <w:trPr>
          <w:trHeight w:val="1715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8" w:line="276" w:lineRule="auto"/>
              <w:ind w:left="378" w:right="134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6" w:lineRule="auto"/>
              <w:ind w:left="374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7"/>
              <w:ind w:right="5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1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Выделятьзвукииз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803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8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Различатьгласныеисогласныезвуки(втомчислеразличатьв</w:t>
            </w:r>
            <w:r>
              <w:rPr>
                <w:spacing w:val="-2"/>
                <w:sz w:val="24"/>
              </w:rPr>
              <w:t>словах</w:t>
            </w:r>
          </w:p>
          <w:p w:rsidR="00204028" w:rsidRDefault="00204028" w:rsidP="00351C25">
            <w:pPr>
              <w:pStyle w:val="TableParagraph"/>
              <w:spacing w:before="87"/>
              <w:ind w:left="468"/>
              <w:rPr>
                <w:sz w:val="24"/>
              </w:rPr>
            </w:pPr>
            <w:r>
              <w:rPr>
                <w:sz w:val="24"/>
              </w:rPr>
              <w:t>согласныйзвук[й’]игласныйзвук</w:t>
            </w:r>
            <w:r>
              <w:rPr>
                <w:spacing w:val="-4"/>
                <w:sz w:val="24"/>
              </w:rPr>
              <w:t>[и])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Различатьударныеибезударныегласные</w:t>
            </w:r>
            <w:r>
              <w:rPr>
                <w:spacing w:val="-2"/>
                <w:sz w:val="24"/>
              </w:rPr>
              <w:t>звуки</w:t>
            </w:r>
          </w:p>
        </w:tc>
      </w:tr>
      <w:tr w:rsidR="00204028" w:rsidTr="00351C25">
        <w:trPr>
          <w:trHeight w:val="802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6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Различатьсогласныезвуки:мягкиеитвёрдые,звонкиеиглухие</w:t>
            </w:r>
            <w:r>
              <w:rPr>
                <w:spacing w:val="-4"/>
                <w:sz w:val="24"/>
              </w:rPr>
              <w:t>(вне</w:t>
            </w:r>
          </w:p>
          <w:p w:rsidR="00204028" w:rsidRDefault="00204028" w:rsidP="00351C25">
            <w:pPr>
              <w:pStyle w:val="TableParagraph"/>
              <w:spacing w:before="88"/>
              <w:ind w:left="468"/>
              <w:rPr>
                <w:sz w:val="24"/>
              </w:rPr>
            </w:pPr>
            <w:r>
              <w:rPr>
                <w:sz w:val="24"/>
              </w:rPr>
              <w:t>словаив</w:t>
            </w:r>
            <w:r>
              <w:rPr>
                <w:spacing w:val="-2"/>
                <w:sz w:val="24"/>
              </w:rPr>
              <w:t>слове)</w:t>
            </w:r>
          </w:p>
        </w:tc>
      </w:tr>
      <w:tr w:rsidR="00204028" w:rsidTr="00351C25">
        <w:trPr>
          <w:trHeight w:val="1178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 w:line="309" w:lineRule="auto"/>
              <w:ind w:left="468"/>
              <w:rPr>
                <w:sz w:val="24"/>
              </w:rPr>
            </w:pPr>
            <w:r>
              <w:rPr>
                <w:sz w:val="24"/>
              </w:rPr>
              <w:t>Определять количество слогов в слове; делить слова на слоги (простые случаи:словабезстечениясогласных);определятьвслове</w:t>
            </w:r>
            <w:r>
              <w:rPr>
                <w:spacing w:val="-2"/>
                <w:sz w:val="24"/>
              </w:rPr>
              <w:t>ударный</w:t>
            </w:r>
          </w:p>
          <w:p w:rsidR="00204028" w:rsidRDefault="00204028" w:rsidP="00351C25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слог</w:t>
            </w:r>
          </w:p>
        </w:tc>
      </w:tr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0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0"/>
              <w:ind w:right="5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Графика</w:t>
            </w:r>
          </w:p>
        </w:tc>
      </w:tr>
      <w:tr w:rsidR="00204028" w:rsidTr="00351C25">
        <w:trPr>
          <w:trHeight w:val="425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8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Различатьпонятия«звук»и</w:t>
            </w:r>
            <w:r>
              <w:rPr>
                <w:spacing w:val="-2"/>
                <w:sz w:val="24"/>
              </w:rPr>
              <w:t>«буква»</w:t>
            </w:r>
          </w:p>
        </w:tc>
      </w:tr>
      <w:tr w:rsidR="00204028" w:rsidTr="00351C25">
        <w:trPr>
          <w:trHeight w:val="802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8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3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Обозначатьнаписьмемягкостьсогласныхзвуковбуквами</w:t>
            </w:r>
            <w:r>
              <w:rPr>
                <w:spacing w:val="-60"/>
                <w:sz w:val="25"/>
              </w:rPr>
              <w:t>е</w:t>
            </w:r>
            <w:r>
              <w:rPr>
                <w:spacing w:val="44"/>
                <w:sz w:val="25"/>
              </w:rPr>
              <w:t>,</w:t>
            </w:r>
            <w:r>
              <w:rPr>
                <w:spacing w:val="-60"/>
                <w:sz w:val="25"/>
              </w:rPr>
              <w:t>ё</w:t>
            </w:r>
            <w:r>
              <w:rPr>
                <w:spacing w:val="44"/>
                <w:sz w:val="25"/>
              </w:rPr>
              <w:t>,</w:t>
            </w:r>
            <w:r>
              <w:rPr>
                <w:spacing w:val="-59"/>
                <w:sz w:val="25"/>
              </w:rPr>
              <w:t>ю</w:t>
            </w:r>
            <w:r>
              <w:rPr>
                <w:spacing w:val="44"/>
                <w:sz w:val="25"/>
              </w:rPr>
              <w:t>,</w:t>
            </w:r>
            <w:r>
              <w:rPr>
                <w:spacing w:val="32"/>
                <w:sz w:val="25"/>
              </w:rPr>
              <w:t>я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76"/>
              <w:ind w:left="468"/>
              <w:rPr>
                <w:sz w:val="24"/>
              </w:rPr>
            </w:pPr>
            <w:r>
              <w:rPr>
                <w:sz w:val="24"/>
              </w:rPr>
              <w:t>буквой</w:t>
            </w:r>
            <w:r>
              <w:rPr>
                <w:sz w:val="25"/>
              </w:rPr>
              <w:t>ь</w:t>
            </w:r>
            <w:r>
              <w:rPr>
                <w:sz w:val="24"/>
              </w:rPr>
              <w:t>вконце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Правильноназыватьбуквырусского</w:t>
            </w:r>
            <w:r>
              <w:rPr>
                <w:spacing w:val="-2"/>
                <w:sz w:val="24"/>
              </w:rPr>
              <w:t>алфавита</w:t>
            </w:r>
          </w:p>
        </w:tc>
      </w:tr>
      <w:tr w:rsidR="00204028" w:rsidTr="00351C25">
        <w:trPr>
          <w:trHeight w:val="802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8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Использоватьзнаниепоследовательностибукврусскогоалфавита</w:t>
            </w:r>
            <w:r>
              <w:rPr>
                <w:spacing w:val="-5"/>
                <w:sz w:val="24"/>
              </w:rPr>
              <w:t>для</w:t>
            </w:r>
          </w:p>
          <w:p w:rsidR="00204028" w:rsidRDefault="00204028" w:rsidP="00351C25">
            <w:pPr>
              <w:pStyle w:val="TableParagraph"/>
              <w:spacing w:before="87"/>
              <w:ind w:left="468"/>
              <w:rPr>
                <w:sz w:val="24"/>
              </w:rPr>
            </w:pPr>
            <w:r>
              <w:rPr>
                <w:sz w:val="24"/>
              </w:rPr>
              <w:t xml:space="preserve">упорядочениянебольшогосписка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204028" w:rsidTr="00351C25">
        <w:trPr>
          <w:trHeight w:val="803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7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Писатьаккуратнымразборчивымпочеркомбезискаженийзаглавные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88"/>
              <w:ind w:left="468"/>
              <w:rPr>
                <w:sz w:val="24"/>
              </w:rPr>
            </w:pPr>
            <w:r>
              <w:rPr>
                <w:sz w:val="24"/>
              </w:rPr>
              <w:t>строчныебуквы,соединениябукв,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0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0"/>
              <w:ind w:right="5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0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Выделятьсловаиз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0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Находитьвтекстеслова,значениекоторыхтребует</w:t>
            </w:r>
            <w:r>
              <w:rPr>
                <w:spacing w:val="-2"/>
                <w:sz w:val="24"/>
              </w:rPr>
              <w:t>уточнения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8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25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5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8744"/>
      </w:tblGrid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Различатьсловои</w:t>
            </w:r>
            <w:r>
              <w:rPr>
                <w:spacing w:val="-2"/>
                <w:sz w:val="24"/>
              </w:rPr>
              <w:t>предложение</w:t>
            </w:r>
          </w:p>
        </w:tc>
      </w:tr>
      <w:tr w:rsidR="00204028" w:rsidTr="00351C25">
        <w:trPr>
          <w:trHeight w:val="425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Составлятьпредложениеизнабораформ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9"/>
              <w:ind w:right="5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>пунктуация</w:t>
            </w:r>
          </w:p>
        </w:tc>
      </w:tr>
      <w:tr w:rsidR="00204028" w:rsidTr="00351C25">
        <w:trPr>
          <w:trHeight w:val="803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7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Применятьизученныеправилаправописания:знакипрепинания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85"/>
              <w:ind w:left="468"/>
              <w:rPr>
                <w:sz w:val="24"/>
              </w:rPr>
            </w:pPr>
            <w:r>
              <w:rPr>
                <w:sz w:val="24"/>
              </w:rPr>
              <w:t>концепредложения:точка,вопросительныйивосклицательный</w:t>
            </w:r>
            <w:r>
              <w:rPr>
                <w:spacing w:val="-2"/>
                <w:sz w:val="24"/>
              </w:rPr>
              <w:t>знаки</w:t>
            </w:r>
          </w:p>
        </w:tc>
      </w:tr>
      <w:tr w:rsidR="00204028" w:rsidTr="00351C25">
        <w:trPr>
          <w:trHeight w:val="268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0" w:line="307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Применять изученные правила правописания: раздельное написание словвпредложении;заглавная буквавначалепредложенияивименах собственных(именаифамилиилюдей,кличкиживотных);перенос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spacing w:val="-56"/>
                <w:w w:val="98"/>
                <w:sz w:val="25"/>
              </w:rPr>
              <w:t>ж</w:t>
            </w:r>
            <w:r>
              <w:rPr>
                <w:spacing w:val="-55"/>
                <w:w w:val="98"/>
                <w:sz w:val="25"/>
              </w:rPr>
              <w:t>и</w:t>
            </w:r>
            <w:r>
              <w:rPr>
                <w:spacing w:val="37"/>
                <w:w w:val="98"/>
                <w:sz w:val="25"/>
              </w:rPr>
              <w:t>,</w:t>
            </w:r>
            <w:r>
              <w:rPr>
                <w:spacing w:val="-56"/>
                <w:w w:val="98"/>
                <w:sz w:val="25"/>
              </w:rPr>
              <w:t>ш</w:t>
            </w:r>
            <w:r>
              <w:rPr>
                <w:spacing w:val="52"/>
                <w:w w:val="98"/>
                <w:sz w:val="25"/>
              </w:rPr>
              <w:t>и</w:t>
            </w:r>
            <w:r>
              <w:rPr>
                <w:spacing w:val="36"/>
                <w:w w:val="102"/>
                <w:sz w:val="24"/>
              </w:rPr>
              <w:t>(</w:t>
            </w:r>
            <w:r>
              <w:rPr>
                <w:spacing w:val="37"/>
                <w:w w:val="102"/>
                <w:sz w:val="24"/>
              </w:rPr>
              <w:t>в</w:t>
            </w:r>
            <w:r>
              <w:rPr>
                <w:sz w:val="24"/>
              </w:rPr>
              <w:t>положении подударением),</w:t>
            </w:r>
            <w:r>
              <w:rPr>
                <w:spacing w:val="-63"/>
                <w:sz w:val="25"/>
              </w:rPr>
              <w:t>ча,ща,чу,</w:t>
            </w:r>
            <w:r>
              <w:rPr>
                <w:spacing w:val="-57"/>
                <w:sz w:val="25"/>
              </w:rPr>
              <w:t>щу</w:t>
            </w:r>
            <w:r>
              <w:rPr>
                <w:spacing w:val="-57"/>
                <w:sz w:val="24"/>
              </w:rPr>
              <w:t>;</w:t>
            </w:r>
            <w:r>
              <w:rPr>
                <w:sz w:val="24"/>
              </w:rPr>
              <w:t>непроверяемыегласныеисогласные</w:t>
            </w:r>
          </w:p>
          <w:p w:rsidR="00204028" w:rsidRDefault="00204028" w:rsidP="00351C25">
            <w:pPr>
              <w:pStyle w:val="TableParagraph"/>
              <w:spacing w:before="2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(переченьсловворфографическомсловаре</w:t>
            </w:r>
            <w:r>
              <w:rPr>
                <w:spacing w:val="-2"/>
                <w:sz w:val="24"/>
              </w:rPr>
              <w:t>учебника)</w:t>
            </w:r>
          </w:p>
        </w:tc>
      </w:tr>
      <w:tr w:rsidR="00204028" w:rsidTr="00351C25">
        <w:trPr>
          <w:trHeight w:val="802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6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Правильносписывать(безпропусковиискаженийбукв)слова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87"/>
              <w:ind w:left="468"/>
              <w:rPr>
                <w:sz w:val="24"/>
              </w:rPr>
            </w:pPr>
            <w:r>
              <w:rPr>
                <w:sz w:val="24"/>
              </w:rPr>
              <w:t>предложения,текстыобъёмомнеболее25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204028" w:rsidTr="00351C25">
        <w:trPr>
          <w:trHeight w:val="1180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tabs>
                <w:tab w:val="left" w:pos="1456"/>
                <w:tab w:val="left" w:pos="2078"/>
                <w:tab w:val="left" w:pos="3297"/>
                <w:tab w:val="left" w:pos="3979"/>
                <w:tab w:val="left" w:pos="5342"/>
                <w:tab w:val="left" w:pos="5700"/>
                <w:tab w:val="left" w:pos="7120"/>
                <w:tab w:val="left" w:pos="7932"/>
              </w:tabs>
              <w:spacing w:before="49" w:line="309" w:lineRule="auto"/>
              <w:ind w:left="468" w:right="100"/>
              <w:rPr>
                <w:sz w:val="24"/>
              </w:rPr>
            </w:pPr>
            <w:r>
              <w:rPr>
                <w:spacing w:val="-2"/>
                <w:sz w:val="24"/>
              </w:rPr>
              <w:t>Писать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диктовку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(без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пропусков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искажений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слова, </w:t>
            </w:r>
            <w:r>
              <w:rPr>
                <w:sz w:val="24"/>
              </w:rPr>
              <w:t>предложенияиз3–5слов,текстыобъёмомнеболее20</w:t>
            </w:r>
            <w:r>
              <w:rPr>
                <w:spacing w:val="-2"/>
                <w:sz w:val="24"/>
              </w:rPr>
              <w:t>слов,</w:t>
            </w:r>
          </w:p>
          <w:p w:rsidR="00204028" w:rsidRDefault="00204028" w:rsidP="00351C25">
            <w:pPr>
              <w:pStyle w:val="TableParagraph"/>
              <w:spacing w:before="4"/>
              <w:ind w:left="468"/>
              <w:rPr>
                <w:sz w:val="24"/>
              </w:rPr>
            </w:pPr>
            <w:r>
              <w:rPr>
                <w:sz w:val="24"/>
              </w:rPr>
              <w:t>правописаниекоторыхнерасходитсяс</w:t>
            </w:r>
            <w:r>
              <w:rPr>
                <w:spacing w:val="-2"/>
                <w:sz w:val="24"/>
              </w:rPr>
              <w:t xml:space="preserve"> произношением</w:t>
            </w:r>
          </w:p>
        </w:tc>
      </w:tr>
      <w:tr w:rsidR="00204028" w:rsidTr="00351C25">
        <w:trPr>
          <w:trHeight w:val="425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7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Находитьиисправлятьошибкинаизученныеправила,</w:t>
            </w:r>
            <w:r>
              <w:rPr>
                <w:spacing w:val="-2"/>
                <w:sz w:val="24"/>
              </w:rPr>
              <w:t>описки</w:t>
            </w:r>
          </w:p>
        </w:tc>
      </w:tr>
      <w:tr w:rsidR="00204028" w:rsidTr="00351C25">
        <w:trPr>
          <w:trHeight w:val="427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51"/>
              <w:ind w:right="5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426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48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Пониматьпрослушанный</w:t>
            </w:r>
            <w:r>
              <w:rPr>
                <w:spacing w:val="-2"/>
                <w:sz w:val="24"/>
              </w:rPr>
              <w:t>текст</w:t>
            </w:r>
          </w:p>
        </w:tc>
      </w:tr>
      <w:tr w:rsidR="00204028" w:rsidTr="00351C25">
        <w:trPr>
          <w:trHeight w:val="1179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tabs>
                <w:tab w:val="left" w:pos="1476"/>
                <w:tab w:val="left" w:pos="2332"/>
                <w:tab w:val="left" w:pos="2716"/>
                <w:tab w:val="left" w:pos="3364"/>
                <w:tab w:val="left" w:pos="4108"/>
                <w:tab w:val="left" w:pos="4562"/>
                <w:tab w:val="left" w:pos="6268"/>
                <w:tab w:val="left" w:pos="7524"/>
                <w:tab w:val="left" w:pos="8520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Читать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вслух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себя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пониманием)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короткие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7" w:line="370" w:lineRule="atLeast"/>
              <w:ind w:left="468" w:right="172"/>
              <w:rPr>
                <w:sz w:val="24"/>
              </w:rPr>
            </w:pPr>
            <w:r>
              <w:rPr>
                <w:sz w:val="24"/>
              </w:rPr>
              <w:t>соблюдением интонации и пауз в соответствии со знаками препинанияв конце предложения</w:t>
            </w:r>
          </w:p>
        </w:tc>
      </w:tr>
      <w:tr w:rsidR="00204028" w:rsidTr="00351C25">
        <w:trPr>
          <w:trHeight w:val="803"/>
        </w:trPr>
        <w:tc>
          <w:tcPr>
            <w:tcW w:w="1569" w:type="dxa"/>
          </w:tcPr>
          <w:p w:rsidR="00204028" w:rsidRDefault="00204028" w:rsidP="00351C25">
            <w:pPr>
              <w:pStyle w:val="TableParagraph"/>
              <w:spacing w:before="236"/>
              <w:ind w:right="4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74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Устносоставлятьтекстиз3–5предложенийпосюжетнымкартинкам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87"/>
              <w:ind w:left="468"/>
              <w:rPr>
                <w:sz w:val="24"/>
              </w:rPr>
            </w:pPr>
            <w:r>
              <w:rPr>
                <w:sz w:val="24"/>
              </w:rPr>
              <w:t>наоснове</w:t>
            </w:r>
            <w:r>
              <w:rPr>
                <w:spacing w:val="-2"/>
                <w:sz w:val="24"/>
              </w:rPr>
              <w:t xml:space="preserve"> наблюдений</w:t>
            </w:r>
          </w:p>
        </w:tc>
      </w:tr>
    </w:tbl>
    <w:p w:rsidR="00204028" w:rsidRDefault="00204028" w:rsidP="00204028">
      <w:pPr>
        <w:pStyle w:val="a5"/>
        <w:numPr>
          <w:ilvl w:val="0"/>
          <w:numId w:val="4"/>
        </w:numPr>
        <w:tabs>
          <w:tab w:val="left" w:pos="220"/>
        </w:tabs>
        <w:spacing w:before="204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a3"/>
        <w:spacing w:before="2"/>
        <w:ind w:left="0"/>
        <w:jc w:val="left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746"/>
      </w:tblGrid>
      <w:tr w:rsidR="00204028" w:rsidTr="00351C25">
        <w:trPr>
          <w:trHeight w:val="171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378" w:right="131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3" w:lineRule="auto"/>
              <w:ind w:left="375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04028" w:rsidTr="00351C25">
        <w:trPr>
          <w:trHeight w:val="45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Фонетика.Графика.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858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Характеризоватьсогласныезвукивнесловаивсловепо</w:t>
            </w:r>
            <w:r>
              <w:rPr>
                <w:spacing w:val="-2"/>
                <w:sz w:val="24"/>
              </w:rPr>
              <w:t>заданным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параметрам:согласныйпарный(непарный)потвёрдости</w:t>
            </w:r>
            <w:r>
              <w:rPr>
                <w:spacing w:val="-2"/>
                <w:sz w:val="24"/>
              </w:rPr>
              <w:t>(мягкости);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746"/>
      </w:tblGrid>
      <w:tr w:rsidR="00204028" w:rsidTr="00351C25">
        <w:trPr>
          <w:trHeight w:val="45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согласныйпарный(непарный)позвонкости</w:t>
            </w:r>
            <w:r>
              <w:rPr>
                <w:spacing w:val="-2"/>
                <w:sz w:val="24"/>
              </w:rPr>
              <w:t>(глухости)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Определятьколичествослоговвслове;делитьсловонаслоги(в</w:t>
            </w:r>
            <w:r>
              <w:rPr>
                <w:spacing w:val="-5"/>
                <w:sz w:val="24"/>
              </w:rPr>
              <w:t>том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числесловасостечением</w:t>
            </w:r>
            <w:r>
              <w:rPr>
                <w:spacing w:val="-2"/>
                <w:sz w:val="24"/>
              </w:rPr>
              <w:t>согласных)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Устанавливатьсоотношениезвуковогоибуквенногосоставаслова,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06"/>
              <w:ind w:left="468"/>
              <w:rPr>
                <w:sz w:val="25"/>
              </w:rPr>
            </w:pPr>
            <w:r>
              <w:rPr>
                <w:sz w:val="24"/>
              </w:rPr>
              <w:t>томчислесучётомфункций букв</w:t>
            </w:r>
            <w:r>
              <w:rPr>
                <w:spacing w:val="-27"/>
                <w:sz w:val="25"/>
              </w:rPr>
              <w:t>е,ё,ю,я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39"/>
              <w:ind w:left="468"/>
              <w:rPr>
                <w:sz w:val="24"/>
              </w:rPr>
            </w:pPr>
            <w:r>
              <w:rPr>
                <w:sz w:val="24"/>
              </w:rPr>
              <w:t>Обозначатьнаписьмемягкостьсогласныхзвуковбуквой</w:t>
            </w:r>
            <w:r>
              <w:rPr>
                <w:spacing w:val="15"/>
                <w:sz w:val="25"/>
              </w:rPr>
              <w:t>ь</w:t>
            </w:r>
            <w:r>
              <w:rPr>
                <w:spacing w:val="15"/>
                <w:sz w:val="24"/>
              </w:rPr>
              <w:t>в</w:t>
            </w:r>
            <w:r>
              <w:rPr>
                <w:spacing w:val="-2"/>
                <w:sz w:val="24"/>
              </w:rPr>
              <w:t>середине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Пользоватьсяорфоэпическимсловарём</w:t>
            </w:r>
            <w:r>
              <w:rPr>
                <w:spacing w:val="-2"/>
                <w:sz w:val="24"/>
              </w:rPr>
              <w:t>учебника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Выявлятьвтекстеслучаиупотреблениямногозначныхслов,</w:t>
            </w:r>
            <w:r>
              <w:rPr>
                <w:spacing w:val="-2"/>
                <w:sz w:val="24"/>
              </w:rPr>
              <w:t>понимать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ихзначенияиуточнятьзначенияпоучебным</w:t>
            </w:r>
            <w:r>
              <w:rPr>
                <w:spacing w:val="-2"/>
                <w:sz w:val="24"/>
              </w:rPr>
              <w:t>словарям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Выявлятьслучаиупотреблениясинонимовиантонимов(без</w:t>
            </w:r>
            <w:r>
              <w:rPr>
                <w:spacing w:val="-2"/>
                <w:sz w:val="24"/>
              </w:rPr>
              <w:t>называния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терминов)</w:t>
            </w:r>
          </w:p>
        </w:tc>
      </w:tr>
      <w:tr w:rsidR="00204028" w:rsidTr="00351C25">
        <w:trPr>
          <w:trHeight w:val="45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Пользоватьсятолковымсловарём</w:t>
            </w:r>
            <w:r>
              <w:rPr>
                <w:spacing w:val="-2"/>
                <w:sz w:val="24"/>
              </w:rPr>
              <w:t>учебника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Составслова</w:t>
            </w:r>
            <w:r>
              <w:rPr>
                <w:spacing w:val="-2"/>
                <w:sz w:val="24"/>
              </w:rPr>
              <w:t>(морфемика)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Находитьоднокоренные</w:t>
            </w:r>
            <w:r>
              <w:rPr>
                <w:spacing w:val="-4"/>
                <w:sz w:val="24"/>
              </w:rPr>
              <w:t xml:space="preserve"> слова</w:t>
            </w:r>
          </w:p>
        </w:tc>
      </w:tr>
      <w:tr w:rsidR="00204028" w:rsidTr="00351C25">
        <w:trPr>
          <w:trHeight w:val="45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Выделятьвсловекорень(простые</w:t>
            </w:r>
            <w:r>
              <w:rPr>
                <w:spacing w:val="-2"/>
                <w:sz w:val="24"/>
              </w:rPr>
              <w:t xml:space="preserve"> случаи)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Выделятьвслове</w:t>
            </w:r>
            <w:r>
              <w:rPr>
                <w:spacing w:val="-2"/>
                <w:sz w:val="24"/>
              </w:rPr>
              <w:t>окончание</w:t>
            </w:r>
          </w:p>
        </w:tc>
      </w:tr>
      <w:tr w:rsidR="00204028" w:rsidTr="00351C25">
        <w:trPr>
          <w:trHeight w:val="862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2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Распознаватьслова,отвечающиенавопросы«кто?»,</w:t>
            </w:r>
            <w:r>
              <w:rPr>
                <w:spacing w:val="-2"/>
                <w:sz w:val="24"/>
              </w:rPr>
              <w:t>«что?»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Распознаватьслова,отвечающиенавопросы«чтоделать?»,</w:t>
            </w:r>
            <w:r>
              <w:rPr>
                <w:spacing w:val="-4"/>
                <w:sz w:val="24"/>
              </w:rPr>
              <w:t>«что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сделать?»и</w:t>
            </w:r>
            <w:r>
              <w:rPr>
                <w:spacing w:val="-2"/>
                <w:sz w:val="24"/>
              </w:rPr>
              <w:t>другие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tabs>
                <w:tab w:val="left" w:pos="2163"/>
                <w:tab w:val="left" w:pos="3065"/>
                <w:tab w:val="left" w:pos="4656"/>
                <w:tab w:val="left" w:pos="5122"/>
                <w:tab w:val="left" w:pos="6257"/>
                <w:tab w:val="left" w:pos="7553"/>
              </w:tabs>
              <w:spacing w:before="47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отвечающие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«какой?»,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«какая?»,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«какое?»,</w:t>
            </w:r>
            <w:r>
              <w:rPr>
                <w:spacing w:val="-2"/>
                <w:sz w:val="24"/>
              </w:rPr>
              <w:t>«какие?»</w:t>
            </w:r>
          </w:p>
        </w:tc>
      </w:tr>
      <w:tr w:rsidR="00204028" w:rsidTr="00351C25">
        <w:trPr>
          <w:trHeight w:val="859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2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746"/>
      </w:tblGrid>
      <w:tr w:rsidR="00204028" w:rsidTr="00351C25">
        <w:trPr>
          <w:trHeight w:val="45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tabs>
                <w:tab w:val="left" w:pos="2098"/>
                <w:tab w:val="left" w:pos="2806"/>
                <w:tab w:val="left" w:pos="4608"/>
                <w:tab w:val="left" w:pos="5187"/>
                <w:tab w:val="left" w:pos="6034"/>
                <w:tab w:val="left" w:pos="7920"/>
                <w:tab w:val="left" w:pos="8367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вид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-2"/>
                <w:sz w:val="24"/>
              </w:rPr>
              <w:t>окраске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Составлятьпредложенияизслов,устанавливаямеждуними</w:t>
            </w:r>
            <w:r>
              <w:rPr>
                <w:spacing w:val="-2"/>
                <w:sz w:val="24"/>
              </w:rPr>
              <w:t>смысловую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связьпо</w:t>
            </w:r>
            <w:r>
              <w:rPr>
                <w:spacing w:val="-2"/>
                <w:sz w:val="24"/>
              </w:rPr>
              <w:t>вопросам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>пунктуация</w:t>
            </w:r>
          </w:p>
        </w:tc>
      </w:tr>
      <w:tr w:rsidR="00204028" w:rsidTr="00351C25">
        <w:trPr>
          <w:trHeight w:val="2888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0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 w:line="333" w:lineRule="auto"/>
              <w:ind w:left="453" w:right="98" w:firstLine="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Применятьизученныеправилаправописания,втомчисле:сочетания </w:t>
            </w:r>
            <w:r>
              <w:rPr>
                <w:spacing w:val="-63"/>
                <w:sz w:val="25"/>
              </w:rPr>
              <w:t>чк,чн,</w:t>
            </w:r>
            <w:r>
              <w:rPr>
                <w:spacing w:val="-62"/>
                <w:sz w:val="25"/>
              </w:rPr>
              <w:t>чт;щн,</w:t>
            </w:r>
            <w:r>
              <w:rPr>
                <w:spacing w:val="-57"/>
                <w:sz w:val="25"/>
              </w:rPr>
              <w:t>нч</w:t>
            </w:r>
            <w:r>
              <w:rPr>
                <w:spacing w:val="-57"/>
                <w:sz w:val="24"/>
              </w:rPr>
              <w:t>;</w:t>
            </w:r>
            <w:r>
              <w:rPr>
                <w:sz w:val="24"/>
              </w:rPr>
              <w:t>проверяемыебезударныегласныевкорнеслова;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кличкахживотных,географическихназваниях;раздельноенаписание</w:t>
            </w:r>
          </w:p>
          <w:p w:rsidR="00204028" w:rsidRDefault="00204028" w:rsidP="00351C25">
            <w:pPr>
              <w:pStyle w:val="TableParagraph"/>
              <w:spacing w:before="1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предлоговсименамисуществительными,разделительныймягкий</w:t>
            </w:r>
            <w:r>
              <w:rPr>
                <w:spacing w:val="-4"/>
                <w:sz w:val="24"/>
              </w:rPr>
              <w:t>знак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Находитьместоорфограммывсловеимеждусловамина</w:t>
            </w:r>
            <w:r>
              <w:rPr>
                <w:spacing w:val="-2"/>
                <w:sz w:val="24"/>
              </w:rPr>
              <w:t>изученные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:rsidR="00204028" w:rsidTr="00351C25">
        <w:trPr>
          <w:trHeight w:val="861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Правильносписывать(безпропусковиискаженийбукв)слова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предложения,текстыобъёмомнеболее50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204028" w:rsidTr="00351C25">
        <w:trPr>
          <w:trHeight w:val="126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tabs>
                <w:tab w:val="left" w:pos="1457"/>
                <w:tab w:val="left" w:pos="2079"/>
                <w:tab w:val="left" w:pos="3298"/>
                <w:tab w:val="left" w:pos="3982"/>
                <w:tab w:val="left" w:pos="5343"/>
                <w:tab w:val="left" w:pos="5700"/>
                <w:tab w:val="left" w:pos="7123"/>
                <w:tab w:val="left" w:pos="7935"/>
              </w:tabs>
              <w:spacing w:before="49" w:line="333" w:lineRule="auto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Писать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диктовку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(без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пропусков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искажений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слова, </w:t>
            </w:r>
            <w:r>
              <w:rPr>
                <w:sz w:val="24"/>
              </w:rPr>
              <w:t>предложения,текстыобъёмомнеболее45словсучётом</w:t>
            </w:r>
            <w:r>
              <w:rPr>
                <w:spacing w:val="-2"/>
                <w:sz w:val="24"/>
              </w:rPr>
              <w:t>изученных</w:t>
            </w:r>
          </w:p>
          <w:p w:rsidR="00204028" w:rsidRDefault="00204028" w:rsidP="00351C25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Находитьиисправлятьошибкинаизученные правила,</w:t>
            </w:r>
            <w:r>
              <w:rPr>
                <w:spacing w:val="-2"/>
                <w:sz w:val="24"/>
              </w:rPr>
              <w:t>описки</w:t>
            </w:r>
          </w:p>
        </w:tc>
      </w:tr>
      <w:tr w:rsidR="00204028" w:rsidTr="00351C25">
        <w:trPr>
          <w:trHeight w:val="456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Пользоватьсяорфографическимсловарём</w:t>
            </w:r>
            <w:r>
              <w:rPr>
                <w:spacing w:val="-2"/>
                <w:sz w:val="24"/>
              </w:rPr>
              <w:t>учебника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9"/>
              <w:ind w:right="5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1267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Строитьустноедиалогическоеимонологическоевысказывание(2–</w:t>
            </w:r>
            <w:r>
              <w:rPr>
                <w:spacing w:val="-10"/>
                <w:sz w:val="24"/>
              </w:rPr>
              <w:t>4</w:t>
            </w:r>
          </w:p>
          <w:p w:rsidR="00204028" w:rsidRDefault="00204028" w:rsidP="00351C25">
            <w:pPr>
              <w:pStyle w:val="TableParagraph"/>
              <w:spacing w:before="5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204028" w:rsidTr="00351C25">
        <w:trPr>
          <w:trHeight w:val="860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251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 xml:space="preserve">Формулироватьпростыевыводы на основепрочитанного </w:t>
            </w:r>
            <w:r>
              <w:rPr>
                <w:spacing w:val="-2"/>
                <w:sz w:val="24"/>
              </w:rPr>
              <w:t>(услышанного)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устноиписьменно(1 –2</w:t>
            </w:r>
            <w:r>
              <w:rPr>
                <w:spacing w:val="-2"/>
                <w:sz w:val="24"/>
              </w:rPr>
              <w:t>предложения)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47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Определятьтемутекстаиозаглавливатьтекст,отражаяего</w:t>
            </w:r>
            <w:r>
              <w:rPr>
                <w:spacing w:val="-4"/>
                <w:sz w:val="24"/>
              </w:rPr>
              <w:t xml:space="preserve"> тему</w:t>
            </w:r>
          </w:p>
        </w:tc>
      </w:tr>
      <w:tr w:rsidR="00204028" w:rsidTr="00351C25">
        <w:trPr>
          <w:trHeight w:val="455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Составлятьтекстизразрозненныхпредложений,частей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204028" w:rsidTr="00351C25">
        <w:trPr>
          <w:trHeight w:val="459"/>
        </w:trPr>
        <w:tc>
          <w:tcPr>
            <w:tcW w:w="1566" w:type="dxa"/>
          </w:tcPr>
          <w:p w:rsidR="00204028" w:rsidRDefault="00204028" w:rsidP="00351C25">
            <w:pPr>
              <w:pStyle w:val="TableParagraph"/>
              <w:spacing w:before="50"/>
              <w:ind w:right="4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Писатьподробноеизложениеповествовательноготекстаобъёмом30</w:t>
            </w:r>
            <w:r>
              <w:rPr>
                <w:spacing w:val="-10"/>
                <w:sz w:val="24"/>
              </w:rPr>
              <w:t>–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8746"/>
      </w:tblGrid>
      <w:tr w:rsidR="00204028" w:rsidTr="00351C25">
        <w:trPr>
          <w:trHeight w:val="451"/>
        </w:trPr>
        <w:tc>
          <w:tcPr>
            <w:tcW w:w="1563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46" w:type="dxa"/>
          </w:tcPr>
          <w:p w:rsidR="00204028" w:rsidRDefault="00204028" w:rsidP="00351C25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z w:val="24"/>
              </w:rPr>
              <w:t>45словсиспользованием</w:t>
            </w:r>
            <w:r>
              <w:rPr>
                <w:spacing w:val="-2"/>
                <w:sz w:val="24"/>
              </w:rPr>
              <w:t>вопросов</w:t>
            </w:r>
          </w:p>
        </w:tc>
      </w:tr>
    </w:tbl>
    <w:p w:rsidR="00204028" w:rsidRDefault="00204028" w:rsidP="00204028">
      <w:pPr>
        <w:pStyle w:val="a5"/>
        <w:numPr>
          <w:ilvl w:val="0"/>
          <w:numId w:val="4"/>
        </w:numPr>
        <w:tabs>
          <w:tab w:val="left" w:pos="220"/>
        </w:tabs>
        <w:spacing w:before="198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a3"/>
        <w:spacing w:before="2"/>
        <w:ind w:left="0"/>
        <w:jc w:val="left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8718"/>
      </w:tblGrid>
      <w:tr w:rsidR="00204028" w:rsidTr="00351C25">
        <w:trPr>
          <w:trHeight w:val="171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378" w:right="160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line="273" w:lineRule="auto"/>
              <w:ind w:left="375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Фонетика.Графика.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Характеризовать,сравнивать,классифицироватьзвукивнесловаи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словепозаданным</w:t>
            </w:r>
            <w:r>
              <w:rPr>
                <w:spacing w:val="-2"/>
                <w:sz w:val="24"/>
              </w:rPr>
              <w:t>параметрам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Производитьзвукобуквенныйанализслова(всловахс</w:t>
            </w:r>
            <w:r>
              <w:rPr>
                <w:spacing w:val="-2"/>
                <w:sz w:val="24"/>
              </w:rPr>
              <w:t>орфограммами;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транскрибирования)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Определятьфункциюразделительныхмягкогоитвёрдогознаков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словах</w:t>
            </w:r>
          </w:p>
        </w:tc>
      </w:tr>
      <w:tr w:rsidR="00204028" w:rsidTr="00351C25">
        <w:trPr>
          <w:trHeight w:val="1267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Устанавливатьсоотношениезвуковогоибуквенногосостава,в</w:t>
            </w:r>
            <w:r>
              <w:rPr>
                <w:spacing w:val="-5"/>
                <w:sz w:val="24"/>
              </w:rPr>
              <w:t>том</w:t>
            </w:r>
          </w:p>
          <w:p w:rsidR="00204028" w:rsidRDefault="00204028" w:rsidP="00351C25">
            <w:pPr>
              <w:pStyle w:val="TableParagraph"/>
              <w:spacing w:before="8" w:line="400" w:lineRule="atLeast"/>
              <w:ind w:left="452" w:firstLine="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числесучётомфункцийбукв </w:t>
            </w:r>
            <w:r>
              <w:rPr>
                <w:spacing w:val="-2"/>
                <w:sz w:val="25"/>
              </w:rPr>
              <w:t>е,ё,ю,я</w:t>
            </w:r>
            <w:r>
              <w:rPr>
                <w:spacing w:val="-2"/>
                <w:sz w:val="24"/>
              </w:rPr>
              <w:t xml:space="preserve">,всловахсразделительными </w:t>
            </w:r>
            <w:r>
              <w:rPr>
                <w:spacing w:val="-2"/>
                <w:sz w:val="25"/>
              </w:rPr>
              <w:t xml:space="preserve">ь, </w:t>
            </w:r>
            <w:r>
              <w:rPr>
                <w:sz w:val="25"/>
              </w:rPr>
              <w:t>ъ,</w:t>
            </w:r>
            <w:r>
              <w:rPr>
                <w:sz w:val="24"/>
              </w:rPr>
              <w:t>в словах с непроизносимыми согласными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Выявлятьслучаиупотреблениясинонимов и</w:t>
            </w:r>
            <w:r>
              <w:rPr>
                <w:spacing w:val="-2"/>
                <w:sz w:val="24"/>
              </w:rPr>
              <w:t>антонимов</w:t>
            </w:r>
          </w:p>
        </w:tc>
      </w:tr>
      <w:tr w:rsidR="00204028" w:rsidTr="00351C25">
        <w:trPr>
          <w:trHeight w:val="45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Подбиратьсинонимыиантонимыксловамразныхчастей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Распознаватьслова,употреблённыевпрямомипереносном</w:t>
            </w:r>
            <w:r>
              <w:rPr>
                <w:spacing w:val="-2"/>
                <w:sz w:val="24"/>
              </w:rPr>
              <w:t>значении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(простые</w:t>
            </w:r>
            <w:r>
              <w:rPr>
                <w:spacing w:val="-2"/>
                <w:sz w:val="24"/>
              </w:rPr>
              <w:t>случаи)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8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Определятьзначениесловав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Уточнятьзначениесловаспомощьютолкового</w:t>
            </w:r>
            <w:r>
              <w:rPr>
                <w:spacing w:val="-2"/>
                <w:sz w:val="24"/>
              </w:rPr>
              <w:t xml:space="preserve"> словаря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2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Составслова</w:t>
            </w:r>
            <w:r>
              <w:rPr>
                <w:spacing w:val="-2"/>
                <w:sz w:val="24"/>
              </w:rPr>
              <w:t>(морфемика)</w:t>
            </w:r>
          </w:p>
        </w:tc>
      </w:tr>
      <w:tr w:rsidR="00204028" w:rsidTr="00351C25">
        <w:trPr>
          <w:trHeight w:val="126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Различатьоднокоренныесловаиформыодногоитогоже</w:t>
            </w:r>
            <w:r>
              <w:rPr>
                <w:spacing w:val="-2"/>
                <w:sz w:val="24"/>
              </w:rPr>
              <w:t>слова;</w:t>
            </w:r>
          </w:p>
          <w:p w:rsidR="00204028" w:rsidRDefault="00204028" w:rsidP="00351C25">
            <w:pPr>
              <w:pStyle w:val="TableParagraph"/>
              <w:spacing w:before="5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204028" w:rsidTr="00351C25">
        <w:trPr>
          <w:trHeight w:val="453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8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Находитьвсловахсоднозначновыделяемымиморфемами</w:t>
            </w:r>
            <w:r>
              <w:rPr>
                <w:spacing w:val="-2"/>
                <w:sz w:val="24"/>
              </w:rPr>
              <w:t>окончание,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8718"/>
      </w:tblGrid>
      <w:tr w:rsidR="00204028" w:rsidTr="00351C25">
        <w:trPr>
          <w:trHeight w:val="45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корень,приставку,</w:t>
            </w:r>
            <w:r>
              <w:rPr>
                <w:spacing w:val="-2"/>
                <w:sz w:val="24"/>
              </w:rPr>
              <w:t>суффикс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Распознаватьимена</w:t>
            </w:r>
            <w:r>
              <w:rPr>
                <w:spacing w:val="-2"/>
                <w:sz w:val="24"/>
              </w:rPr>
              <w:t>существительные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Определятьграмматическиепризнакиимёнсуществительных:</w:t>
            </w:r>
            <w:r>
              <w:rPr>
                <w:spacing w:val="-4"/>
                <w:sz w:val="24"/>
              </w:rPr>
              <w:t>род,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>падеж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Склонятьвединственномчислеименасуществительныес</w:t>
            </w:r>
            <w:r>
              <w:rPr>
                <w:spacing w:val="-2"/>
                <w:sz w:val="24"/>
              </w:rPr>
              <w:t>ударными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окончаниями</w:t>
            </w:r>
          </w:p>
        </w:tc>
      </w:tr>
      <w:tr w:rsidR="00204028" w:rsidTr="00351C25">
        <w:trPr>
          <w:trHeight w:val="45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Распознаватьимена</w:t>
            </w:r>
            <w:r>
              <w:rPr>
                <w:spacing w:val="-2"/>
                <w:sz w:val="24"/>
              </w:rPr>
              <w:t>прилагательные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2004"/>
                <w:tab w:val="left" w:pos="4010"/>
                <w:tab w:val="left" w:pos="5261"/>
                <w:tab w:val="left" w:pos="6031"/>
                <w:tab w:val="left" w:pos="8136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прилагательных: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род,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>падеж</w:t>
            </w:r>
          </w:p>
        </w:tc>
      </w:tr>
      <w:tr w:rsidR="00204028" w:rsidTr="00351C25">
        <w:trPr>
          <w:trHeight w:val="126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1733"/>
                <w:tab w:val="left" w:pos="2628"/>
                <w:tab w:val="left" w:pos="4656"/>
                <w:tab w:val="left" w:pos="5141"/>
                <w:tab w:val="left" w:pos="6408"/>
                <w:tab w:val="left" w:pos="7490"/>
                <w:tab w:val="left" w:pos="8388"/>
              </w:tabs>
              <w:spacing w:before="49" w:line="333" w:lineRule="auto"/>
              <w:ind w:left="468" w:right="100"/>
              <w:rPr>
                <w:sz w:val="24"/>
              </w:rPr>
            </w:pPr>
            <w:r>
              <w:rPr>
                <w:spacing w:val="-2"/>
                <w:sz w:val="24"/>
              </w:rPr>
              <w:t>Изменять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падежам,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родам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(в </w:t>
            </w:r>
            <w:r>
              <w:rPr>
                <w:sz w:val="24"/>
              </w:rPr>
              <w:t>единственномчисле)всоответствииспадежом,числомиродом</w:t>
            </w:r>
            <w:r>
              <w:rPr>
                <w:spacing w:val="-4"/>
                <w:sz w:val="24"/>
              </w:rPr>
              <w:t>имён</w:t>
            </w:r>
          </w:p>
          <w:p w:rsidR="00204028" w:rsidRDefault="00204028" w:rsidP="00351C25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204028" w:rsidTr="00351C25">
        <w:trPr>
          <w:trHeight w:val="45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2"/>
                <w:sz w:val="24"/>
              </w:rPr>
              <w:t>глаголы</w:t>
            </w:r>
          </w:p>
        </w:tc>
      </w:tr>
      <w:tr w:rsidR="00204028" w:rsidTr="00351C25">
        <w:trPr>
          <w:trHeight w:val="918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8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Различатьглаголы,отвечающиенавопросы«чтоделать?»и</w:t>
            </w:r>
            <w:r>
              <w:rPr>
                <w:spacing w:val="-4"/>
                <w:sz w:val="24"/>
              </w:rPr>
              <w:t>«что</w:t>
            </w:r>
          </w:p>
          <w:p w:rsidR="00204028" w:rsidRDefault="00204028" w:rsidP="00351C25">
            <w:pPr>
              <w:pStyle w:val="TableParagraph"/>
              <w:spacing w:before="14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сделать?»</w:t>
            </w:r>
          </w:p>
        </w:tc>
      </w:tr>
      <w:tr w:rsidR="00204028" w:rsidTr="00351C25">
        <w:trPr>
          <w:trHeight w:val="918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8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Определять грамматическиепризнакиглаголов:формувремени,</w:t>
            </w:r>
            <w:r>
              <w:rPr>
                <w:spacing w:val="-2"/>
                <w:sz w:val="24"/>
              </w:rPr>
              <w:t>число,</w:t>
            </w:r>
          </w:p>
          <w:p w:rsidR="00204028" w:rsidRDefault="00204028" w:rsidP="00351C25">
            <w:pPr>
              <w:pStyle w:val="TableParagraph"/>
              <w:spacing w:before="145"/>
              <w:ind w:left="468"/>
              <w:rPr>
                <w:sz w:val="24"/>
              </w:rPr>
            </w:pPr>
            <w:r>
              <w:rPr>
                <w:sz w:val="24"/>
              </w:rPr>
              <w:t>род(впрошедшем</w:t>
            </w:r>
            <w:r>
              <w:rPr>
                <w:spacing w:val="-2"/>
                <w:sz w:val="24"/>
              </w:rPr>
              <w:t xml:space="preserve"> времени)</w:t>
            </w:r>
          </w:p>
        </w:tc>
      </w:tr>
      <w:tr w:rsidR="00204028" w:rsidTr="00351C25">
        <w:trPr>
          <w:trHeight w:val="919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80"/>
              <w:ind w:left="37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Изменятьглаголповременам(простыеслучаи),впрошедшем</w:t>
            </w:r>
            <w:r>
              <w:rPr>
                <w:spacing w:val="-2"/>
                <w:sz w:val="24"/>
              </w:rPr>
              <w:t>времени</w:t>
            </w:r>
          </w:p>
          <w:p w:rsidR="00204028" w:rsidRDefault="00204028" w:rsidP="00351C25">
            <w:pPr>
              <w:pStyle w:val="TableParagraph"/>
              <w:spacing w:before="145"/>
              <w:ind w:left="468"/>
              <w:rPr>
                <w:sz w:val="24"/>
              </w:rPr>
            </w:pPr>
            <w:r>
              <w:rPr>
                <w:sz w:val="24"/>
              </w:rPr>
              <w:t>–по</w:t>
            </w:r>
            <w:r>
              <w:rPr>
                <w:spacing w:val="-2"/>
                <w:sz w:val="24"/>
              </w:rPr>
              <w:t>родам</w:t>
            </w:r>
          </w:p>
        </w:tc>
      </w:tr>
      <w:tr w:rsidR="00204028" w:rsidTr="00351C25">
        <w:trPr>
          <w:trHeight w:val="48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63"/>
              <w:ind w:left="37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Распознаватьличныеместоимения(вначальной</w:t>
            </w:r>
            <w:r>
              <w:rPr>
                <w:spacing w:val="-2"/>
                <w:sz w:val="24"/>
              </w:rPr>
              <w:t>форме)</w:t>
            </w:r>
          </w:p>
        </w:tc>
      </w:tr>
      <w:tr w:rsidR="00204028" w:rsidTr="00351C25">
        <w:trPr>
          <w:trHeight w:val="918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79"/>
              <w:ind w:left="37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Использоватьличныеместоимениядляустранения</w:t>
            </w:r>
            <w:r>
              <w:rPr>
                <w:spacing w:val="-2"/>
                <w:sz w:val="24"/>
              </w:rPr>
              <w:t>неоправданных</w:t>
            </w:r>
          </w:p>
          <w:p w:rsidR="00204028" w:rsidRDefault="00204028" w:rsidP="00351C25">
            <w:pPr>
              <w:pStyle w:val="TableParagraph"/>
              <w:spacing w:before="145"/>
              <w:ind w:left="468"/>
              <w:rPr>
                <w:sz w:val="24"/>
              </w:rPr>
            </w:pPr>
            <w:r>
              <w:rPr>
                <w:sz w:val="24"/>
              </w:rPr>
              <w:t>повторовв</w:t>
            </w:r>
            <w:r>
              <w:rPr>
                <w:spacing w:val="-2"/>
                <w:sz w:val="24"/>
              </w:rPr>
              <w:t xml:space="preserve"> тексте</w:t>
            </w:r>
          </w:p>
        </w:tc>
      </w:tr>
      <w:tr w:rsidR="00204028" w:rsidTr="00351C25">
        <w:trPr>
          <w:trHeight w:val="484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63"/>
              <w:ind w:left="37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Различатьпредлогии</w:t>
            </w:r>
            <w:r>
              <w:rPr>
                <w:spacing w:val="-2"/>
                <w:sz w:val="24"/>
              </w:rPr>
              <w:t>приставки</w:t>
            </w:r>
          </w:p>
        </w:tc>
      </w:tr>
      <w:tr w:rsidR="00204028" w:rsidTr="00351C25">
        <w:trPr>
          <w:trHeight w:val="918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81"/>
              <w:ind w:left="37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44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8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2093"/>
                <w:tab w:val="left" w:pos="2796"/>
                <w:tab w:val="left" w:pos="4596"/>
                <w:tab w:val="left" w:pos="5172"/>
                <w:tab w:val="left" w:pos="6012"/>
                <w:tab w:val="left" w:pos="7894"/>
                <w:tab w:val="left" w:pos="8338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вид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-2"/>
                <w:sz w:val="24"/>
              </w:rPr>
              <w:t>окраске</w:t>
            </w:r>
          </w:p>
        </w:tc>
      </w:tr>
      <w:tr w:rsidR="00204028" w:rsidTr="00351C25">
        <w:trPr>
          <w:trHeight w:val="454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Находитьглавныеивторостепенные(безделениянавиды)</w:t>
            </w:r>
            <w:r>
              <w:rPr>
                <w:spacing w:val="-2"/>
                <w:sz w:val="24"/>
              </w:rPr>
              <w:t>члены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8718"/>
      </w:tblGrid>
      <w:tr w:rsidR="00204028" w:rsidTr="00351C25">
        <w:trPr>
          <w:trHeight w:val="45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Распознаватьраспространённыеинераспространённые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>пунктуация</w:t>
            </w:r>
          </w:p>
        </w:tc>
      </w:tr>
      <w:tr w:rsidR="00204028" w:rsidTr="00351C25">
        <w:trPr>
          <w:trHeight w:val="2483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шипящихнаконцеимёнсуществительных;несглаголами;</w:t>
            </w:r>
            <w:r>
              <w:rPr>
                <w:spacing w:val="-2"/>
                <w:sz w:val="24"/>
              </w:rPr>
              <w:t>раздельное</w:t>
            </w:r>
          </w:p>
          <w:p w:rsidR="00204028" w:rsidRDefault="00204028" w:rsidP="00351C25">
            <w:pPr>
              <w:pStyle w:val="TableParagraph"/>
              <w:spacing w:line="287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написаниепредлоговсо</w:t>
            </w:r>
            <w:r>
              <w:rPr>
                <w:spacing w:val="-2"/>
                <w:sz w:val="24"/>
              </w:rPr>
              <w:t>словами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Находитьместоорфограммывсловеимеждусловамина</w:t>
            </w:r>
            <w:r>
              <w:rPr>
                <w:spacing w:val="-2"/>
                <w:sz w:val="24"/>
              </w:rPr>
              <w:t>изученные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Правильносписыватьслова,предложения,текстыобъёмомнеболее</w:t>
            </w:r>
            <w:r>
              <w:rPr>
                <w:spacing w:val="-5"/>
                <w:sz w:val="24"/>
              </w:rPr>
              <w:t>70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2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Писатьподдиктовкутекстыобъёмомнеболее65словс</w:t>
            </w:r>
            <w:r>
              <w:rPr>
                <w:spacing w:val="-2"/>
                <w:sz w:val="24"/>
              </w:rPr>
              <w:t>учётом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изученныхправил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49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Находитьиисправлятьошибкинаизученныеправила,</w:t>
            </w:r>
            <w:r>
              <w:rPr>
                <w:spacing w:val="-2"/>
                <w:sz w:val="24"/>
              </w:rPr>
              <w:t>описки</w:t>
            </w:r>
          </w:p>
        </w:tc>
      </w:tr>
      <w:tr w:rsidR="00204028" w:rsidTr="00351C25">
        <w:trPr>
          <w:trHeight w:val="45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1812"/>
                <w:tab w:val="left" w:pos="2832"/>
                <w:tab w:val="left" w:pos="3893"/>
                <w:tab w:val="left" w:pos="4877"/>
                <w:tab w:val="left" w:pos="6158"/>
                <w:tab w:val="left" w:pos="6557"/>
                <w:tab w:val="left" w:pos="7536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заданную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2537"/>
                <w:tab w:val="left" w:pos="3480"/>
                <w:tab w:val="left" w:pos="3953"/>
                <w:tab w:val="left" w:pos="5472"/>
                <w:tab w:val="left" w:pos="6072"/>
                <w:tab w:val="left" w:pos="7166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устно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прочитанной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(услышанной)информациипростыевыводы(1–2</w:t>
            </w:r>
            <w:r>
              <w:rPr>
                <w:spacing w:val="-2"/>
                <w:sz w:val="24"/>
              </w:rPr>
              <w:t xml:space="preserve"> предложения)</w:t>
            </w:r>
          </w:p>
        </w:tc>
      </w:tr>
      <w:tr w:rsidR="00204028" w:rsidTr="00351C25">
        <w:trPr>
          <w:trHeight w:val="1267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7" w:line="336" w:lineRule="auto"/>
              <w:ind w:left="468"/>
              <w:rPr>
                <w:sz w:val="24"/>
              </w:rPr>
            </w:pPr>
            <w:r>
              <w:rPr>
                <w:sz w:val="24"/>
              </w:rPr>
              <w:t>Строить устное диалогическое и монологическое высказывание (3 – 5предложенийнаопределённуютему,порезультатамнаблюдений)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z w:val="24"/>
              </w:rPr>
              <w:t>соблюдениеморфоэпическихнорм,правильной</w:t>
            </w:r>
            <w:r>
              <w:rPr>
                <w:spacing w:val="-2"/>
                <w:sz w:val="24"/>
              </w:rPr>
              <w:t>интонации</w:t>
            </w:r>
          </w:p>
        </w:tc>
      </w:tr>
      <w:tr w:rsidR="00204028" w:rsidTr="00351C25">
        <w:trPr>
          <w:trHeight w:val="1266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1884"/>
                <w:tab w:val="left" w:pos="2462"/>
                <w:tab w:val="left" w:pos="3396"/>
                <w:tab w:val="left" w:pos="4188"/>
                <w:tab w:val="left" w:pos="4454"/>
                <w:tab w:val="left" w:pos="4877"/>
                <w:tab w:val="left" w:pos="6074"/>
                <w:tab w:val="left" w:pos="6509"/>
                <w:tab w:val="left" w:pos="7368"/>
                <w:tab w:val="left" w:pos="7543"/>
                <w:tab w:val="left" w:pos="8054"/>
                <w:tab w:val="left" w:pos="8472"/>
              </w:tabs>
              <w:spacing w:before="50" w:line="333" w:lineRule="auto"/>
              <w:ind w:left="468" w:right="100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небольшие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предложения),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приглашение,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просьбу,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извинение,</w:t>
            </w:r>
          </w:p>
          <w:p w:rsidR="00204028" w:rsidRDefault="00204028" w:rsidP="00351C25">
            <w:pPr>
              <w:pStyle w:val="TableParagraph"/>
              <w:spacing w:before="3"/>
              <w:ind w:left="468"/>
              <w:rPr>
                <w:sz w:val="24"/>
              </w:rPr>
            </w:pPr>
            <w:r>
              <w:rPr>
                <w:sz w:val="24"/>
              </w:rPr>
              <w:t>благодарность,отказ,сиспользованиемнормречевого</w:t>
            </w:r>
            <w:r>
              <w:rPr>
                <w:spacing w:val="-2"/>
                <w:sz w:val="24"/>
              </w:rPr>
              <w:t>этикета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2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2047"/>
                <w:tab w:val="left" w:pos="2899"/>
                <w:tab w:val="left" w:pos="4661"/>
                <w:tab w:val="left" w:pos="5050"/>
                <w:tab w:val="left" w:pos="6017"/>
                <w:tab w:val="left" w:pos="6482"/>
                <w:tab w:val="left" w:pos="7786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связь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личных</w:t>
            </w:r>
          </w:p>
          <w:p w:rsidR="00204028" w:rsidRDefault="00204028" w:rsidP="00351C25">
            <w:pPr>
              <w:pStyle w:val="TableParagraph"/>
              <w:spacing w:before="104"/>
              <w:ind w:left="468"/>
              <w:rPr>
                <w:sz w:val="24"/>
              </w:rPr>
            </w:pPr>
            <w:r>
              <w:rPr>
                <w:sz w:val="24"/>
              </w:rPr>
              <w:t>местоимений,синонимов,союзов</w:t>
            </w:r>
            <w:r>
              <w:rPr>
                <w:spacing w:val="-58"/>
                <w:sz w:val="25"/>
              </w:rPr>
              <w:t>и,а,но</w:t>
            </w:r>
            <w:r>
              <w:rPr>
                <w:spacing w:val="-58"/>
                <w:sz w:val="24"/>
              </w:rPr>
              <w:t>)</w:t>
            </w:r>
          </w:p>
        </w:tc>
      </w:tr>
      <w:tr w:rsidR="00204028" w:rsidTr="00351C25">
        <w:trPr>
          <w:trHeight w:val="455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1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Определятьключевыесловав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204028" w:rsidTr="00351C25">
        <w:trPr>
          <w:trHeight w:val="454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50"/>
              <w:ind w:left="3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Определятьтемутекстаиосновнуюмысль</w:t>
            </w:r>
            <w:r>
              <w:rPr>
                <w:spacing w:val="-2"/>
                <w:sz w:val="24"/>
              </w:rPr>
              <w:t>текста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8718"/>
      </w:tblGrid>
      <w:tr w:rsidR="00204028" w:rsidTr="00351C25">
        <w:trPr>
          <w:trHeight w:val="861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0"/>
              <w:ind w:right="4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Выявлятьчаститекста(абзацы)иотражатьспомощьюключевых</w:t>
            </w:r>
            <w:r>
              <w:rPr>
                <w:spacing w:val="-4"/>
                <w:sz w:val="24"/>
              </w:rPr>
              <w:t>слов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илипредложенийихсмысловое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right="4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Составлятьплантекста,создаватьпонемутексти</w:t>
            </w:r>
            <w:r>
              <w:rPr>
                <w:spacing w:val="-2"/>
                <w:sz w:val="24"/>
              </w:rPr>
              <w:t>корректировать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</w:p>
        </w:tc>
      </w:tr>
      <w:tr w:rsidR="00204028" w:rsidTr="00351C25">
        <w:trPr>
          <w:trHeight w:val="860"/>
        </w:trPr>
        <w:tc>
          <w:tcPr>
            <w:tcW w:w="1595" w:type="dxa"/>
          </w:tcPr>
          <w:p w:rsidR="00204028" w:rsidRDefault="00204028" w:rsidP="00351C25">
            <w:pPr>
              <w:pStyle w:val="TableParagraph"/>
              <w:spacing w:before="251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7.10</w:t>
            </w:r>
          </w:p>
        </w:tc>
        <w:tc>
          <w:tcPr>
            <w:tcW w:w="8718" w:type="dxa"/>
          </w:tcPr>
          <w:p w:rsidR="00204028" w:rsidRDefault="00204028" w:rsidP="00351C25">
            <w:pPr>
              <w:pStyle w:val="TableParagraph"/>
              <w:tabs>
                <w:tab w:val="left" w:pos="1512"/>
                <w:tab w:val="left" w:pos="2976"/>
                <w:tab w:val="left" w:pos="4459"/>
                <w:tab w:val="left" w:pos="5004"/>
                <w:tab w:val="left" w:pos="6523"/>
                <w:tab w:val="left" w:pos="8201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Писать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подробное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изложение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заданному,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коллективно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самостоятельносоставленному</w:t>
            </w:r>
            <w:r>
              <w:rPr>
                <w:spacing w:val="-4"/>
                <w:sz w:val="24"/>
              </w:rPr>
              <w:t>плану</w:t>
            </w:r>
          </w:p>
        </w:tc>
      </w:tr>
    </w:tbl>
    <w:p w:rsidR="00204028" w:rsidRDefault="00204028" w:rsidP="00204028">
      <w:pPr>
        <w:pStyle w:val="a5"/>
        <w:numPr>
          <w:ilvl w:val="0"/>
          <w:numId w:val="4"/>
        </w:numPr>
        <w:tabs>
          <w:tab w:val="left" w:pos="220"/>
        </w:tabs>
        <w:spacing w:before="201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a3"/>
        <w:spacing w:before="2"/>
        <w:ind w:left="0"/>
        <w:jc w:val="left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8716"/>
      </w:tblGrid>
      <w:tr w:rsidR="00204028" w:rsidTr="00351C25">
        <w:trPr>
          <w:trHeight w:val="171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 w:line="276" w:lineRule="auto"/>
              <w:ind w:left="378" w:right="161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 w:line="273" w:lineRule="auto"/>
              <w:ind w:left="376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Фонетика.Графика.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1998"/>
                <w:tab w:val="left" w:pos="4149"/>
                <w:tab w:val="left" w:pos="5262"/>
                <w:tab w:val="left" w:pos="6109"/>
                <w:tab w:val="left" w:pos="6678"/>
                <w:tab w:val="left" w:pos="8493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звукобуквенный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предложеннымвучебнике</w:t>
            </w:r>
            <w:r>
              <w:rPr>
                <w:spacing w:val="-2"/>
                <w:sz w:val="24"/>
              </w:rPr>
              <w:t xml:space="preserve"> алгоритмом)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Подбиратькпредложеннымсловам</w:t>
            </w:r>
            <w:r>
              <w:rPr>
                <w:spacing w:val="-2"/>
                <w:sz w:val="24"/>
              </w:rPr>
              <w:t>синонимы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Подбиратькпредложеннымсловам</w:t>
            </w:r>
            <w:r>
              <w:rPr>
                <w:spacing w:val="-2"/>
                <w:sz w:val="24"/>
              </w:rPr>
              <w:t>антонимы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1765"/>
                <w:tab w:val="left" w:pos="2135"/>
                <w:tab w:val="left" w:pos="2905"/>
                <w:tab w:val="left" w:pos="3851"/>
                <w:tab w:val="left" w:pos="5118"/>
                <w:tab w:val="left" w:pos="6275"/>
                <w:tab w:val="left" w:pos="7379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уточнения,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определятьзначениесловапо</w:t>
            </w:r>
            <w:r>
              <w:rPr>
                <w:spacing w:val="-2"/>
                <w:sz w:val="24"/>
              </w:rPr>
              <w:t>контексту</w:t>
            </w:r>
          </w:p>
        </w:tc>
      </w:tr>
      <w:tr w:rsidR="00204028" w:rsidTr="00351C25">
        <w:trPr>
          <w:trHeight w:val="126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 w:line="333" w:lineRule="auto"/>
              <w:ind w:left="467" w:right="99"/>
              <w:rPr>
                <w:sz w:val="24"/>
              </w:rPr>
            </w:pPr>
            <w:r>
              <w:rPr>
                <w:sz w:val="24"/>
              </w:rPr>
              <w:t>Уточнять значение слова с помощью справочных изданий, в том числе изчиславерифицированныхэлектронныхресурсов,включённых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3"/>
              <w:ind w:left="467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2"/>
                <w:sz w:val="24"/>
              </w:rPr>
              <w:t>перечень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Составслова</w:t>
            </w:r>
            <w:r>
              <w:rPr>
                <w:spacing w:val="-2"/>
                <w:sz w:val="24"/>
              </w:rPr>
              <w:t>(морфемика)</w:t>
            </w:r>
          </w:p>
        </w:tc>
      </w:tr>
      <w:tr w:rsidR="00204028" w:rsidTr="00351C25">
        <w:trPr>
          <w:trHeight w:val="1267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1883"/>
                <w:tab w:val="left" w:pos="2881"/>
                <w:tab w:val="left" w:pos="3381"/>
                <w:tab w:val="left" w:pos="4449"/>
                <w:tab w:val="left" w:pos="5183"/>
                <w:tab w:val="left" w:pos="5526"/>
                <w:tab w:val="left" w:pos="7055"/>
              </w:tabs>
              <w:spacing w:before="50" w:line="333" w:lineRule="auto"/>
              <w:ind w:left="467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разбор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однозначно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выделяемыми </w:t>
            </w:r>
            <w:r>
              <w:rPr>
                <w:sz w:val="24"/>
              </w:rPr>
              <w:t>морфемами;составлятьсхемусоставаслова;соотноситьсоставслова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6"/>
              <w:ind w:left="467"/>
              <w:rPr>
                <w:sz w:val="24"/>
              </w:rPr>
            </w:pP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>схемой</w:t>
            </w:r>
          </w:p>
        </w:tc>
      </w:tr>
      <w:tr w:rsidR="00204028" w:rsidTr="00351C25">
        <w:trPr>
          <w:trHeight w:val="858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2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8716"/>
      </w:tblGrid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</w:tr>
      <w:tr w:rsidR="00204028" w:rsidTr="00351C25">
        <w:trPr>
          <w:trHeight w:val="860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Устанавливатьпринадлежностьсловакопределённойчастиречи</w:t>
            </w:r>
            <w:r>
              <w:rPr>
                <w:spacing w:val="-5"/>
                <w:sz w:val="24"/>
              </w:rPr>
              <w:t>(в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объёмеизученного)покомплексуосвоенныхграмматических</w:t>
            </w:r>
            <w:r>
              <w:rPr>
                <w:spacing w:val="-2"/>
                <w:sz w:val="24"/>
              </w:rPr>
              <w:t>признаков</w:t>
            </w:r>
          </w:p>
        </w:tc>
      </w:tr>
      <w:tr w:rsidR="00204028" w:rsidTr="00351C25">
        <w:trPr>
          <w:trHeight w:val="860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2142"/>
                <w:tab w:val="left" w:pos="4283"/>
                <w:tab w:val="left" w:pos="5670"/>
                <w:tab w:val="left" w:pos="6575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существительных: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склонение,род,число,</w:t>
            </w:r>
            <w:r>
              <w:rPr>
                <w:spacing w:val="-2"/>
                <w:sz w:val="24"/>
              </w:rPr>
              <w:t xml:space="preserve"> падеж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Проводитьразборименисуществительногокакчасти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2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Определятьграмматическиепризнакиимёнприлагательных:род</w:t>
            </w:r>
            <w:r>
              <w:rPr>
                <w:spacing w:val="-5"/>
                <w:sz w:val="24"/>
              </w:rPr>
              <w:t>(в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единственномчисле),число,</w:t>
            </w:r>
            <w:r>
              <w:rPr>
                <w:spacing w:val="-2"/>
                <w:sz w:val="24"/>
              </w:rPr>
              <w:t>падеж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Проводитьразборимениприлагательногокакчасти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Устанавливать(находить)неопределённуюформу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</w:tr>
      <w:tr w:rsidR="00204028" w:rsidTr="00351C25">
        <w:trPr>
          <w:trHeight w:val="126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Определятьграмматическиепризнакиглаголов:спряжение,</w:t>
            </w:r>
            <w:r>
              <w:rPr>
                <w:spacing w:val="-2"/>
                <w:sz w:val="24"/>
              </w:rPr>
              <w:t>время,</w:t>
            </w:r>
          </w:p>
          <w:p w:rsidR="00204028" w:rsidRDefault="00204028" w:rsidP="00351C25">
            <w:pPr>
              <w:pStyle w:val="TableParagraph"/>
              <w:spacing w:before="5" w:line="400" w:lineRule="atLeast"/>
              <w:ind w:left="467"/>
              <w:rPr>
                <w:sz w:val="24"/>
              </w:rPr>
            </w:pPr>
            <w:r>
              <w:rPr>
                <w:sz w:val="24"/>
              </w:rPr>
              <w:t>лицо(внастоящемибудущемвремени),число,род(впрошедшемвремени в единственном числе)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Изменятьглаголывнастоящемибудущемвремениполицами</w:t>
            </w:r>
            <w:r>
              <w:rPr>
                <w:spacing w:val="-2"/>
                <w:sz w:val="24"/>
              </w:rPr>
              <w:t>числам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(спрягать)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 xml:space="preserve">Проводитьразборглаголакакчасти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126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2092"/>
                <w:tab w:val="left" w:pos="4187"/>
                <w:tab w:val="left" w:pos="5524"/>
                <w:tab w:val="left" w:pos="6726"/>
                <w:tab w:val="left" w:pos="8478"/>
              </w:tabs>
              <w:spacing w:before="49" w:line="336" w:lineRule="auto"/>
              <w:ind w:left="467" w:right="99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начальнойформе:лицо,число,род(уместоимений3голица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"/>
              <w:ind w:left="467"/>
              <w:rPr>
                <w:sz w:val="24"/>
              </w:rPr>
            </w:pPr>
            <w:r>
              <w:rPr>
                <w:sz w:val="24"/>
              </w:rPr>
              <w:t>единственном</w:t>
            </w:r>
            <w:r>
              <w:rPr>
                <w:spacing w:val="-2"/>
                <w:sz w:val="24"/>
              </w:rPr>
              <w:t>числе)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Использоватьличныеместоимениядляустранения</w:t>
            </w:r>
            <w:r>
              <w:rPr>
                <w:spacing w:val="-2"/>
                <w:sz w:val="24"/>
              </w:rPr>
              <w:t>неоправданных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повторов в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204028" w:rsidTr="00351C25">
        <w:trPr>
          <w:trHeight w:val="860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Различатьпредложение,словосочетаниеи</w:t>
            </w:r>
            <w:r>
              <w:rPr>
                <w:spacing w:val="-2"/>
                <w:sz w:val="24"/>
              </w:rPr>
              <w:t>слово</w:t>
            </w:r>
          </w:p>
        </w:tc>
      </w:tr>
      <w:tr w:rsidR="00204028" w:rsidTr="00351C25">
        <w:trPr>
          <w:trHeight w:val="860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2862"/>
                <w:tab w:val="left" w:pos="4648"/>
                <w:tab w:val="left" w:pos="5209"/>
                <w:tab w:val="left" w:pos="6037"/>
                <w:tab w:val="left" w:pos="7907"/>
                <w:tab w:val="left" w:pos="8339"/>
              </w:tabs>
              <w:spacing w:before="50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Классифицировать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-2"/>
                <w:sz w:val="24"/>
              </w:rPr>
              <w:t>окраске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Различатьраспространённыеинераспространённые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Распознаватьпредложениясоднородными</w:t>
            </w:r>
            <w:r>
              <w:rPr>
                <w:spacing w:val="-2"/>
                <w:sz w:val="24"/>
              </w:rPr>
              <w:t>членами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Составлятьпредложениясоднородными</w:t>
            </w:r>
            <w:r>
              <w:rPr>
                <w:spacing w:val="-2"/>
                <w:sz w:val="24"/>
              </w:rPr>
              <w:t xml:space="preserve"> членами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7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7"/>
              <w:ind w:left="467"/>
              <w:rPr>
                <w:sz w:val="24"/>
              </w:rPr>
            </w:pPr>
            <w:r>
              <w:rPr>
                <w:sz w:val="24"/>
              </w:rPr>
              <w:t>Использоватьпредложениясоднороднымичленамив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454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Разграничиватьпростыераспространённыеисложные</w:t>
            </w:r>
            <w:r>
              <w:rPr>
                <w:spacing w:val="-2"/>
                <w:sz w:val="24"/>
              </w:rPr>
              <w:t>предложения,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8716"/>
      </w:tblGrid>
      <w:tr w:rsidR="00204028" w:rsidTr="00351C25">
        <w:trPr>
          <w:trHeight w:val="8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34"/>
              <w:ind w:left="467"/>
              <w:rPr>
                <w:sz w:val="25"/>
              </w:rPr>
            </w:pPr>
            <w:r>
              <w:rPr>
                <w:spacing w:val="-2"/>
                <w:sz w:val="24"/>
              </w:rPr>
              <w:t>состоящиеиздвухпростых(сложносочинённыессоюзами</w:t>
            </w:r>
            <w:r>
              <w:rPr>
                <w:spacing w:val="-2"/>
                <w:sz w:val="25"/>
              </w:rPr>
              <w:t>и,а,но</w:t>
            </w:r>
            <w:r>
              <w:rPr>
                <w:spacing w:val="-10"/>
                <w:sz w:val="25"/>
              </w:rPr>
              <w:t>и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бессоюзныесложныепредложениябезназывания</w:t>
            </w:r>
            <w:r>
              <w:rPr>
                <w:spacing w:val="-2"/>
                <w:sz w:val="24"/>
              </w:rPr>
              <w:t xml:space="preserve"> терминов)</w:t>
            </w:r>
          </w:p>
        </w:tc>
      </w:tr>
      <w:tr w:rsidR="00204028" w:rsidTr="00351C25">
        <w:trPr>
          <w:trHeight w:val="126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1955"/>
                <w:tab w:val="left" w:pos="3114"/>
                <w:tab w:val="left" w:pos="5435"/>
                <w:tab w:val="left" w:pos="5817"/>
                <w:tab w:val="left" w:pos="7041"/>
              </w:tabs>
              <w:spacing w:before="49" w:line="328" w:lineRule="auto"/>
              <w:ind w:left="467" w:right="99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распространённые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предложения, </w:t>
            </w:r>
            <w:r>
              <w:rPr>
                <w:sz w:val="24"/>
              </w:rPr>
              <w:t xml:space="preserve">состоящиеиздвухпростых(сложносочинённыессоюзами </w:t>
            </w:r>
            <w:r>
              <w:rPr>
                <w:sz w:val="25"/>
              </w:rPr>
              <w:t>и,а,но</w:t>
            </w:r>
            <w:r>
              <w:rPr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"/>
              <w:ind w:left="467"/>
              <w:rPr>
                <w:sz w:val="24"/>
              </w:rPr>
            </w:pPr>
            <w:r>
              <w:rPr>
                <w:sz w:val="24"/>
              </w:rPr>
              <w:t>бессоюзныесложныепредложениябезназывания</w:t>
            </w:r>
            <w:r>
              <w:rPr>
                <w:spacing w:val="-2"/>
                <w:sz w:val="24"/>
              </w:rPr>
              <w:t xml:space="preserve"> терминов)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Производитьсинтаксическийразборпростого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204028" w:rsidTr="00351C25">
        <w:trPr>
          <w:trHeight w:val="862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left="37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Объяснятьсвоимисловамизначениеизученныхпонятий;</w:t>
            </w:r>
            <w:r>
              <w:rPr>
                <w:spacing w:val="-2"/>
                <w:sz w:val="24"/>
              </w:rPr>
              <w:t>использовать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изученныепонятиявпроцессерешенияучебных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</w:tr>
      <w:tr w:rsidR="00204028" w:rsidTr="00351C25">
        <w:trPr>
          <w:trHeight w:val="1267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 w:line="336" w:lineRule="auto"/>
              <w:ind w:left="467"/>
              <w:rPr>
                <w:sz w:val="24"/>
              </w:rPr>
            </w:pPr>
            <w:r>
              <w:rPr>
                <w:sz w:val="24"/>
              </w:rPr>
              <w:t>Применятьизученныеправилаправописания,втомчисле:знаки препинаниявпредложенияхсоднороднымичленами,</w:t>
            </w:r>
            <w:r>
              <w:rPr>
                <w:spacing w:val="-2"/>
                <w:sz w:val="24"/>
              </w:rPr>
              <w:t>соединёнными</w:t>
            </w:r>
          </w:p>
          <w:p w:rsidR="00204028" w:rsidRDefault="00204028" w:rsidP="00351C25">
            <w:pPr>
              <w:pStyle w:val="TableParagraph"/>
              <w:spacing w:line="292" w:lineRule="exact"/>
              <w:ind w:left="467"/>
              <w:rPr>
                <w:sz w:val="24"/>
              </w:rPr>
            </w:pPr>
            <w:r>
              <w:rPr>
                <w:spacing w:val="-22"/>
                <w:sz w:val="24"/>
              </w:rPr>
              <w:t>союзами</w:t>
            </w:r>
            <w:r>
              <w:rPr>
                <w:spacing w:val="-22"/>
                <w:sz w:val="25"/>
              </w:rPr>
              <w:t>и,а,но</w:t>
            </w:r>
            <w:r>
              <w:rPr>
                <w:spacing w:val="-22"/>
                <w:sz w:val="24"/>
              </w:rPr>
              <w:t>ибезсоюзов</w:t>
            </w:r>
          </w:p>
        </w:tc>
      </w:tr>
      <w:tr w:rsidR="00204028" w:rsidTr="00351C25">
        <w:trPr>
          <w:trHeight w:val="410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 w:line="333" w:lineRule="auto"/>
              <w:ind w:left="467" w:right="99"/>
              <w:jc w:val="both"/>
              <w:rPr>
                <w:sz w:val="24"/>
              </w:rPr>
            </w:pPr>
            <w:r>
              <w:rPr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имёнсуществительных(кромесуществительныхна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77"/>
                <w:sz w:val="25"/>
              </w:rPr>
              <w:t>мя,-ий,-ие,-</w:t>
            </w:r>
            <w:r>
              <w:rPr>
                <w:sz w:val="25"/>
              </w:rPr>
              <w:t>ия,</w:t>
            </w:r>
            <w:r>
              <w:rPr>
                <w:sz w:val="24"/>
              </w:rPr>
              <w:t>на</w:t>
            </w:r>
          </w:p>
          <w:p w:rsidR="00204028" w:rsidRDefault="00204028" w:rsidP="00351C25">
            <w:pPr>
              <w:pStyle w:val="TableParagraph"/>
              <w:spacing w:line="328" w:lineRule="auto"/>
              <w:ind w:left="467" w:right="98" w:hanging="20"/>
              <w:jc w:val="both"/>
              <w:rPr>
                <w:sz w:val="24"/>
              </w:rPr>
            </w:pPr>
            <w:r>
              <w:rPr>
                <w:spacing w:val="-95"/>
                <w:sz w:val="25"/>
              </w:rPr>
              <w:t>-</w:t>
            </w:r>
            <w:r>
              <w:rPr>
                <w:spacing w:val="-79"/>
                <w:w w:val="97"/>
                <w:sz w:val="25"/>
              </w:rPr>
              <w:t>ь</w:t>
            </w:r>
            <w:r>
              <w:rPr>
                <w:spacing w:val="21"/>
                <w:w w:val="97"/>
                <w:sz w:val="25"/>
              </w:rPr>
              <w:t>я</w:t>
            </w:r>
            <w:r>
              <w:rPr>
                <w:spacing w:val="14"/>
                <w:w w:val="101"/>
                <w:sz w:val="24"/>
              </w:rPr>
              <w:t>т</w:t>
            </w:r>
            <w:r>
              <w:rPr>
                <w:spacing w:val="13"/>
                <w:w w:val="101"/>
                <w:sz w:val="24"/>
              </w:rPr>
              <w:t>ип</w:t>
            </w:r>
            <w:r>
              <w:rPr>
                <w:spacing w:val="14"/>
                <w:w w:val="101"/>
                <w:sz w:val="24"/>
              </w:rPr>
              <w:t>а</w:t>
            </w:r>
            <w:r>
              <w:rPr>
                <w:sz w:val="24"/>
              </w:rPr>
              <w:t xml:space="preserve">гостья, на </w:t>
            </w:r>
            <w:r>
              <w:rPr>
                <w:spacing w:val="-79"/>
                <w:w w:val="97"/>
                <w:sz w:val="25"/>
              </w:rPr>
              <w:t>ь</w:t>
            </w:r>
            <w:r>
              <w:rPr>
                <w:spacing w:val="22"/>
                <w:w w:val="97"/>
                <w:sz w:val="25"/>
              </w:rPr>
              <w:t>е</w:t>
            </w:r>
            <w:r>
              <w:rPr>
                <w:spacing w:val="14"/>
                <w:w w:val="101"/>
                <w:sz w:val="24"/>
              </w:rPr>
              <w:t>т</w:t>
            </w:r>
            <w:r>
              <w:rPr>
                <w:spacing w:val="13"/>
                <w:w w:val="101"/>
                <w:sz w:val="24"/>
              </w:rPr>
              <w:t>ип</w:t>
            </w:r>
            <w:r>
              <w:rPr>
                <w:spacing w:val="14"/>
                <w:w w:val="101"/>
                <w:sz w:val="24"/>
              </w:rPr>
              <w:t>а</w:t>
            </w:r>
            <w:r>
              <w:rPr>
                <w:sz w:val="24"/>
              </w:rPr>
              <w:t xml:space="preserve">ожерелье во множественном числе, а также кроме собственных имён существительных на 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77"/>
                <w:sz w:val="25"/>
              </w:rPr>
              <w:t>ов,-ин,-</w:t>
            </w:r>
            <w:r>
              <w:rPr>
                <w:sz w:val="25"/>
              </w:rPr>
              <w:t>ий</w:t>
            </w:r>
            <w:r>
              <w:rPr>
                <w:sz w:val="24"/>
              </w:rPr>
              <w:t>); безударные падежные окончания имён прилагательных; мягкий знак послешипящих на конце глаголов в форме 2го лица единственного числа; наличиеилиотсутствиемягкогознакавглаголахна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70"/>
                <w:sz w:val="25"/>
              </w:rPr>
              <w:t>ться</w:t>
            </w:r>
            <w:r>
              <w:rPr>
                <w:sz w:val="24"/>
              </w:rPr>
              <w:t>и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66"/>
                <w:sz w:val="25"/>
              </w:rPr>
              <w:t>тся</w:t>
            </w:r>
            <w:r>
              <w:rPr>
                <w:spacing w:val="-66"/>
                <w:sz w:val="24"/>
              </w:rPr>
              <w:t>;</w:t>
            </w:r>
          </w:p>
          <w:p w:rsidR="00204028" w:rsidRDefault="00204028" w:rsidP="00351C25">
            <w:pPr>
              <w:pStyle w:val="TableParagraph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безударныеличныеокончания</w:t>
            </w:r>
            <w:r>
              <w:rPr>
                <w:spacing w:val="-2"/>
                <w:sz w:val="24"/>
              </w:rPr>
              <w:t>глаголов</w:t>
            </w:r>
          </w:p>
        </w:tc>
      </w:tr>
      <w:tr w:rsidR="00204028" w:rsidTr="00351C25">
        <w:trPr>
          <w:trHeight w:val="862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2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Находитьместоорфограммывсловеимеждусловамина</w:t>
            </w:r>
            <w:r>
              <w:rPr>
                <w:spacing w:val="-2"/>
                <w:sz w:val="24"/>
              </w:rPr>
              <w:t>изученные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Правильносписыватьтекстыобъёмомнеболее85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204028" w:rsidTr="00351C25">
        <w:trPr>
          <w:trHeight w:val="860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2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Писатьподдиктовкутекстыобъёмомнеболее80словс</w:t>
            </w:r>
            <w:r>
              <w:rPr>
                <w:spacing w:val="-2"/>
                <w:sz w:val="24"/>
              </w:rPr>
              <w:t>учётом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изученныхправил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2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Находитьиисправлятьорфографическиеипунктуационныеошибки</w:t>
            </w:r>
            <w:r>
              <w:rPr>
                <w:spacing w:val="-5"/>
                <w:sz w:val="24"/>
              </w:rPr>
              <w:t>на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изученныеправила,</w:t>
            </w:r>
            <w:r>
              <w:rPr>
                <w:spacing w:val="-2"/>
                <w:sz w:val="24"/>
              </w:rPr>
              <w:t>описки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1267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Осознаватьситуациюобщения(скакойцелью,скем,где</w:t>
            </w:r>
            <w:r>
              <w:rPr>
                <w:spacing w:val="-2"/>
                <w:sz w:val="24"/>
              </w:rPr>
              <w:t>происходит</w:t>
            </w:r>
          </w:p>
          <w:p w:rsidR="00204028" w:rsidRDefault="00204028" w:rsidP="00351C25">
            <w:pPr>
              <w:pStyle w:val="TableParagraph"/>
              <w:tabs>
                <w:tab w:val="left" w:pos="1861"/>
                <w:tab w:val="left" w:pos="3153"/>
                <w:tab w:val="left" w:pos="4691"/>
                <w:tab w:val="left" w:pos="6004"/>
                <w:tab w:val="left" w:pos="7223"/>
                <w:tab w:val="left" w:pos="7593"/>
              </w:tabs>
              <w:spacing w:before="5" w:line="400" w:lineRule="atLeast"/>
              <w:ind w:left="467" w:right="101"/>
              <w:rPr>
                <w:sz w:val="24"/>
              </w:rPr>
            </w:pPr>
            <w:r>
              <w:rPr>
                <w:spacing w:val="-2"/>
                <w:sz w:val="24"/>
              </w:rPr>
              <w:t>общение);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адекватные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ситуации общения</w:t>
            </w:r>
          </w:p>
        </w:tc>
      </w:tr>
      <w:tr w:rsidR="00204028" w:rsidTr="00351C25">
        <w:trPr>
          <w:trHeight w:val="452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7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7"/>
              <w:ind w:left="467"/>
              <w:rPr>
                <w:sz w:val="24"/>
              </w:rPr>
            </w:pPr>
            <w:r>
              <w:rPr>
                <w:sz w:val="24"/>
              </w:rPr>
              <w:t>Строитьустноедиалогическоеимонологическоевысказывание(4–</w:t>
            </w:r>
            <w:r>
              <w:rPr>
                <w:spacing w:val="-10"/>
                <w:sz w:val="24"/>
              </w:rPr>
              <w:t>6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8716"/>
      </w:tblGrid>
      <w:tr w:rsidR="00204028" w:rsidTr="00351C25">
        <w:trPr>
          <w:trHeight w:val="8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2519"/>
                <w:tab w:val="left" w:pos="3983"/>
                <w:tab w:val="left" w:pos="6078"/>
                <w:tab w:val="left" w:pos="7259"/>
              </w:tabs>
              <w:spacing w:before="44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правильную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интонацию,нормыречевого</w:t>
            </w:r>
            <w:r>
              <w:rPr>
                <w:spacing w:val="-2"/>
                <w:sz w:val="24"/>
              </w:rPr>
              <w:t>взаимодействия</w:t>
            </w:r>
          </w:p>
        </w:tc>
      </w:tr>
      <w:tr w:rsidR="00204028" w:rsidTr="00351C25">
        <w:trPr>
          <w:trHeight w:val="126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1285"/>
                <w:tab w:val="left" w:pos="2987"/>
                <w:tab w:val="left" w:pos="4422"/>
                <w:tab w:val="left" w:pos="6258"/>
                <w:tab w:val="left" w:pos="7657"/>
              </w:tabs>
              <w:spacing w:before="49" w:line="336" w:lineRule="auto"/>
              <w:ind w:left="467" w:right="99"/>
              <w:rPr>
                <w:sz w:val="24"/>
              </w:rPr>
            </w:pPr>
            <w:r>
              <w:rPr>
                <w:sz w:val="24"/>
              </w:rPr>
              <w:t xml:space="preserve">Создаватьнебольшие устныеи письменные тексты(3 –5 предложений)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конкретной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(письма,</w:t>
            </w:r>
          </w:p>
          <w:p w:rsidR="00204028" w:rsidRDefault="00204028" w:rsidP="00351C25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поздравительныеоткрытки,объявленияи</w:t>
            </w:r>
            <w:r>
              <w:rPr>
                <w:spacing w:val="-2"/>
                <w:sz w:val="24"/>
              </w:rPr>
              <w:t>другие)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2097"/>
                <w:tab w:val="left" w:pos="2920"/>
                <w:tab w:val="left" w:pos="3366"/>
                <w:tab w:val="left" w:pos="4746"/>
                <w:tab w:val="left" w:pos="5742"/>
                <w:tab w:val="left" w:pos="6846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мысль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озаглавливатьтекстсиспользованиемтемыилиосновной</w:t>
            </w:r>
            <w:r>
              <w:rPr>
                <w:spacing w:val="-2"/>
                <w:sz w:val="24"/>
              </w:rPr>
              <w:t xml:space="preserve"> мысли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Корректироватьпорядокпредложенийичастей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Составлятьпланкзаданным</w:t>
            </w:r>
            <w:r>
              <w:rPr>
                <w:spacing w:val="-2"/>
                <w:sz w:val="24"/>
              </w:rPr>
              <w:t>текстам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Осуществлятьподробныйпересказтекста(устнои</w:t>
            </w:r>
            <w:r>
              <w:rPr>
                <w:spacing w:val="-2"/>
                <w:sz w:val="24"/>
              </w:rPr>
              <w:t>письменно)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49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Осуществлятьвыборочныйпересказтекста</w:t>
            </w:r>
            <w:r>
              <w:rPr>
                <w:spacing w:val="-2"/>
                <w:sz w:val="24"/>
              </w:rPr>
              <w:t>(устно)</w:t>
            </w:r>
          </w:p>
        </w:tc>
      </w:tr>
      <w:tr w:rsidR="00204028" w:rsidTr="00351C25">
        <w:trPr>
          <w:trHeight w:val="860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right="4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Писать(послепредварительнойподготовки)сочиненияпо</w:t>
            </w:r>
            <w:r>
              <w:rPr>
                <w:spacing w:val="-2"/>
                <w:sz w:val="24"/>
              </w:rPr>
              <w:t>заданным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темам</w:t>
            </w:r>
          </w:p>
        </w:tc>
      </w:tr>
      <w:tr w:rsidR="00204028" w:rsidTr="00351C25">
        <w:trPr>
          <w:trHeight w:val="456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right="37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7.10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Осуществлятьвпроцессеизучающегочтенияпоиск</w:t>
            </w:r>
            <w:r>
              <w:rPr>
                <w:spacing w:val="-2"/>
                <w:sz w:val="24"/>
              </w:rPr>
              <w:t xml:space="preserve"> информации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right="37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7.11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tabs>
                <w:tab w:val="left" w:pos="2442"/>
                <w:tab w:val="left" w:pos="3292"/>
                <w:tab w:val="left" w:pos="3669"/>
                <w:tab w:val="left" w:pos="5094"/>
                <w:tab w:val="left" w:pos="6251"/>
                <w:tab w:val="left" w:pos="7341"/>
                <w:tab w:val="left" w:pos="7845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устно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выводы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прочитанной(услышанной)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204028" w:rsidTr="00351C25">
        <w:trPr>
          <w:trHeight w:val="455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50"/>
              <w:ind w:right="37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7.12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Интерпретироватьиобобщатьсодержащуюсявтексте</w:t>
            </w:r>
            <w:r>
              <w:rPr>
                <w:spacing w:val="-2"/>
                <w:sz w:val="24"/>
              </w:rPr>
              <w:t>информацию</w:t>
            </w:r>
          </w:p>
        </w:tc>
      </w:tr>
      <w:tr w:rsidR="00204028" w:rsidTr="00351C25">
        <w:trPr>
          <w:trHeight w:val="861"/>
        </w:trPr>
        <w:tc>
          <w:tcPr>
            <w:tcW w:w="1596" w:type="dxa"/>
          </w:tcPr>
          <w:p w:rsidR="00204028" w:rsidRDefault="00204028" w:rsidP="00351C25">
            <w:pPr>
              <w:pStyle w:val="TableParagraph"/>
              <w:spacing w:before="251"/>
              <w:ind w:right="37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7.13</w:t>
            </w:r>
          </w:p>
        </w:tc>
        <w:tc>
          <w:tcPr>
            <w:tcW w:w="871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Осуществлятьознакомительноечтениевсоответствиис</w:t>
            </w:r>
            <w:r>
              <w:rPr>
                <w:spacing w:val="-2"/>
                <w:sz w:val="24"/>
              </w:rPr>
              <w:t>поставленной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задачей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spacing w:before="89" w:line="441" w:lineRule="auto"/>
        <w:ind w:left="4657" w:right="2520" w:hanging="2038"/>
        <w:rPr>
          <w:b/>
          <w:sz w:val="24"/>
        </w:rPr>
      </w:pPr>
      <w:r>
        <w:rPr>
          <w:b/>
          <w:sz w:val="24"/>
        </w:rPr>
        <w:lastRenderedPageBreak/>
        <w:t>ПРОВЕРЯЕМЫЕ ЭЛЕМЕНТЫ СОДЕРЖАНИЯ 1 КЛАСС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8871"/>
      </w:tblGrid>
      <w:tr w:rsidR="00204028" w:rsidTr="00351C25">
        <w:trPr>
          <w:trHeight w:val="382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lef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456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8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204028" w:rsidTr="00351C25">
        <w:trPr>
          <w:trHeight w:val="860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49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Гласныеисогласныезвуки,ихразличение.Согласныйзвук[й’]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гласныйзвук</w:t>
            </w:r>
            <w:r>
              <w:rPr>
                <w:spacing w:val="-5"/>
                <w:sz w:val="24"/>
              </w:rPr>
              <w:t xml:space="preserve"> [и]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8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Ударениевслове.Гласныеударныеи</w:t>
            </w:r>
            <w:r>
              <w:rPr>
                <w:spacing w:val="-2"/>
                <w:sz w:val="24"/>
              </w:rPr>
              <w:t xml:space="preserve"> безударные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Твёрдыеимягкиесогласныезвуки,ихразличение.Звонкиеи</w:t>
            </w:r>
            <w:r>
              <w:rPr>
                <w:spacing w:val="-2"/>
                <w:sz w:val="24"/>
              </w:rPr>
              <w:t>глухие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согласныезвуки,ихразличение.Шипящие[ж],[ш],[ч’],</w:t>
            </w:r>
            <w:r>
              <w:rPr>
                <w:spacing w:val="-4"/>
                <w:sz w:val="24"/>
              </w:rPr>
              <w:t>[щ’]</w:t>
            </w:r>
          </w:p>
        </w:tc>
      </w:tr>
      <w:tr w:rsidR="00204028" w:rsidTr="00351C25">
        <w:trPr>
          <w:trHeight w:val="860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0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Слог.Количествослоговвслове.Ударныйслог.Делениесловна</w:t>
            </w:r>
            <w:r>
              <w:rPr>
                <w:spacing w:val="-2"/>
                <w:sz w:val="24"/>
              </w:rPr>
              <w:t>слоги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(простыеслучаи,безстечения</w:t>
            </w:r>
            <w:r>
              <w:rPr>
                <w:spacing w:val="-2"/>
                <w:sz w:val="24"/>
              </w:rPr>
              <w:t>согласных)</w:t>
            </w:r>
          </w:p>
        </w:tc>
      </w:tr>
      <w:tr w:rsidR="00204028" w:rsidTr="00351C25">
        <w:trPr>
          <w:trHeight w:val="1267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tabs>
                <w:tab w:val="left" w:pos="2338"/>
                <w:tab w:val="left" w:pos="3293"/>
                <w:tab w:val="left" w:pos="3656"/>
                <w:tab w:val="left" w:pos="5021"/>
                <w:tab w:val="left" w:pos="6051"/>
                <w:tab w:val="left" w:pos="7311"/>
                <w:tab w:val="left" w:pos="7661"/>
                <w:tab w:val="left" w:pos="8633"/>
              </w:tabs>
              <w:spacing w:before="49" w:line="336" w:lineRule="auto"/>
              <w:ind w:left="469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Произношение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сочетаний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ударение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соответствииснормамисовременногорусскоголитературногоязыка</w:t>
            </w:r>
            <w:r>
              <w:rPr>
                <w:spacing w:val="-5"/>
                <w:sz w:val="24"/>
              </w:rPr>
              <w:t>(на</w:t>
            </w:r>
          </w:p>
          <w:p w:rsidR="00204028" w:rsidRDefault="00204028" w:rsidP="00351C25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ограниченномперечнеслов,отрабатываемомв</w:t>
            </w:r>
            <w:r>
              <w:rPr>
                <w:spacing w:val="-2"/>
                <w:sz w:val="24"/>
              </w:rPr>
              <w:t>учебнике)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Графика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8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Звукибуква.Различениезвукови</w:t>
            </w:r>
            <w:r>
              <w:rPr>
                <w:spacing w:val="-4"/>
                <w:sz w:val="24"/>
              </w:rPr>
              <w:t>букв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39"/>
              <w:ind w:left="469"/>
              <w:rPr>
                <w:sz w:val="24"/>
              </w:rPr>
            </w:pPr>
            <w:r>
              <w:rPr>
                <w:sz w:val="24"/>
              </w:rPr>
              <w:t>Обозначениенаписьметвёрдостисогласныхзвуковбуквами</w:t>
            </w:r>
            <w:r>
              <w:rPr>
                <w:spacing w:val="-53"/>
                <w:sz w:val="25"/>
              </w:rPr>
              <w:t>а,о,у,ы,э</w:t>
            </w:r>
            <w:r>
              <w:rPr>
                <w:spacing w:val="-53"/>
                <w:sz w:val="24"/>
              </w:rPr>
              <w:t>;</w:t>
            </w:r>
          </w:p>
          <w:p w:rsidR="00204028" w:rsidRDefault="00204028" w:rsidP="00351C25">
            <w:pPr>
              <w:pStyle w:val="TableParagraph"/>
              <w:spacing w:before="104"/>
              <w:ind w:left="469"/>
              <w:rPr>
                <w:sz w:val="25"/>
              </w:rPr>
            </w:pPr>
            <w:r>
              <w:rPr>
                <w:sz w:val="24"/>
              </w:rPr>
              <w:t>словасбуквой</w:t>
            </w:r>
            <w:r>
              <w:rPr>
                <w:spacing w:val="-10"/>
                <w:sz w:val="25"/>
              </w:rPr>
              <w:t>э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39"/>
              <w:ind w:left="469"/>
              <w:rPr>
                <w:sz w:val="24"/>
              </w:rPr>
            </w:pPr>
            <w:r>
              <w:rPr>
                <w:sz w:val="24"/>
              </w:rPr>
              <w:t>Обозначениенаписьмемягкостисогласныхзвуковбуквами</w:t>
            </w:r>
            <w:r>
              <w:rPr>
                <w:spacing w:val="-34"/>
                <w:sz w:val="25"/>
              </w:rPr>
              <w:t>е,ё,ю,я,и</w:t>
            </w:r>
            <w:r>
              <w:rPr>
                <w:spacing w:val="-34"/>
                <w:sz w:val="24"/>
              </w:rPr>
              <w:t>.</w:t>
            </w:r>
          </w:p>
          <w:p w:rsidR="00204028" w:rsidRDefault="00204028" w:rsidP="00351C25">
            <w:pPr>
              <w:pStyle w:val="TableParagraph"/>
              <w:spacing w:before="104"/>
              <w:ind w:left="469"/>
              <w:rPr>
                <w:sz w:val="25"/>
              </w:rPr>
            </w:pPr>
            <w:r>
              <w:rPr>
                <w:sz w:val="24"/>
              </w:rPr>
              <w:t>Функциибукв</w:t>
            </w:r>
            <w:r>
              <w:rPr>
                <w:spacing w:val="-27"/>
                <w:sz w:val="25"/>
              </w:rPr>
              <w:t>е,ё,ю,я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0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Мягкийзнаккакпоказатель мягкостипредшествующегосогласного</w:t>
            </w:r>
            <w:r>
              <w:rPr>
                <w:spacing w:val="-2"/>
                <w:sz w:val="24"/>
              </w:rPr>
              <w:t>звука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вконце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204028" w:rsidTr="00351C25">
        <w:trPr>
          <w:trHeight w:val="860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0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Установлениесоотношениязвуковогоибуквенногосоставаслова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словахтипастол,</w:t>
            </w:r>
            <w:r>
              <w:rPr>
                <w:spacing w:val="-4"/>
                <w:sz w:val="24"/>
              </w:rPr>
              <w:t>конь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0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tabs>
                <w:tab w:val="left" w:pos="2168"/>
                <w:tab w:val="left" w:pos="3816"/>
                <w:tab w:val="left" w:pos="5105"/>
                <w:tab w:val="left" w:pos="6120"/>
                <w:tab w:val="left" w:pos="7054"/>
                <w:tab w:val="left" w:pos="8268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Небуквенные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пробел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словами,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переноса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Русскийалфавит:правильноеназваниебукв,их</w:t>
            </w:r>
            <w:r>
              <w:rPr>
                <w:spacing w:val="-2"/>
                <w:sz w:val="24"/>
              </w:rPr>
              <w:t>последовательность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Использованиеалфавитадляупорядочениясписка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Словокак единицаязыка</w:t>
            </w:r>
            <w:r>
              <w:rPr>
                <w:spacing w:val="-2"/>
                <w:sz w:val="24"/>
              </w:rPr>
              <w:t xml:space="preserve"> (ознакомление)</w:t>
            </w:r>
          </w:p>
        </w:tc>
      </w:tr>
      <w:tr w:rsidR="00204028" w:rsidTr="00351C25">
        <w:trPr>
          <w:trHeight w:val="454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Словокакназваниепредмета,признакапредмета,действия</w:t>
            </w:r>
            <w:r>
              <w:rPr>
                <w:spacing w:val="-2"/>
                <w:sz w:val="24"/>
              </w:rPr>
              <w:t>предмета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8871"/>
      </w:tblGrid>
      <w:tr w:rsidR="00204028" w:rsidTr="00351C25">
        <w:trPr>
          <w:trHeight w:val="45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Выявлениеслов,значениекоторыхтребует</w:t>
            </w:r>
            <w:r>
              <w:rPr>
                <w:spacing w:val="-2"/>
                <w:sz w:val="24"/>
              </w:rPr>
              <w:t>уточнения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Предложениекакединицаязыка</w:t>
            </w: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Слово,предложение(наблюдениенадсходствоми</w:t>
            </w:r>
            <w:r>
              <w:rPr>
                <w:spacing w:val="-2"/>
                <w:sz w:val="24"/>
              </w:rPr>
              <w:t>различием)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tabs>
                <w:tab w:val="left" w:pos="2220"/>
                <w:tab w:val="left" w:pos="3048"/>
                <w:tab w:val="left" w:pos="3766"/>
                <w:tab w:val="left" w:pos="4112"/>
                <w:tab w:val="left" w:pos="5830"/>
                <w:tab w:val="left" w:pos="6452"/>
                <w:tab w:val="left" w:pos="7544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Установление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смысловых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вопросов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Восстановлениедеформированных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Составлениепредложенийизнабораформ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204028" w:rsidTr="00351C25">
        <w:trPr>
          <w:trHeight w:val="456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>пунктуация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Раздельноенаписаниесловв</w:t>
            </w:r>
            <w:r>
              <w:rPr>
                <w:spacing w:val="-2"/>
                <w:sz w:val="24"/>
              </w:rPr>
              <w:t>предложении</w:t>
            </w:r>
          </w:p>
        </w:tc>
      </w:tr>
      <w:tr w:rsidR="00204028" w:rsidTr="00351C25">
        <w:trPr>
          <w:trHeight w:val="860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Заглавнаябуквавначалепредложенияивименахсобственных: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именахифамилияхлюдей,кличках</w:t>
            </w:r>
            <w:r>
              <w:rPr>
                <w:spacing w:val="-2"/>
                <w:sz w:val="24"/>
              </w:rPr>
              <w:t xml:space="preserve"> животных</w:t>
            </w:r>
          </w:p>
        </w:tc>
      </w:tr>
      <w:tr w:rsidR="00204028" w:rsidTr="00351C25">
        <w:trPr>
          <w:trHeight w:val="456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Переносслов(безучётаморфемногоделения</w:t>
            </w:r>
            <w:r>
              <w:rPr>
                <w:spacing w:val="-2"/>
                <w:sz w:val="24"/>
              </w:rPr>
              <w:t>слова)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39"/>
              <w:ind w:left="469"/>
              <w:rPr>
                <w:sz w:val="24"/>
              </w:rPr>
            </w:pPr>
            <w:r>
              <w:rPr>
                <w:sz w:val="24"/>
              </w:rPr>
              <w:t>Гласныепослешипящихвсочетаниях</w:t>
            </w:r>
            <w:r>
              <w:rPr>
                <w:spacing w:val="-63"/>
                <w:sz w:val="25"/>
              </w:rPr>
              <w:t>жи,</w:t>
            </w:r>
            <w:r>
              <w:rPr>
                <w:sz w:val="25"/>
              </w:rPr>
              <w:t>ши</w:t>
            </w:r>
            <w:r>
              <w:rPr>
                <w:sz w:val="24"/>
              </w:rPr>
              <w:t>(вположении</w:t>
            </w:r>
            <w:r>
              <w:rPr>
                <w:spacing w:val="-5"/>
                <w:sz w:val="24"/>
              </w:rPr>
              <w:t>под</w:t>
            </w:r>
          </w:p>
          <w:p w:rsidR="00204028" w:rsidRDefault="00204028" w:rsidP="00351C25">
            <w:pPr>
              <w:pStyle w:val="TableParagraph"/>
              <w:spacing w:before="102"/>
              <w:ind w:left="469"/>
              <w:rPr>
                <w:sz w:val="25"/>
              </w:rPr>
            </w:pPr>
            <w:r>
              <w:rPr>
                <w:spacing w:val="-2"/>
                <w:sz w:val="24"/>
              </w:rPr>
              <w:t xml:space="preserve">ударением), </w:t>
            </w:r>
            <w:r>
              <w:rPr>
                <w:spacing w:val="-66"/>
                <w:sz w:val="25"/>
              </w:rPr>
              <w:t>ча,ща,чу,щу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0"/>
              <w:ind w:left="469"/>
              <w:rPr>
                <w:sz w:val="25"/>
              </w:rPr>
            </w:pPr>
            <w:r>
              <w:rPr>
                <w:spacing w:val="-2"/>
                <w:sz w:val="24"/>
              </w:rPr>
              <w:t>Сочетания</w:t>
            </w:r>
            <w:r>
              <w:rPr>
                <w:spacing w:val="-64"/>
                <w:sz w:val="25"/>
              </w:rPr>
              <w:t>чк,чн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Словаснепроверяемымигласнымиисогласными(переченьслов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орфографическомсловаре</w:t>
            </w:r>
            <w:r>
              <w:rPr>
                <w:spacing w:val="-2"/>
                <w:sz w:val="24"/>
              </w:rPr>
              <w:t>учебника)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Знакипрепинаниявконцепредложения:точка,вопросительный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восклицательный</w:t>
            </w:r>
            <w:r>
              <w:rPr>
                <w:spacing w:val="-2"/>
                <w:sz w:val="24"/>
              </w:rPr>
              <w:t>знаки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Алгоритмсписывания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left="3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456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7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7"/>
              <w:ind w:left="469"/>
              <w:rPr>
                <w:sz w:val="24"/>
              </w:rPr>
            </w:pPr>
            <w:r>
              <w:rPr>
                <w:sz w:val="24"/>
              </w:rPr>
              <w:t>Речькакосновнаяформаобщениямежду</w:t>
            </w:r>
            <w:r>
              <w:rPr>
                <w:spacing w:val="-2"/>
                <w:sz w:val="24"/>
              </w:rPr>
              <w:t>людьми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49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Тексткак единицаречи</w:t>
            </w:r>
            <w:r>
              <w:rPr>
                <w:spacing w:val="-2"/>
                <w:sz w:val="24"/>
              </w:rPr>
              <w:t xml:space="preserve"> (ознакомление)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0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Ситуацияобщения:цельобщения,скемигдепроисходит</w:t>
            </w:r>
            <w:r>
              <w:rPr>
                <w:spacing w:val="-2"/>
                <w:sz w:val="24"/>
              </w:rPr>
              <w:t>общение</w:t>
            </w:r>
          </w:p>
        </w:tc>
      </w:tr>
      <w:tr w:rsidR="00204028" w:rsidTr="00351C25">
        <w:trPr>
          <w:trHeight w:val="861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2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tabs>
                <w:tab w:val="left" w:pos="1728"/>
                <w:tab w:val="left" w:pos="2782"/>
                <w:tab w:val="left" w:pos="3972"/>
                <w:tab w:val="left" w:pos="5045"/>
                <w:tab w:val="left" w:pos="6274"/>
                <w:tab w:val="left" w:pos="6756"/>
                <w:tab w:val="left" w:pos="7721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ролям,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</w:t>
            </w:r>
          </w:p>
          <w:p w:rsidR="00204028" w:rsidRDefault="00204028" w:rsidP="00351C25">
            <w:pPr>
              <w:pStyle w:val="TableParagraph"/>
              <w:spacing w:before="113"/>
              <w:ind w:left="469"/>
              <w:rPr>
                <w:sz w:val="24"/>
              </w:rPr>
            </w:pPr>
            <w:r>
              <w:rPr>
                <w:sz w:val="24"/>
              </w:rPr>
              <w:t>видеоматериалов,прослушивание</w:t>
            </w:r>
            <w:r>
              <w:rPr>
                <w:spacing w:val="-2"/>
                <w:sz w:val="24"/>
              </w:rPr>
              <w:t>аудиозаписи)</w:t>
            </w:r>
          </w:p>
        </w:tc>
      </w:tr>
      <w:tr w:rsidR="00204028" w:rsidTr="00351C25">
        <w:trPr>
          <w:trHeight w:val="126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tabs>
                <w:tab w:val="left" w:pos="2268"/>
                <w:tab w:val="left" w:pos="3708"/>
                <w:tab w:val="left" w:pos="5204"/>
                <w:tab w:val="left" w:pos="7157"/>
                <w:tab w:val="left" w:pos="8648"/>
              </w:tabs>
              <w:spacing w:before="47" w:line="336" w:lineRule="auto"/>
              <w:ind w:left="469" w:right="99"/>
              <w:rPr>
                <w:sz w:val="24"/>
              </w:rPr>
            </w:pPr>
            <w:r>
              <w:rPr>
                <w:sz w:val="24"/>
              </w:rPr>
              <w:t xml:space="preserve">Нормыречевогоэтикетавситуацияхучебногоибытовогообщения </w:t>
            </w:r>
            <w:r>
              <w:rPr>
                <w:spacing w:val="-2"/>
                <w:sz w:val="24"/>
              </w:rPr>
              <w:t>(приветствие,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прощание,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извинение,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благодарность,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обращение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просьбой)</w:t>
            </w:r>
          </w:p>
        </w:tc>
      </w:tr>
      <w:tr w:rsidR="00204028" w:rsidTr="00351C25">
        <w:trPr>
          <w:trHeight w:val="455"/>
        </w:trPr>
        <w:tc>
          <w:tcPr>
            <w:tcW w:w="1441" w:type="dxa"/>
          </w:tcPr>
          <w:p w:rsidR="00204028" w:rsidRDefault="00204028" w:rsidP="00351C25">
            <w:pPr>
              <w:pStyle w:val="TableParagraph"/>
              <w:spacing w:before="51"/>
              <w:ind w:left="36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871" w:type="dxa"/>
          </w:tcPr>
          <w:p w:rsidR="00204028" w:rsidRDefault="00204028" w:rsidP="00351C25">
            <w:pPr>
              <w:pStyle w:val="TableParagraph"/>
              <w:spacing w:before="51"/>
              <w:ind w:left="469"/>
              <w:rPr>
                <w:sz w:val="24"/>
              </w:rPr>
            </w:pPr>
            <w:r>
              <w:rPr>
                <w:sz w:val="24"/>
              </w:rPr>
              <w:t>Составлениенебольшихрассказовнаоснове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5"/>
        <w:numPr>
          <w:ilvl w:val="0"/>
          <w:numId w:val="5"/>
        </w:numPr>
        <w:tabs>
          <w:tab w:val="left" w:pos="220"/>
        </w:tabs>
        <w:spacing w:before="89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КЛАСС</w:t>
      </w:r>
    </w:p>
    <w:p w:rsidR="00204028" w:rsidRDefault="00204028" w:rsidP="00204028">
      <w:pPr>
        <w:pStyle w:val="a3"/>
        <w:spacing w:before="1" w:after="1"/>
        <w:ind w:left="0"/>
        <w:jc w:val="left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38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Фонетика.Графика.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248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7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обозначениенаписьметвёрдостиимягкостисогласныхзвуков,</w:t>
            </w:r>
            <w:r>
              <w:rPr>
                <w:spacing w:val="-2"/>
                <w:sz w:val="24"/>
              </w:rPr>
              <w:t>функции</w:t>
            </w:r>
          </w:p>
          <w:p w:rsidR="00204028" w:rsidRDefault="00204028" w:rsidP="00351C25">
            <w:pPr>
              <w:pStyle w:val="TableParagraph"/>
              <w:spacing w:line="292" w:lineRule="exact"/>
              <w:ind w:left="468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букв</w:t>
            </w:r>
            <w:r>
              <w:rPr>
                <w:spacing w:val="-12"/>
                <w:sz w:val="25"/>
              </w:rPr>
              <w:t>е,ё,ю,я</w:t>
            </w:r>
            <w:r>
              <w:rPr>
                <w:spacing w:val="-12"/>
                <w:sz w:val="24"/>
              </w:rPr>
              <w:t>(повторениеизученногов1классе)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Парныеинепарныепотвёрдости–мягкостисогласныезвуки.Парные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непарныепозвонкости–глухостисогласные</w:t>
            </w:r>
            <w:r>
              <w:rPr>
                <w:spacing w:val="-2"/>
                <w:sz w:val="24"/>
              </w:rPr>
              <w:t xml:space="preserve"> звуки</w:t>
            </w:r>
          </w:p>
        </w:tc>
      </w:tr>
      <w:tr w:rsidR="00204028" w:rsidTr="00351C25">
        <w:trPr>
          <w:trHeight w:val="1267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636"/>
                <w:tab w:val="left" w:pos="1987"/>
                <w:tab w:val="left" w:pos="3609"/>
                <w:tab w:val="left" w:pos="4975"/>
                <w:tab w:val="left" w:pos="6127"/>
                <w:tab w:val="left" w:pos="6477"/>
                <w:tab w:val="left" w:pos="7540"/>
                <w:tab w:val="left" w:pos="8589"/>
              </w:tabs>
              <w:spacing w:before="51" w:line="333" w:lineRule="auto"/>
              <w:ind w:left="468" w:right="101"/>
              <w:rPr>
                <w:sz w:val="24"/>
              </w:rPr>
            </w:pPr>
            <w:r>
              <w:rPr>
                <w:sz w:val="24"/>
              </w:rPr>
              <w:t xml:space="preserve">Качественнаяхарактеристиказвука:гласный–согласный;гласный </w:t>
            </w:r>
            <w:r>
              <w:rPr>
                <w:spacing w:val="-2"/>
                <w:sz w:val="24"/>
              </w:rPr>
              <w:t>ударный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безударный;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твёрдый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мягкий,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  <w:p w:rsidR="00204028" w:rsidRDefault="00204028" w:rsidP="00351C25">
            <w:pPr>
              <w:pStyle w:val="TableParagraph"/>
              <w:spacing w:before="3"/>
              <w:ind w:left="468"/>
              <w:rPr>
                <w:sz w:val="24"/>
              </w:rPr>
            </w:pPr>
            <w:r>
              <w:rPr>
                <w:sz w:val="24"/>
              </w:rPr>
              <w:t>непарный;согласныйзвонкий –глухой,парный–</w:t>
            </w:r>
            <w:r>
              <w:rPr>
                <w:spacing w:val="-2"/>
                <w:sz w:val="24"/>
              </w:rPr>
              <w:t xml:space="preserve"> непарный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0"/>
              <w:ind w:left="468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z w:val="25"/>
              </w:rPr>
              <w:t>ь</w:t>
            </w:r>
            <w:r>
              <w:rPr>
                <w:sz w:val="24"/>
              </w:rPr>
              <w:t xml:space="preserve">:показательмягкостипредшествующегосогласноговконце 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2"/>
              <w:ind w:left="468"/>
              <w:rPr>
                <w:sz w:val="24"/>
              </w:rPr>
            </w:pPr>
            <w:r>
              <w:rPr>
                <w:sz w:val="24"/>
              </w:rPr>
              <w:t>всерединеслова;</w:t>
            </w:r>
            <w:r>
              <w:rPr>
                <w:spacing w:val="-2"/>
                <w:sz w:val="24"/>
              </w:rPr>
              <w:t>разделительный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1"/>
              <w:ind w:left="468"/>
              <w:rPr>
                <w:sz w:val="25"/>
              </w:rPr>
            </w:pPr>
            <w:r>
              <w:rPr>
                <w:sz w:val="24"/>
              </w:rPr>
              <w:t>Использованиенаписьмеразделительных</w:t>
            </w:r>
            <w:r>
              <w:rPr>
                <w:sz w:val="25"/>
              </w:rPr>
              <w:t>ъ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5"/>
              </w:rPr>
              <w:t>ь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38"/>
              <w:ind w:left="468"/>
              <w:rPr>
                <w:sz w:val="25"/>
              </w:rPr>
            </w:pPr>
            <w:r>
              <w:rPr>
                <w:sz w:val="24"/>
              </w:rPr>
              <w:t>Соотношениезвуковогоибуквенногосостававсловахсбуквами</w:t>
            </w:r>
            <w:r>
              <w:rPr>
                <w:spacing w:val="-53"/>
                <w:sz w:val="25"/>
              </w:rPr>
              <w:t>е,ё,ю,</w:t>
            </w:r>
          </w:p>
          <w:p w:rsidR="00204028" w:rsidRDefault="00204028" w:rsidP="00351C25">
            <w:pPr>
              <w:pStyle w:val="TableParagraph"/>
              <w:spacing w:before="104"/>
              <w:ind w:left="452"/>
              <w:rPr>
                <w:sz w:val="24"/>
              </w:rPr>
            </w:pPr>
            <w:r>
              <w:rPr>
                <w:sz w:val="25"/>
              </w:rPr>
              <w:t>я</w:t>
            </w:r>
            <w:r>
              <w:rPr>
                <w:sz w:val="24"/>
              </w:rPr>
              <w:t>(вначалесловаипосле</w:t>
            </w:r>
            <w:r>
              <w:rPr>
                <w:spacing w:val="-2"/>
                <w:sz w:val="24"/>
              </w:rPr>
              <w:t>гласных)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8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Делениесловнаслоги(втом числепристечении </w:t>
            </w:r>
            <w:r>
              <w:rPr>
                <w:spacing w:val="-2"/>
                <w:sz w:val="24"/>
              </w:rPr>
              <w:t>согласных)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Использованиезнанияалфавитаприработесо</w:t>
            </w:r>
            <w:r>
              <w:rPr>
                <w:spacing w:val="-2"/>
                <w:sz w:val="24"/>
              </w:rPr>
              <w:t xml:space="preserve"> словарями</w:t>
            </w:r>
          </w:p>
        </w:tc>
      </w:tr>
      <w:tr w:rsidR="00204028" w:rsidTr="00351C25">
        <w:trPr>
          <w:trHeight w:val="126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162"/>
                <w:tab w:val="left" w:pos="3806"/>
                <w:tab w:val="left" w:pos="5087"/>
                <w:tab w:val="left" w:pos="6095"/>
                <w:tab w:val="left" w:pos="7024"/>
                <w:tab w:val="left" w:pos="8231"/>
              </w:tabs>
              <w:spacing w:before="48" w:line="336" w:lineRule="auto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Небуквенные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пробел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словами,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знак </w:t>
            </w:r>
            <w:r>
              <w:rPr>
                <w:sz w:val="24"/>
              </w:rPr>
              <w:t>переноса,абзац(краснаястрока),пунктуационныезнаки(в</w:t>
            </w:r>
            <w:r>
              <w:rPr>
                <w:spacing w:val="-2"/>
                <w:sz w:val="24"/>
              </w:rPr>
              <w:t>пределах</w:t>
            </w:r>
          </w:p>
          <w:p w:rsidR="00204028" w:rsidRDefault="00204028" w:rsidP="00351C25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204028" w:rsidTr="00351C25">
        <w:trPr>
          <w:trHeight w:val="126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335"/>
                <w:tab w:val="left" w:pos="3285"/>
                <w:tab w:val="left" w:pos="3640"/>
                <w:tab w:val="left" w:pos="5003"/>
                <w:tab w:val="left" w:pos="6028"/>
                <w:tab w:val="left" w:pos="7283"/>
                <w:tab w:val="left" w:pos="7629"/>
                <w:tab w:val="left" w:pos="8596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Произношение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сочетаний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ударение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6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0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Использованиеотработанногоперечняслов(орфоэпического</w:t>
            </w:r>
            <w:r>
              <w:rPr>
                <w:spacing w:val="-2"/>
                <w:sz w:val="24"/>
              </w:rPr>
              <w:t>словаря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 xml:space="preserve">учебника)длярешенияпрактических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Словокакединствозвучанияи</w:t>
            </w:r>
            <w:r>
              <w:rPr>
                <w:spacing w:val="-2"/>
                <w:sz w:val="24"/>
              </w:rPr>
              <w:t>значения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8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Лексическоезначениеслова(общее</w:t>
            </w:r>
            <w:r>
              <w:rPr>
                <w:spacing w:val="-2"/>
                <w:sz w:val="24"/>
              </w:rPr>
              <w:t>представление)</w:t>
            </w:r>
          </w:p>
        </w:tc>
      </w:tr>
      <w:tr w:rsidR="00204028" w:rsidTr="00351C25">
        <w:trPr>
          <w:trHeight w:val="454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Выявлениеслов,значениекоторых требует</w:t>
            </w:r>
            <w:r>
              <w:rPr>
                <w:spacing w:val="-2"/>
                <w:sz w:val="24"/>
              </w:rPr>
              <w:t>уточнения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78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Определениезначениясловапотекстуилиуточнениезначения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помощьютолкового</w:t>
            </w:r>
            <w:r>
              <w:rPr>
                <w:spacing w:val="-2"/>
                <w:sz w:val="24"/>
              </w:rPr>
              <w:t>словаря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Однозначныеимногозначныеслова(простыеслучаи,</w:t>
            </w:r>
            <w:r>
              <w:rPr>
                <w:spacing w:val="-2"/>
                <w:sz w:val="24"/>
              </w:rPr>
              <w:t>наблюдение)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Наблюдениезаиспользованиемвречисинонимов,</w:t>
            </w:r>
            <w:r>
              <w:rPr>
                <w:spacing w:val="-2"/>
                <w:sz w:val="24"/>
              </w:rPr>
              <w:t>антонимов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Составслова</w:t>
            </w:r>
            <w:r>
              <w:rPr>
                <w:spacing w:val="-2"/>
                <w:sz w:val="24"/>
              </w:rPr>
              <w:t>(морфемика)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Коренькакобязательнаячасть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1267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294"/>
                <w:tab w:val="left" w:pos="2519"/>
                <w:tab w:val="left" w:pos="3081"/>
                <w:tab w:val="left" w:pos="4550"/>
                <w:tab w:val="left" w:pos="4586"/>
                <w:tab w:val="left" w:pos="5661"/>
                <w:tab w:val="left" w:pos="6393"/>
                <w:tab w:val="left" w:pos="7108"/>
                <w:tab w:val="left" w:pos="7456"/>
              </w:tabs>
              <w:spacing w:before="49" w:line="336" w:lineRule="auto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Однокоренные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(родственные)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однокоренных (родственных)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однокоренных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синонимов,</w:t>
            </w:r>
          </w:p>
          <w:p w:rsidR="00204028" w:rsidRDefault="00204028" w:rsidP="00351C25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z w:val="24"/>
              </w:rPr>
              <w:t>однокоренныхсловисловсомонимичными</w:t>
            </w:r>
            <w:r>
              <w:rPr>
                <w:spacing w:val="-2"/>
                <w:sz w:val="24"/>
              </w:rPr>
              <w:t>корнями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Выделениевсловах корня(простые</w:t>
            </w:r>
            <w:r>
              <w:rPr>
                <w:spacing w:val="-2"/>
                <w:sz w:val="24"/>
              </w:rPr>
              <w:t>случаи)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Окончаниекакизменяемаячасть</w:t>
            </w:r>
            <w:r>
              <w:rPr>
                <w:spacing w:val="-4"/>
                <w:sz w:val="24"/>
              </w:rPr>
              <w:t xml:space="preserve"> слова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Изменениеформысловаспомощью</w:t>
            </w:r>
            <w:r>
              <w:rPr>
                <w:spacing w:val="-2"/>
                <w:sz w:val="24"/>
              </w:rPr>
              <w:t>окончания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Различениеизменяемыхинеизменяемых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Суффикскакчастьслова</w:t>
            </w:r>
            <w:r>
              <w:rPr>
                <w:spacing w:val="-2"/>
                <w:sz w:val="24"/>
              </w:rPr>
              <w:t xml:space="preserve"> (наблюдение)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Приставкакакчастьслова</w:t>
            </w:r>
            <w:r>
              <w:rPr>
                <w:spacing w:val="-2"/>
                <w:sz w:val="24"/>
              </w:rPr>
              <w:t>(наблюдение)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175"/>
                <w:tab w:val="left" w:pos="3357"/>
                <w:tab w:val="left" w:pos="5455"/>
                <w:tab w:val="left" w:pos="6427"/>
                <w:tab w:val="left" w:pos="7790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(ознакомление):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(«кто?»,«что?»),употреблениев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Глагол(ознакомление):общеезначение,вопросы(«чтоделать?»,</w:t>
            </w:r>
            <w:r>
              <w:rPr>
                <w:spacing w:val="-4"/>
                <w:sz w:val="24"/>
              </w:rPr>
              <w:t>«что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сделать?»идругие),употреблениев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204"/>
                <w:tab w:val="left" w:pos="3273"/>
                <w:tab w:val="left" w:pos="5397"/>
                <w:tab w:val="left" w:pos="6398"/>
                <w:tab w:val="left" w:pos="7790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(ознакомление):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(«какой?»,«какая?»,«какое?»,«какие?»),употреблениев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Предлог.Отличиепредлоговотприставок.Наиболее</w:t>
            </w:r>
            <w:r>
              <w:rPr>
                <w:spacing w:val="-2"/>
                <w:sz w:val="24"/>
              </w:rPr>
              <w:t>распространённые</w:t>
            </w:r>
          </w:p>
          <w:p w:rsidR="00204028" w:rsidRDefault="00204028" w:rsidP="00351C25">
            <w:pPr>
              <w:pStyle w:val="TableParagraph"/>
              <w:spacing w:before="106"/>
              <w:ind w:left="468"/>
              <w:rPr>
                <w:sz w:val="24"/>
              </w:rPr>
            </w:pPr>
            <w:r>
              <w:rPr>
                <w:spacing w:val="-14"/>
                <w:sz w:val="24"/>
              </w:rPr>
              <w:t>предлоги:</w:t>
            </w:r>
            <w:r>
              <w:rPr>
                <w:spacing w:val="-63"/>
                <w:sz w:val="25"/>
              </w:rPr>
              <w:t>в,на,из,без,над,до,у,о,об</w:t>
            </w:r>
            <w:r>
              <w:rPr>
                <w:spacing w:val="-63"/>
                <w:sz w:val="24"/>
              </w:rPr>
              <w:t>и</w:t>
            </w:r>
            <w:r>
              <w:rPr>
                <w:spacing w:val="-14"/>
                <w:sz w:val="24"/>
              </w:rPr>
              <w:t>другие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Порядоксловвпредложении;связьсловвпредложении</w:t>
            </w:r>
            <w:r>
              <w:rPr>
                <w:spacing w:val="-2"/>
                <w:sz w:val="24"/>
              </w:rPr>
              <w:t>(повторение)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188"/>
                <w:tab w:val="left" w:pos="2757"/>
                <w:tab w:val="left" w:pos="3890"/>
                <w:tab w:val="left" w:pos="4814"/>
                <w:tab w:val="left" w:pos="6535"/>
                <w:tab w:val="left" w:pos="6873"/>
                <w:tab w:val="left" w:pos="7780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Отличие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предложенияот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Наблюдениезавыделениемвустнойречиодногоизслов</w:t>
            </w:r>
            <w:r>
              <w:rPr>
                <w:spacing w:val="-2"/>
                <w:sz w:val="24"/>
              </w:rPr>
              <w:t>предложения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(логическое</w:t>
            </w:r>
            <w:r>
              <w:rPr>
                <w:spacing w:val="-2"/>
                <w:sz w:val="24"/>
              </w:rPr>
              <w:t>ударение)</w:t>
            </w:r>
          </w:p>
        </w:tc>
      </w:tr>
      <w:tr w:rsidR="00204028" w:rsidTr="00351C25">
        <w:trPr>
          <w:trHeight w:val="859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341"/>
                <w:tab w:val="left" w:pos="3136"/>
                <w:tab w:val="left" w:pos="3698"/>
                <w:tab w:val="left" w:pos="4528"/>
                <w:tab w:val="left" w:pos="6482"/>
              </w:tabs>
              <w:spacing w:before="47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повествовательные,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вопросительные,побудительные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315"/>
                <w:tab w:val="left" w:pos="3081"/>
                <w:tab w:val="left" w:pos="3616"/>
                <w:tab w:val="left" w:pos="5601"/>
                <w:tab w:val="left" w:pos="6736"/>
                <w:tab w:val="left" w:pos="7363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окраске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интонации):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восклицательныеиневосклицательные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>пунктуация</w:t>
            </w:r>
          </w:p>
        </w:tc>
      </w:tr>
      <w:tr w:rsidR="00204028" w:rsidTr="00351C25">
        <w:trPr>
          <w:trHeight w:val="248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 w:line="331" w:lineRule="auto"/>
              <w:ind w:left="468" w:right="22"/>
              <w:jc w:val="both"/>
              <w:rPr>
                <w:sz w:val="25"/>
              </w:rPr>
            </w:pPr>
            <w:r>
              <w:rPr>
                <w:sz w:val="24"/>
              </w:rPr>
              <w:t xml:space="preserve">Заглавнаябуквавначалепредложенияивименахсобственных(имена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spacing w:val="-63"/>
                <w:sz w:val="25"/>
              </w:rPr>
              <w:t>жи,</w:t>
            </w:r>
            <w:r>
              <w:rPr>
                <w:sz w:val="25"/>
              </w:rPr>
              <w:t xml:space="preserve">ши </w:t>
            </w:r>
            <w:r>
              <w:rPr>
                <w:sz w:val="24"/>
              </w:rPr>
              <w:t>(в положенииподударением),</w:t>
            </w:r>
            <w:r>
              <w:rPr>
                <w:spacing w:val="-63"/>
                <w:sz w:val="25"/>
              </w:rPr>
              <w:t>ча,</w:t>
            </w:r>
            <w:r>
              <w:rPr>
                <w:spacing w:val="-62"/>
                <w:sz w:val="25"/>
              </w:rPr>
              <w:t>ща,</w:t>
            </w:r>
            <w:r>
              <w:rPr>
                <w:spacing w:val="-63"/>
                <w:sz w:val="25"/>
              </w:rPr>
              <w:t>чу,</w:t>
            </w:r>
            <w:r>
              <w:rPr>
                <w:spacing w:val="-57"/>
                <w:sz w:val="25"/>
              </w:rPr>
              <w:t>щу</w:t>
            </w:r>
            <w:r>
              <w:rPr>
                <w:spacing w:val="-57"/>
                <w:sz w:val="24"/>
              </w:rPr>
              <w:t>;</w:t>
            </w:r>
            <w:r>
              <w:rPr>
                <w:sz w:val="24"/>
              </w:rPr>
              <w:t>сочетания</w:t>
            </w:r>
            <w:r>
              <w:rPr>
                <w:spacing w:val="-63"/>
                <w:sz w:val="25"/>
              </w:rPr>
              <w:t>чк,</w:t>
            </w:r>
            <w:r>
              <w:rPr>
                <w:sz w:val="25"/>
              </w:rPr>
              <w:t>чн</w:t>
            </w:r>
          </w:p>
          <w:p w:rsidR="00204028" w:rsidRDefault="00204028" w:rsidP="00351C25">
            <w:pPr>
              <w:pStyle w:val="TableParagraph"/>
              <w:spacing w:line="286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(повторениеправилправописания,изученныхв1</w:t>
            </w:r>
            <w:r>
              <w:rPr>
                <w:spacing w:val="-2"/>
                <w:sz w:val="24"/>
              </w:rPr>
              <w:t>классе)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860"/>
                <w:tab w:val="left" w:pos="4185"/>
                <w:tab w:val="left" w:pos="4912"/>
                <w:tab w:val="left" w:pos="6412"/>
                <w:tab w:val="left" w:pos="7401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зоркость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возможного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возникновенияорфографическойошибки.Понятие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Различныеспособырешенияорфографическойзадачивзависимости</w:t>
            </w:r>
            <w:r>
              <w:rPr>
                <w:spacing w:val="-5"/>
                <w:sz w:val="24"/>
              </w:rPr>
              <w:t>от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местаорфограммыв</w:t>
            </w:r>
            <w:r>
              <w:rPr>
                <w:spacing w:val="-4"/>
                <w:sz w:val="24"/>
              </w:rPr>
              <w:t>слове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Использованиеорфографическогословаряучебникадля</w:t>
            </w:r>
            <w:r>
              <w:rPr>
                <w:spacing w:val="-2"/>
                <w:sz w:val="24"/>
              </w:rPr>
              <w:t>определения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(уточнения)написания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Контрольисамоконтрольприпроверкесобственныхи</w:t>
            </w:r>
            <w:r>
              <w:rPr>
                <w:spacing w:val="-2"/>
                <w:sz w:val="24"/>
              </w:rPr>
              <w:t>предложенных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текстов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Разделительныймягкий</w:t>
            </w:r>
            <w:r>
              <w:rPr>
                <w:spacing w:val="-4"/>
                <w:sz w:val="24"/>
              </w:rPr>
              <w:t>знак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0"/>
              <w:ind w:left="468"/>
              <w:rPr>
                <w:sz w:val="25"/>
              </w:rPr>
            </w:pPr>
            <w:r>
              <w:rPr>
                <w:spacing w:val="-2"/>
                <w:sz w:val="24"/>
              </w:rPr>
              <w:t>Сочетания</w:t>
            </w:r>
            <w:r>
              <w:rPr>
                <w:spacing w:val="-65"/>
                <w:sz w:val="25"/>
              </w:rPr>
              <w:t>чт,щн,нч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Проверяемыебезударныегласныевкорне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Парныезвонкие иглухиесогласныевкорне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Непроверяемыегласныеисогласные(перечень словв </w:t>
            </w:r>
            <w:r>
              <w:rPr>
                <w:spacing w:val="-2"/>
                <w:sz w:val="24"/>
              </w:rPr>
              <w:t>орфографическом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словаре</w:t>
            </w:r>
            <w:r>
              <w:rPr>
                <w:spacing w:val="-2"/>
                <w:sz w:val="24"/>
              </w:rPr>
              <w:t>учебника)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Заглавнаябуквавименахсобственных:имена,фамилии,</w:t>
            </w:r>
            <w:r>
              <w:rPr>
                <w:spacing w:val="-2"/>
                <w:sz w:val="24"/>
              </w:rPr>
              <w:t>отчества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людей,кличкиживотных,географические</w:t>
            </w:r>
            <w:r>
              <w:rPr>
                <w:spacing w:val="-2"/>
                <w:sz w:val="24"/>
              </w:rPr>
              <w:t>названия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 xml:space="preserve">Раздельноенаписаниепредлоговсименами </w:t>
            </w:r>
            <w:r>
              <w:rPr>
                <w:spacing w:val="-2"/>
                <w:sz w:val="24"/>
              </w:rPr>
              <w:t>существительными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1267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Выборязыковыхсредстввсоответствиисцелямииусловиями</w:t>
            </w:r>
            <w:r>
              <w:rPr>
                <w:spacing w:val="-2"/>
                <w:sz w:val="24"/>
              </w:rPr>
              <w:t>устного</w:t>
            </w:r>
          </w:p>
          <w:p w:rsidR="00204028" w:rsidRDefault="00204028" w:rsidP="00351C25">
            <w:pPr>
              <w:pStyle w:val="TableParagraph"/>
              <w:spacing w:before="6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общениядляэффективногорешениякоммуникативнойзадачи(для ответа на заданный вопрос, для выражения собственного мнения)</w:t>
            </w:r>
          </w:p>
        </w:tc>
      </w:tr>
      <w:tr w:rsidR="00204028" w:rsidTr="00351C25">
        <w:trPr>
          <w:trHeight w:val="126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7" w:line="336" w:lineRule="auto"/>
              <w:ind w:left="468"/>
              <w:rPr>
                <w:sz w:val="24"/>
              </w:rPr>
            </w:pPr>
            <w:r>
              <w:rPr>
                <w:sz w:val="24"/>
              </w:rPr>
              <w:t>Практическоеовладениедиалогическойформойречи.Умениевестиразговор(начать,поддержать,закончитьразговор,привлечьвнимание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z w:val="24"/>
              </w:rPr>
              <w:t>другое).Умениедоговариватьсяиприходитькобщемурешению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45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совместнойдеятельностиприпроведениипарнойигрупповой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Соблюдениенормречевогоэтикетаиорфоэпическихнормв</w:t>
            </w:r>
            <w:r>
              <w:rPr>
                <w:spacing w:val="-2"/>
                <w:sz w:val="24"/>
              </w:rPr>
              <w:t>ситуациях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учебногоибытового</w:t>
            </w:r>
            <w:r>
              <w:rPr>
                <w:spacing w:val="-2"/>
                <w:sz w:val="24"/>
              </w:rPr>
              <w:t>общения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Составлениеустногорассказапорепродукции</w:t>
            </w:r>
            <w:r>
              <w:rPr>
                <w:spacing w:val="-2"/>
                <w:sz w:val="24"/>
              </w:rPr>
              <w:t xml:space="preserve"> картины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Составлениеустногорассказасиспользованиемличныхнаблюдений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вопросов</w:t>
            </w:r>
          </w:p>
        </w:tc>
      </w:tr>
      <w:tr w:rsidR="00204028" w:rsidTr="00351C25">
        <w:trPr>
          <w:trHeight w:val="1267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Текст.Признакитекста:смысловоеединствопредложенийв</w:t>
            </w:r>
            <w:r>
              <w:rPr>
                <w:spacing w:val="-2"/>
                <w:sz w:val="24"/>
              </w:rPr>
              <w:t>тексте;</w:t>
            </w:r>
          </w:p>
          <w:p w:rsidR="00204028" w:rsidRDefault="00204028" w:rsidP="00351C25">
            <w:pPr>
              <w:pStyle w:val="TableParagraph"/>
              <w:tabs>
                <w:tab w:val="left" w:pos="2971"/>
                <w:tab w:val="left" w:pos="4720"/>
                <w:tab w:val="left" w:pos="5097"/>
                <w:tab w:val="left" w:pos="6139"/>
                <w:tab w:val="left" w:pos="7639"/>
                <w:tab w:val="left" w:pos="8013"/>
              </w:tabs>
              <w:spacing w:before="5" w:line="400" w:lineRule="atLeast"/>
              <w:ind w:left="468" w:right="101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тексте </w:t>
            </w:r>
            <w:r>
              <w:rPr>
                <w:sz w:val="24"/>
              </w:rPr>
              <w:t>законченной мысли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мысль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Заглавиетекста.Подборзаголовковкпредложенным</w:t>
            </w:r>
            <w:r>
              <w:rPr>
                <w:spacing w:val="-2"/>
                <w:sz w:val="24"/>
              </w:rPr>
              <w:t>текстам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7.10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Последовательностьчастейтекста(абзацев).Корректированиетекстов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нарушеннымпорядкомпредложенийи</w:t>
            </w:r>
            <w:r>
              <w:rPr>
                <w:spacing w:val="-2"/>
                <w:sz w:val="24"/>
              </w:rPr>
              <w:t>абзацев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Типытекстов:описание,повествование,рассуждение,их</w:t>
            </w:r>
            <w:r>
              <w:rPr>
                <w:spacing w:val="-2"/>
                <w:sz w:val="24"/>
              </w:rPr>
              <w:t>особенности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(первичное</w:t>
            </w:r>
            <w:r>
              <w:rPr>
                <w:spacing w:val="-2"/>
                <w:sz w:val="24"/>
              </w:rPr>
              <w:t>ознакомление)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Поздравлениеипоздравительная</w:t>
            </w:r>
            <w:r>
              <w:rPr>
                <w:spacing w:val="-2"/>
                <w:sz w:val="24"/>
              </w:rPr>
              <w:t>открытка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Пониманиетекста:развитиеуменияформулироватьпростыевыводы</w:t>
            </w:r>
            <w:r>
              <w:rPr>
                <w:spacing w:val="-5"/>
                <w:sz w:val="24"/>
              </w:rPr>
              <w:t>на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основеинформации,содержащейсяв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421"/>
                <w:tab w:val="left" w:pos="3448"/>
                <w:tab w:val="left" w:pos="4413"/>
                <w:tab w:val="left" w:pos="5284"/>
                <w:tab w:val="left" w:pos="5654"/>
                <w:tab w:val="left" w:pos="7413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вслух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правильной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интонации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Подробноеизложениеповествовательноготекстаобъёмом30–45</w:t>
            </w:r>
            <w:r>
              <w:rPr>
                <w:spacing w:val="-4"/>
                <w:sz w:val="24"/>
              </w:rPr>
              <w:t>слов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сиспользованием</w:t>
            </w:r>
            <w:r>
              <w:rPr>
                <w:spacing w:val="-2"/>
                <w:sz w:val="24"/>
              </w:rPr>
              <w:t>вопросов</w:t>
            </w:r>
          </w:p>
        </w:tc>
      </w:tr>
    </w:tbl>
    <w:p w:rsidR="00204028" w:rsidRDefault="00204028" w:rsidP="00204028">
      <w:pPr>
        <w:pStyle w:val="a5"/>
        <w:numPr>
          <w:ilvl w:val="0"/>
          <w:numId w:val="5"/>
        </w:numPr>
        <w:tabs>
          <w:tab w:val="left" w:pos="220"/>
        </w:tabs>
        <w:spacing w:before="204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a3"/>
        <w:spacing w:before="1"/>
        <w:ind w:left="0"/>
        <w:jc w:val="left"/>
        <w:rPr>
          <w:b/>
          <w:sz w:val="20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8834"/>
      </w:tblGrid>
      <w:tr w:rsidR="00204028" w:rsidTr="00351C25">
        <w:trPr>
          <w:trHeight w:val="382"/>
        </w:trPr>
        <w:tc>
          <w:tcPr>
            <w:tcW w:w="1475" w:type="dxa"/>
          </w:tcPr>
          <w:p w:rsidR="00204028" w:rsidRDefault="00204028" w:rsidP="00351C25">
            <w:pPr>
              <w:pStyle w:val="TableParagraph"/>
              <w:spacing w:before="50"/>
              <w:ind w:left="4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204028" w:rsidTr="00351C25">
        <w:trPr>
          <w:trHeight w:val="455"/>
        </w:trPr>
        <w:tc>
          <w:tcPr>
            <w:tcW w:w="1475" w:type="dxa"/>
          </w:tcPr>
          <w:p w:rsidR="00204028" w:rsidRDefault="00204028" w:rsidP="00351C25">
            <w:pPr>
              <w:pStyle w:val="TableParagraph"/>
              <w:spacing w:before="49"/>
              <w:ind w:left="84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Фонетика.Графика.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2078"/>
        </w:trPr>
        <w:tc>
          <w:tcPr>
            <w:tcW w:w="1475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28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8" w:line="333" w:lineRule="auto"/>
              <w:ind w:left="468" w:right="98"/>
              <w:jc w:val="both"/>
              <w:rPr>
                <w:sz w:val="24"/>
              </w:rPr>
            </w:pPr>
            <w:r>
              <w:rPr>
                <w:sz w:val="24"/>
              </w:rPr>
      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</w:t>
            </w:r>
            <w:r>
              <w:rPr>
                <w:sz w:val="25"/>
              </w:rPr>
              <w:t>ь</w:t>
            </w:r>
            <w:r>
              <w:rPr>
                <w:sz w:val="24"/>
              </w:rPr>
              <w:t>и</w:t>
            </w:r>
            <w:r>
              <w:rPr>
                <w:sz w:val="25"/>
              </w:rPr>
              <w:t>ъ</w:t>
            </w:r>
            <w:r>
              <w:rPr>
                <w:sz w:val="24"/>
              </w:rPr>
              <w:t>,условияиспользованиянаписьме</w:t>
            </w:r>
          </w:p>
          <w:p w:rsidR="00204028" w:rsidRDefault="00204028" w:rsidP="00351C25">
            <w:pPr>
              <w:pStyle w:val="TableParagraph"/>
              <w:spacing w:line="285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разделительныхмягкогоитвёрдогознаков(повторение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204028" w:rsidTr="00351C25">
        <w:trPr>
          <w:trHeight w:val="452"/>
        </w:trPr>
        <w:tc>
          <w:tcPr>
            <w:tcW w:w="1475" w:type="dxa"/>
          </w:tcPr>
          <w:p w:rsidR="00204028" w:rsidRDefault="00204028" w:rsidP="00351C25">
            <w:pPr>
              <w:pStyle w:val="TableParagraph"/>
              <w:spacing w:before="48"/>
              <w:ind w:right="3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311"/>
                <w:tab w:val="left" w:pos="3754"/>
                <w:tab w:val="left" w:pos="4241"/>
                <w:tab w:val="left" w:pos="5846"/>
                <w:tab w:val="left" w:pos="7039"/>
                <w:tab w:val="left" w:pos="7517"/>
                <w:tab w:val="left" w:pos="8611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Соотношение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45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3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разделительными</w:t>
            </w:r>
            <w:r>
              <w:rPr>
                <w:spacing w:val="-2"/>
                <w:sz w:val="25"/>
              </w:rPr>
              <w:t>ь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2"/>
                <w:sz w:val="25"/>
              </w:rPr>
              <w:t>ъ</w:t>
            </w:r>
            <w:r>
              <w:rPr>
                <w:spacing w:val="-2"/>
                <w:sz w:val="24"/>
              </w:rPr>
              <w:t>,всловах снепроизносимымисогласными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Использованиеалфавитаприработесословарями,</w:t>
            </w:r>
            <w:r>
              <w:rPr>
                <w:spacing w:val="-2"/>
                <w:sz w:val="24"/>
              </w:rPr>
              <w:t>справочниками,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каталогами</w:t>
            </w:r>
          </w:p>
        </w:tc>
      </w:tr>
      <w:tr w:rsidR="00204028" w:rsidTr="00351C25">
        <w:trPr>
          <w:trHeight w:val="126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Нормыпроизношениязвуковисочетанийзвуков;ударениевсловах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5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04028" w:rsidTr="00351C25">
        <w:trPr>
          <w:trHeight w:val="86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2349"/>
                <w:tab w:val="left" w:pos="4360"/>
                <w:tab w:val="left" w:pos="5450"/>
                <w:tab w:val="left" w:pos="6047"/>
                <w:tab w:val="left" w:pos="7219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Повторение:лексическоезначение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Прямоеипереносноезначениеслова</w:t>
            </w:r>
            <w:r>
              <w:rPr>
                <w:spacing w:val="-2"/>
                <w:sz w:val="24"/>
              </w:rPr>
              <w:t xml:space="preserve"> (ознакомление)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Устаревшиеслова</w:t>
            </w: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Составслова</w:t>
            </w:r>
            <w:r>
              <w:rPr>
                <w:spacing w:val="-2"/>
                <w:sz w:val="24"/>
              </w:rPr>
              <w:t>(морфемика)</w:t>
            </w:r>
          </w:p>
        </w:tc>
      </w:tr>
      <w:tr w:rsidR="00204028" w:rsidTr="00351C25">
        <w:trPr>
          <w:trHeight w:val="2077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омонимичнымикорнями;выделениевсловахкорня(простые</w:t>
            </w:r>
            <w:r>
              <w:rPr>
                <w:spacing w:val="-2"/>
                <w:sz w:val="24"/>
              </w:rPr>
              <w:t>случаи);</w:t>
            </w:r>
          </w:p>
          <w:p w:rsidR="00204028" w:rsidRDefault="00204028" w:rsidP="00351C25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окончаниекакизменяемаячастьслова(повторение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Однокоренныесловаиформыодногоитогоже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Корень,приставка,суффикс–значимыечасти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Нулевоеокончание</w:t>
            </w: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Выделениевсловахсоднозначновыделяемымиморфемами</w:t>
            </w:r>
            <w:r>
              <w:rPr>
                <w:spacing w:val="-2"/>
                <w:sz w:val="24"/>
              </w:rPr>
              <w:t>окончания,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корня,приставки,</w:t>
            </w:r>
            <w:r>
              <w:rPr>
                <w:spacing w:val="-2"/>
                <w:sz w:val="24"/>
              </w:rPr>
              <w:t>суффикса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7"/>
              <w:ind w:left="36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Имясуществительное:общеезначение,вопросы,употреблениев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Именасуществительныеединственногоимножественного</w:t>
            </w:r>
            <w:r>
              <w:rPr>
                <w:spacing w:val="-2"/>
                <w:sz w:val="24"/>
              </w:rPr>
              <w:t>числа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Именасуществительныемужского,женскогоисреднего</w:t>
            </w:r>
            <w:r>
              <w:rPr>
                <w:spacing w:val="-4"/>
                <w:sz w:val="24"/>
              </w:rPr>
              <w:t>рода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449"/>
                <w:tab w:val="left" w:pos="2260"/>
                <w:tab w:val="left" w:pos="4533"/>
                <w:tab w:val="left" w:pos="6273"/>
                <w:tab w:val="left" w:pos="7427"/>
                <w:tab w:val="left" w:pos="7814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Падеж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падежа,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котором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употребленоимя</w:t>
            </w:r>
            <w:r>
              <w:rPr>
                <w:spacing w:val="-2"/>
                <w:sz w:val="24"/>
              </w:rPr>
              <w:t>существительное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Изменениеимёнсуществительныхпопадежамичислам</w:t>
            </w:r>
            <w:r>
              <w:rPr>
                <w:spacing w:val="-2"/>
                <w:sz w:val="24"/>
              </w:rPr>
              <w:t>(склонение).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Именасуществительные1-го,2-го,3го</w:t>
            </w:r>
            <w:r>
              <w:rPr>
                <w:spacing w:val="-2"/>
                <w:sz w:val="24"/>
              </w:rPr>
              <w:t>склонений</w:t>
            </w:r>
          </w:p>
        </w:tc>
      </w:tr>
      <w:tr w:rsidR="00204028" w:rsidTr="00351C25">
        <w:trPr>
          <w:trHeight w:val="454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1"/>
              <w:ind w:left="3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Именасуществительныеодушевлённыеи</w:t>
            </w:r>
            <w:r>
              <w:rPr>
                <w:spacing w:val="-2"/>
                <w:sz w:val="24"/>
              </w:rPr>
              <w:t>неодушевлённые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1267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Имяприлагательное:общеезначение,вопросы,употреблениев</w:t>
            </w:r>
            <w:r>
              <w:rPr>
                <w:spacing w:val="-2"/>
                <w:sz w:val="24"/>
              </w:rPr>
              <w:t>речи.</w:t>
            </w:r>
          </w:p>
          <w:p w:rsidR="00204028" w:rsidRDefault="00204028" w:rsidP="00351C25">
            <w:pPr>
              <w:pStyle w:val="TableParagraph"/>
              <w:tabs>
                <w:tab w:val="left" w:pos="2164"/>
                <w:tab w:val="left" w:pos="3237"/>
                <w:tab w:val="left" w:pos="4228"/>
                <w:tab w:val="left" w:pos="6412"/>
                <w:tab w:val="left" w:pos="6964"/>
                <w:tab w:val="left" w:pos="8037"/>
              </w:tabs>
              <w:spacing w:before="5" w:line="400" w:lineRule="atLeast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прилагательного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имени существительного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Изменениеимёнприлагательныхпородам,числамипадежам</w:t>
            </w:r>
            <w:r>
              <w:rPr>
                <w:spacing w:val="-2"/>
                <w:sz w:val="24"/>
              </w:rPr>
              <w:t>(кроме</w:t>
            </w:r>
          </w:p>
          <w:p w:rsidR="00204028" w:rsidRDefault="00204028" w:rsidP="00351C25">
            <w:pPr>
              <w:pStyle w:val="TableParagraph"/>
              <w:spacing w:before="106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имёнприлагательныхна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ий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8"/>
                <w:sz w:val="25"/>
              </w:rPr>
              <w:t>ов</w:t>
            </w:r>
            <w:r>
              <w:rPr>
                <w:spacing w:val="-58"/>
                <w:sz w:val="24"/>
              </w:rPr>
              <w:t>,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4"/>
                <w:sz w:val="25"/>
              </w:rPr>
              <w:t>ин</w:t>
            </w:r>
            <w:r>
              <w:rPr>
                <w:spacing w:val="-4"/>
                <w:sz w:val="24"/>
              </w:rPr>
              <w:t>).Склонениеимёнприлагательных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Местоимение(общее</w:t>
            </w:r>
            <w:r>
              <w:rPr>
                <w:spacing w:val="-2"/>
                <w:sz w:val="24"/>
              </w:rPr>
              <w:t>представление)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Личныеместоимения,ихупотреблениев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Использованиеличныхместоименийдляустранения</w:t>
            </w:r>
            <w:r>
              <w:rPr>
                <w:spacing w:val="-2"/>
                <w:sz w:val="24"/>
              </w:rPr>
              <w:t>неоправданных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повторовв</w:t>
            </w:r>
            <w:r>
              <w:rPr>
                <w:spacing w:val="-2"/>
                <w:sz w:val="24"/>
              </w:rPr>
              <w:t xml:space="preserve"> тексте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Глагол:общеезначение,вопросы,употреблениев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Неопределённаяформа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Настоящее,будущее,прошедшеевремя</w:t>
            </w:r>
            <w:r>
              <w:rPr>
                <w:spacing w:val="-2"/>
                <w:sz w:val="24"/>
              </w:rPr>
              <w:t>глаголов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Изменениеглаголовповременам,</w:t>
            </w:r>
            <w:r>
              <w:rPr>
                <w:spacing w:val="-2"/>
                <w:sz w:val="24"/>
              </w:rPr>
              <w:t xml:space="preserve"> числам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Родглаголоввпрошедшем</w:t>
            </w:r>
            <w:r>
              <w:rPr>
                <w:spacing w:val="-2"/>
                <w:sz w:val="24"/>
              </w:rPr>
              <w:t xml:space="preserve"> времени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39"/>
              <w:ind w:left="468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57"/>
                <w:sz w:val="25"/>
              </w:rPr>
              <w:t>не</w:t>
            </w:r>
            <w:r>
              <w:rPr>
                <w:spacing w:val="-57"/>
                <w:sz w:val="24"/>
              </w:rPr>
              <w:t>,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>значение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Установлениеприпомощисмысловых(синтаксических)вопросов</w:t>
            </w:r>
            <w:r>
              <w:rPr>
                <w:spacing w:val="-2"/>
                <w:sz w:val="24"/>
              </w:rPr>
              <w:t>связи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междусловамив</w:t>
            </w:r>
            <w:r>
              <w:rPr>
                <w:spacing w:val="-2"/>
                <w:sz w:val="24"/>
              </w:rPr>
              <w:t>предложении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Главныечленыпредложения–подлежащееи</w:t>
            </w:r>
            <w:r>
              <w:rPr>
                <w:spacing w:val="-2"/>
                <w:sz w:val="24"/>
              </w:rPr>
              <w:t xml:space="preserve"> сказуемое</w:t>
            </w:r>
          </w:p>
        </w:tc>
      </w:tr>
      <w:tr w:rsidR="00204028" w:rsidTr="00351C25">
        <w:trPr>
          <w:trHeight w:val="456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Второстепенныечленыпредложения(безделенияна</w:t>
            </w:r>
            <w:r>
              <w:rPr>
                <w:spacing w:val="-2"/>
                <w:sz w:val="24"/>
              </w:rPr>
              <w:t>виды)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Предложенияраспространённыеи</w:t>
            </w:r>
            <w:r>
              <w:rPr>
                <w:spacing w:val="-2"/>
                <w:sz w:val="24"/>
              </w:rPr>
              <w:t>нераспространённые</w:t>
            </w:r>
          </w:p>
        </w:tc>
      </w:tr>
      <w:tr w:rsidR="00204028" w:rsidTr="00351C25">
        <w:trPr>
          <w:trHeight w:val="86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Наблюдениезаоднороднымичленами предложенияссоюзами</w:t>
            </w:r>
            <w:r>
              <w:rPr>
                <w:spacing w:val="-2"/>
                <w:sz w:val="25"/>
              </w:rPr>
              <w:t>и</w:t>
            </w:r>
            <w:r>
              <w:rPr>
                <w:spacing w:val="-2"/>
                <w:sz w:val="24"/>
              </w:rPr>
              <w:t>,</w:t>
            </w:r>
            <w:r>
              <w:rPr>
                <w:spacing w:val="-2"/>
                <w:sz w:val="25"/>
              </w:rPr>
              <w:t>а</w:t>
            </w:r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5"/>
              </w:rPr>
              <w:t>но</w:t>
            </w:r>
            <w:r>
              <w:rPr>
                <w:spacing w:val="-5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союзов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>пунктуация</w:t>
            </w:r>
          </w:p>
        </w:tc>
      </w:tr>
      <w:tr w:rsidR="00204028" w:rsidTr="00351C25">
        <w:trPr>
          <w:trHeight w:val="248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текстов(повторениеиприменениенановом</w:t>
            </w:r>
            <w:r>
              <w:rPr>
                <w:spacing w:val="-2"/>
                <w:sz w:val="24"/>
              </w:rPr>
              <w:t>орфографическом</w:t>
            </w:r>
          </w:p>
          <w:p w:rsidR="00204028" w:rsidRDefault="00204028" w:rsidP="00351C25">
            <w:pPr>
              <w:pStyle w:val="TableParagraph"/>
              <w:spacing w:line="287" w:lineRule="exact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материале)</w:t>
            </w:r>
          </w:p>
        </w:tc>
      </w:tr>
      <w:tr w:rsidR="00204028" w:rsidTr="00351C25">
        <w:trPr>
          <w:trHeight w:val="454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Использованиеорфографическогословарядляопределения</w:t>
            </w:r>
            <w:r>
              <w:rPr>
                <w:spacing w:val="-2"/>
                <w:sz w:val="24"/>
              </w:rPr>
              <w:t>(уточнения)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45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Разделительныйтвёрдый</w:t>
            </w:r>
            <w:r>
              <w:rPr>
                <w:spacing w:val="-4"/>
                <w:sz w:val="24"/>
              </w:rPr>
              <w:t xml:space="preserve"> знак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Непроизносимыесогласныевкорне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Мягкийзнак послешипящихнаконцеимён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Безударныегласныевпадежныхокончанияхимёнсуществительных</w:t>
            </w:r>
            <w:r>
              <w:rPr>
                <w:spacing w:val="-5"/>
                <w:sz w:val="24"/>
              </w:rPr>
              <w:t>(на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>наблюдения)</w:t>
            </w:r>
          </w:p>
        </w:tc>
      </w:tr>
      <w:tr w:rsidR="00204028" w:rsidTr="00351C25">
        <w:trPr>
          <w:trHeight w:val="86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Безударныегласныевпадежныхокончанияхимёнприлагательных</w:t>
            </w:r>
            <w:r>
              <w:rPr>
                <w:spacing w:val="-5"/>
                <w:sz w:val="24"/>
              </w:rPr>
              <w:t>(на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>наблюдения)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 xml:space="preserve">Раздельноенаписаниепредлоговсличными </w:t>
            </w:r>
            <w:r>
              <w:rPr>
                <w:spacing w:val="-2"/>
                <w:sz w:val="24"/>
              </w:rPr>
              <w:t>местоимениями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Непроверяемыегласныеисогласные(перечень словв </w:t>
            </w:r>
            <w:r>
              <w:rPr>
                <w:spacing w:val="-2"/>
                <w:sz w:val="24"/>
              </w:rPr>
              <w:t>орфографическом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словаре</w:t>
            </w:r>
            <w:r>
              <w:rPr>
                <w:spacing w:val="-2"/>
                <w:sz w:val="24"/>
              </w:rPr>
              <w:t>учебника)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0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Раздельное написаниечастицы</w:t>
            </w:r>
            <w:r>
              <w:rPr>
                <w:spacing w:val="-4"/>
                <w:sz w:val="25"/>
              </w:rPr>
              <w:t>не</w:t>
            </w:r>
            <w:r>
              <w:rPr>
                <w:spacing w:val="-4"/>
                <w:sz w:val="24"/>
              </w:rPr>
              <w:t>сглаголами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Нормыречевогоэтикета:устноеиписьменноеприглашение,</w:t>
            </w:r>
            <w:r>
              <w:rPr>
                <w:spacing w:val="-2"/>
                <w:sz w:val="24"/>
              </w:rPr>
              <w:t>просьба,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извинение,благодарность,откази</w:t>
            </w:r>
            <w:r>
              <w:rPr>
                <w:spacing w:val="-2"/>
                <w:sz w:val="24"/>
              </w:rPr>
              <w:t>другие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Соблюдениенормречевогоэтикетаиорфоэпическихнормв</w:t>
            </w:r>
            <w:r>
              <w:rPr>
                <w:spacing w:val="-2"/>
                <w:sz w:val="24"/>
              </w:rPr>
              <w:t>ситуациях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учебногоибытового</w:t>
            </w:r>
            <w:r>
              <w:rPr>
                <w:spacing w:val="-2"/>
                <w:sz w:val="24"/>
              </w:rPr>
              <w:t>общения</w:t>
            </w:r>
          </w:p>
        </w:tc>
      </w:tr>
      <w:tr w:rsidR="00204028" w:rsidTr="00351C25">
        <w:trPr>
          <w:trHeight w:val="167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кобщемурешениювсовместнойдеятельности;контролировать</w:t>
            </w:r>
            <w:r>
              <w:rPr>
                <w:spacing w:val="-2"/>
                <w:sz w:val="24"/>
              </w:rPr>
              <w:t>(устно</w:t>
            </w:r>
          </w:p>
          <w:p w:rsidR="00204028" w:rsidRDefault="00204028" w:rsidP="00351C25">
            <w:pPr>
              <w:pStyle w:val="TableParagraph"/>
              <w:spacing w:line="287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координировать)действияприпроведениипарнойигрупповой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Особенностиречевогоэтикетавусловияхобщенияслюдьми,</w:t>
            </w:r>
            <w:r>
              <w:rPr>
                <w:spacing w:val="-2"/>
                <w:sz w:val="24"/>
              </w:rPr>
              <w:t>плохо</w:t>
            </w:r>
          </w:p>
          <w:p w:rsidR="00204028" w:rsidRDefault="00204028" w:rsidP="00351C25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владеющимирусским</w:t>
            </w:r>
            <w:r>
              <w:rPr>
                <w:spacing w:val="-2"/>
                <w:sz w:val="24"/>
              </w:rPr>
              <w:t>языком</w:t>
            </w:r>
          </w:p>
        </w:tc>
      </w:tr>
      <w:tr w:rsidR="00204028" w:rsidTr="00351C25">
        <w:trPr>
          <w:trHeight w:val="1672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7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корректированиетекстовснарушеннымпорядкомпредложений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абзацев</w:t>
            </w:r>
          </w:p>
        </w:tc>
      </w:tr>
      <w:tr w:rsidR="00204028" w:rsidTr="00351C25">
        <w:trPr>
          <w:trHeight w:val="86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Плантекста.Составлениепланатекста,написаниетекстапо</w:t>
            </w:r>
            <w:r>
              <w:rPr>
                <w:spacing w:val="-2"/>
                <w:sz w:val="24"/>
              </w:rPr>
              <w:t>заданному</w:t>
            </w:r>
          </w:p>
          <w:p w:rsidR="00204028" w:rsidRDefault="00204028" w:rsidP="00351C25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плану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2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tabs>
                <w:tab w:val="left" w:pos="1351"/>
                <w:tab w:val="left" w:pos="3107"/>
                <w:tab w:val="left" w:pos="3489"/>
                <w:tab w:val="left" w:pos="4454"/>
                <w:tab w:val="left" w:pos="4821"/>
                <w:tab w:val="left" w:pos="6119"/>
                <w:tab w:val="left" w:pos="7195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Связь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местоимений,</w:t>
            </w:r>
          </w:p>
          <w:p w:rsidR="00204028" w:rsidRDefault="00204028" w:rsidP="00351C25">
            <w:pPr>
              <w:pStyle w:val="TableParagraph"/>
              <w:spacing w:before="104"/>
              <w:ind w:left="468"/>
              <w:rPr>
                <w:sz w:val="25"/>
              </w:rPr>
            </w:pPr>
            <w:r>
              <w:rPr>
                <w:spacing w:val="-10"/>
                <w:sz w:val="24"/>
              </w:rPr>
              <w:t>синонимов,союзов</w:t>
            </w:r>
            <w:r>
              <w:rPr>
                <w:spacing w:val="-10"/>
                <w:sz w:val="25"/>
              </w:rPr>
              <w:t>и</w:t>
            </w:r>
            <w:r>
              <w:rPr>
                <w:spacing w:val="-10"/>
                <w:sz w:val="24"/>
              </w:rPr>
              <w:t>,</w:t>
            </w:r>
            <w:r>
              <w:rPr>
                <w:spacing w:val="-10"/>
                <w:sz w:val="25"/>
              </w:rPr>
              <w:t>а</w:t>
            </w:r>
            <w:r>
              <w:rPr>
                <w:spacing w:val="-10"/>
                <w:sz w:val="24"/>
              </w:rPr>
              <w:t>,</w:t>
            </w:r>
            <w:r>
              <w:rPr>
                <w:spacing w:val="-10"/>
                <w:sz w:val="25"/>
              </w:rPr>
              <w:t>но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1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Ключевыеслова в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204028" w:rsidTr="00351C25">
        <w:trPr>
          <w:trHeight w:val="454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50"/>
              <w:ind w:right="38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Определениетиповтекстов(повествование,описание,рассуждение)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8834"/>
      </w:tblGrid>
      <w:tr w:rsidR="00204028" w:rsidTr="00351C25">
        <w:trPr>
          <w:trHeight w:val="451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созданиесобственныхтекстовзаданного</w:t>
            </w:r>
            <w:r>
              <w:rPr>
                <w:spacing w:val="-4"/>
                <w:sz w:val="24"/>
              </w:rPr>
              <w:t>типа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7.10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Жанрписьма,</w:t>
            </w:r>
            <w:r>
              <w:rPr>
                <w:spacing w:val="-2"/>
                <w:sz w:val="24"/>
              </w:rPr>
              <w:t>объявления</w:t>
            </w:r>
          </w:p>
        </w:tc>
      </w:tr>
      <w:tr w:rsidR="00204028" w:rsidTr="00351C25">
        <w:trPr>
          <w:trHeight w:val="860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251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7.11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Изложениетекстапоколлективноилисамостоятельно</w:t>
            </w:r>
            <w:r>
              <w:rPr>
                <w:spacing w:val="-2"/>
                <w:sz w:val="24"/>
              </w:rPr>
              <w:t>составленному</w:t>
            </w:r>
          </w:p>
          <w:p w:rsidR="00204028" w:rsidRDefault="00204028" w:rsidP="00351C25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плану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7.12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Изучающее</w:t>
            </w:r>
            <w:r>
              <w:rPr>
                <w:spacing w:val="-2"/>
                <w:sz w:val="24"/>
              </w:rPr>
              <w:t>чтение</w:t>
            </w:r>
          </w:p>
        </w:tc>
      </w:tr>
      <w:tr w:rsidR="00204028" w:rsidTr="00351C25">
        <w:trPr>
          <w:trHeight w:val="455"/>
        </w:trPr>
        <w:tc>
          <w:tcPr>
            <w:tcW w:w="1478" w:type="dxa"/>
          </w:tcPr>
          <w:p w:rsidR="00204028" w:rsidRDefault="00204028" w:rsidP="00351C25">
            <w:pPr>
              <w:pStyle w:val="TableParagraph"/>
              <w:spacing w:before="49"/>
              <w:ind w:right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7.13</w:t>
            </w:r>
          </w:p>
        </w:tc>
        <w:tc>
          <w:tcPr>
            <w:tcW w:w="8834" w:type="dxa"/>
          </w:tcPr>
          <w:p w:rsidR="00204028" w:rsidRDefault="00204028" w:rsidP="00351C25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Функцииознакомительногочтения,ситуации</w:t>
            </w:r>
            <w:r>
              <w:rPr>
                <w:spacing w:val="-2"/>
                <w:sz w:val="24"/>
              </w:rPr>
              <w:t xml:space="preserve"> применения</w:t>
            </w:r>
          </w:p>
        </w:tc>
      </w:tr>
    </w:tbl>
    <w:p w:rsidR="00204028" w:rsidRDefault="00204028" w:rsidP="00204028">
      <w:pPr>
        <w:pStyle w:val="a5"/>
        <w:numPr>
          <w:ilvl w:val="0"/>
          <w:numId w:val="5"/>
        </w:numPr>
        <w:tabs>
          <w:tab w:val="left" w:pos="220"/>
        </w:tabs>
        <w:spacing w:before="201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04028" w:rsidRDefault="00204028" w:rsidP="00204028">
      <w:pPr>
        <w:pStyle w:val="a3"/>
        <w:spacing w:before="2"/>
        <w:ind w:left="0"/>
        <w:jc w:val="left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836"/>
      </w:tblGrid>
      <w:tr w:rsidR="00204028" w:rsidTr="00351C25">
        <w:trPr>
          <w:trHeight w:val="382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lef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7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7"/>
              <w:ind w:left="467"/>
              <w:rPr>
                <w:sz w:val="24"/>
              </w:rPr>
            </w:pPr>
            <w:r>
              <w:rPr>
                <w:sz w:val="24"/>
              </w:rPr>
              <w:t>Фонетика.Графика.</w:t>
            </w:r>
            <w:r>
              <w:rPr>
                <w:spacing w:val="-2"/>
                <w:sz w:val="24"/>
              </w:rPr>
              <w:t>Орфоэпия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2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Характеристика,сравнение,классификациязвуковвнесловаив</w:t>
            </w:r>
            <w:r>
              <w:rPr>
                <w:spacing w:val="-2"/>
                <w:sz w:val="24"/>
              </w:rPr>
              <w:t>слове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позаданным</w:t>
            </w:r>
            <w:r>
              <w:rPr>
                <w:spacing w:val="-2"/>
                <w:sz w:val="24"/>
              </w:rPr>
              <w:t>параметрам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1"/>
              <w:ind w:left="467"/>
              <w:rPr>
                <w:sz w:val="24"/>
              </w:rPr>
            </w:pPr>
            <w:r>
              <w:rPr>
                <w:sz w:val="24"/>
              </w:rPr>
              <w:t>Звукобуквенныйразборслова(поотработанному</w:t>
            </w:r>
            <w:r>
              <w:rPr>
                <w:spacing w:val="-2"/>
                <w:sz w:val="24"/>
              </w:rPr>
              <w:t xml:space="preserve"> алгоритму)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8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Правильнаяинтонациявпроцессеговоренияи</w:t>
            </w:r>
            <w:r>
              <w:rPr>
                <w:spacing w:val="-2"/>
                <w:sz w:val="24"/>
              </w:rPr>
              <w:t>чтения</w:t>
            </w:r>
          </w:p>
        </w:tc>
      </w:tr>
      <w:tr w:rsidR="00204028" w:rsidTr="00351C25">
        <w:trPr>
          <w:trHeight w:val="1267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 w:line="336" w:lineRule="auto"/>
              <w:ind w:left="467"/>
              <w:rPr>
                <w:sz w:val="24"/>
              </w:rPr>
            </w:pPr>
            <w:r>
              <w:rPr>
                <w:sz w:val="24"/>
              </w:rPr>
              <w:t>Нормыпроизношениязвуковисочетанийзвуков;ударениевсловахв соответствииснормамисовременногорусскоголитературногоязыка</w:t>
            </w:r>
            <w:r>
              <w:rPr>
                <w:spacing w:val="-5"/>
                <w:sz w:val="24"/>
              </w:rPr>
              <w:t>(на</w:t>
            </w:r>
          </w:p>
          <w:p w:rsidR="00204028" w:rsidRDefault="00204028" w:rsidP="00351C25">
            <w:pPr>
              <w:pStyle w:val="TableParagraph"/>
              <w:spacing w:before="1"/>
              <w:ind w:left="467"/>
              <w:rPr>
                <w:sz w:val="24"/>
              </w:rPr>
            </w:pPr>
            <w:r>
              <w:rPr>
                <w:sz w:val="24"/>
              </w:rPr>
              <w:t>ограниченномперечнеслов,отрабатываемомв</w:t>
            </w:r>
            <w:r>
              <w:rPr>
                <w:spacing w:val="-2"/>
                <w:sz w:val="24"/>
              </w:rPr>
              <w:t>учебнике)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2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tabs>
                <w:tab w:val="left" w:pos="2517"/>
                <w:tab w:val="left" w:pos="4588"/>
                <w:tab w:val="left" w:pos="5977"/>
                <w:tab w:val="left" w:pos="7302"/>
                <w:tab w:val="left" w:pos="8322"/>
              </w:tabs>
              <w:spacing w:before="51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:rsidR="00204028" w:rsidRDefault="00204028" w:rsidP="00351C25">
            <w:pPr>
              <w:pStyle w:val="TableParagraph"/>
              <w:spacing w:before="113"/>
              <w:ind w:left="467"/>
              <w:rPr>
                <w:sz w:val="24"/>
              </w:rPr>
            </w:pPr>
            <w:r>
              <w:rPr>
                <w:sz w:val="24"/>
              </w:rPr>
              <w:t>определенииправильногопроизношения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8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Повторениеипродолжениеработы:наблюдениезаиспользованием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речисинонимов,антонимов,устаревшихслов(простые</w:t>
            </w:r>
            <w:r>
              <w:rPr>
                <w:spacing w:val="-2"/>
                <w:sz w:val="24"/>
              </w:rPr>
              <w:t xml:space="preserve"> случаи)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tabs>
                <w:tab w:val="left" w:pos="2085"/>
                <w:tab w:val="left" w:pos="2543"/>
                <w:tab w:val="left" w:pos="4573"/>
                <w:tab w:val="left" w:pos="4921"/>
                <w:tab w:val="left" w:pos="5670"/>
                <w:tab w:val="left" w:pos="7717"/>
              </w:tabs>
              <w:spacing w:before="4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фразеологизмов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(простые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случаи)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8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Составслова</w:t>
            </w:r>
            <w:r>
              <w:rPr>
                <w:spacing w:val="-2"/>
                <w:sz w:val="24"/>
              </w:rPr>
              <w:t>(морфемика)</w:t>
            </w:r>
          </w:p>
        </w:tc>
      </w:tr>
      <w:tr w:rsidR="00204028" w:rsidTr="00351C25">
        <w:trPr>
          <w:trHeight w:val="126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tabs>
                <w:tab w:val="left" w:pos="1516"/>
                <w:tab w:val="left" w:pos="3167"/>
                <w:tab w:val="left" w:pos="4038"/>
                <w:tab w:val="left" w:pos="5548"/>
                <w:tab w:val="left" w:pos="5973"/>
                <w:tab w:val="left" w:pos="7017"/>
                <w:tab w:val="left" w:pos="7427"/>
              </w:tabs>
              <w:spacing w:before="4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изменяемых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однозначно</w:t>
            </w:r>
          </w:p>
          <w:p w:rsidR="00204028" w:rsidRDefault="00204028" w:rsidP="00351C25">
            <w:pPr>
              <w:pStyle w:val="TableParagraph"/>
              <w:tabs>
                <w:tab w:val="left" w:pos="2248"/>
                <w:tab w:val="left" w:pos="3774"/>
                <w:tab w:val="left" w:pos="5248"/>
                <w:tab w:val="left" w:pos="6198"/>
                <w:tab w:val="left" w:pos="7638"/>
              </w:tabs>
              <w:spacing w:before="6" w:line="400" w:lineRule="atLeast"/>
              <w:ind w:left="467" w:right="99"/>
              <w:rPr>
                <w:sz w:val="24"/>
              </w:rPr>
            </w:pPr>
            <w:r>
              <w:rPr>
                <w:spacing w:val="-2"/>
                <w:sz w:val="24"/>
              </w:rPr>
              <w:t>выделяемыми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морфемами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приставки,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суффикса </w:t>
            </w:r>
            <w:r>
              <w:rPr>
                <w:sz w:val="24"/>
              </w:rPr>
              <w:t>(повторение изученного)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8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Составнеизменяемыхслов</w:t>
            </w: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862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Значениенаиболееупотребляемыхсуффиксовизученныхчастей</w:t>
            </w:r>
            <w:r>
              <w:rPr>
                <w:spacing w:val="-4"/>
                <w:sz w:val="24"/>
              </w:rPr>
              <w:t>речи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452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8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836"/>
      </w:tblGrid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Частиречисамостоятельныеи</w:t>
            </w:r>
            <w:r>
              <w:rPr>
                <w:spacing w:val="-2"/>
                <w:sz w:val="24"/>
              </w:rPr>
              <w:t>служебные</w:t>
            </w:r>
          </w:p>
        </w:tc>
      </w:tr>
      <w:tr w:rsidR="00204028" w:rsidTr="00351C25">
        <w:trPr>
          <w:trHeight w:val="207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280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8" w:line="324" w:lineRule="auto"/>
              <w:ind w:left="451" w:right="98" w:firstLine="15"/>
              <w:jc w:val="both"/>
              <w:rPr>
                <w:sz w:val="24"/>
              </w:rPr>
            </w:pPr>
            <w:r>
              <w:rPr>
                <w:sz w:val="24"/>
              </w:rPr>
              <w:t>Имя существительное. Склонение имён существительных (кроме существительныхна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мя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8"/>
                <w:sz w:val="25"/>
              </w:rPr>
              <w:t>ий</w:t>
            </w:r>
            <w:r>
              <w:rPr>
                <w:spacing w:val="-58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8"/>
                <w:sz w:val="25"/>
              </w:rPr>
              <w:t>ие</w:t>
            </w:r>
            <w:r>
              <w:rPr>
                <w:spacing w:val="-58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7"/>
                <w:sz w:val="25"/>
              </w:rPr>
              <w:t>ия</w:t>
            </w:r>
            <w:r>
              <w:rPr>
                <w:spacing w:val="-57"/>
                <w:sz w:val="24"/>
              </w:rPr>
              <w:t>;</w:t>
            </w:r>
            <w:r>
              <w:rPr>
                <w:sz w:val="24"/>
              </w:rPr>
              <w:t>на</w:t>
            </w:r>
            <w:r>
              <w:rPr>
                <w:spacing w:val="-100"/>
                <w:sz w:val="25"/>
              </w:rPr>
              <w:t>-</w:t>
            </w:r>
            <w:r>
              <w:rPr>
                <w:sz w:val="25"/>
              </w:rPr>
              <w:t>ья</w:t>
            </w:r>
            <w:r>
              <w:rPr>
                <w:sz w:val="24"/>
              </w:rPr>
              <w:t>типа</w:t>
            </w:r>
            <w:r>
              <w:rPr>
                <w:spacing w:val="-78"/>
                <w:sz w:val="25"/>
              </w:rPr>
              <w:t>гостья</w:t>
            </w:r>
            <w:r>
              <w:rPr>
                <w:spacing w:val="-78"/>
                <w:sz w:val="24"/>
              </w:rPr>
              <w:t>,</w:t>
            </w:r>
            <w:r>
              <w:rPr>
                <w:sz w:val="24"/>
              </w:rPr>
              <w:t>на</w:t>
            </w:r>
            <w:r>
              <w:rPr>
                <w:sz w:val="25"/>
              </w:rPr>
              <w:t>ье</w:t>
            </w:r>
            <w:r>
              <w:rPr>
                <w:sz w:val="24"/>
              </w:rPr>
              <w:t>типа</w:t>
            </w:r>
            <w:r>
              <w:rPr>
                <w:spacing w:val="-82"/>
                <w:sz w:val="25"/>
              </w:rPr>
              <w:t>ожерелье</w:t>
            </w:r>
            <w:r>
              <w:rPr>
                <w:sz w:val="24"/>
              </w:rPr>
              <w:t>во множественном числе; а также кроме собственных имён существительныхна-</w:t>
            </w:r>
            <w:r>
              <w:rPr>
                <w:spacing w:val="-57"/>
                <w:sz w:val="25"/>
              </w:rPr>
              <w:t>ов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ин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z w:val="25"/>
              </w:rPr>
              <w:t>ий</w:t>
            </w:r>
            <w:r>
              <w:rPr>
                <w:sz w:val="24"/>
              </w:rPr>
              <w:t>);именасуществительные1-го,2-го,</w:t>
            </w:r>
          </w:p>
          <w:p w:rsidR="00204028" w:rsidRDefault="00204028" w:rsidP="00351C25">
            <w:pPr>
              <w:pStyle w:val="TableParagraph"/>
              <w:spacing w:before="10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3госклонений(повторение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Несклоняемыеименасуществительные</w:t>
            </w:r>
            <w:r>
              <w:rPr>
                <w:spacing w:val="-2"/>
                <w:sz w:val="24"/>
              </w:rPr>
              <w:t>(ознакомление)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Имяприлагательное.Зависимостьформыимениприлагательного</w:t>
            </w:r>
            <w:r>
              <w:rPr>
                <w:spacing w:val="-5"/>
                <w:sz w:val="24"/>
              </w:rPr>
              <w:t>от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формыименисуществительного</w:t>
            </w:r>
            <w:r>
              <w:rPr>
                <w:spacing w:val="-2"/>
                <w:sz w:val="24"/>
              </w:rPr>
              <w:t>(повторение)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Склонениеимёнприлагательныхвомножественном</w:t>
            </w:r>
            <w:r>
              <w:rPr>
                <w:spacing w:val="-2"/>
                <w:sz w:val="24"/>
              </w:rPr>
              <w:t xml:space="preserve"> числе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Местоимение.Личныеместоимения</w:t>
            </w:r>
            <w:r>
              <w:rPr>
                <w:spacing w:val="-2"/>
                <w:sz w:val="24"/>
              </w:rPr>
              <w:t>(повторение)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Личныеместоимения1гои3голицаединственногои</w:t>
            </w:r>
            <w:r>
              <w:rPr>
                <w:spacing w:val="-2"/>
                <w:sz w:val="24"/>
              </w:rPr>
              <w:t>множественного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числа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 xml:space="preserve">Склонениеличных </w:t>
            </w:r>
            <w:r>
              <w:rPr>
                <w:spacing w:val="-2"/>
                <w:sz w:val="24"/>
              </w:rPr>
              <w:t>местоимений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Глагол.Изменениеглаголовполицамичисламвнастоящеми</w:t>
            </w:r>
            <w:r>
              <w:rPr>
                <w:spacing w:val="-2"/>
                <w:sz w:val="24"/>
              </w:rPr>
              <w:t>будущем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>(спряжение)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ІиІІспряжениеглаголов.СпособыопределенияIиII</w:t>
            </w:r>
            <w:r>
              <w:rPr>
                <w:spacing w:val="-2"/>
                <w:sz w:val="24"/>
              </w:rPr>
              <w:t>спряжения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глаголов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Наречие(общеепредставление).Значение,вопросы,употребление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Предлог.Отличиепредлоговотприставок</w:t>
            </w:r>
            <w:r>
              <w:rPr>
                <w:spacing w:val="-2"/>
                <w:sz w:val="24"/>
              </w:rPr>
              <w:t>(повторение)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39"/>
              <w:ind w:left="467"/>
              <w:rPr>
                <w:sz w:val="24"/>
              </w:rPr>
            </w:pPr>
            <w:r>
              <w:rPr>
                <w:spacing w:val="-8"/>
                <w:sz w:val="24"/>
              </w:rPr>
              <w:t>Союз;союзы</w:t>
            </w:r>
            <w:r>
              <w:rPr>
                <w:spacing w:val="-8"/>
                <w:sz w:val="25"/>
              </w:rPr>
              <w:t>и</w:t>
            </w:r>
            <w:r>
              <w:rPr>
                <w:spacing w:val="-8"/>
                <w:sz w:val="24"/>
              </w:rPr>
              <w:t>,</w:t>
            </w:r>
            <w:r>
              <w:rPr>
                <w:spacing w:val="-8"/>
                <w:sz w:val="25"/>
              </w:rPr>
              <w:t>а</w:t>
            </w:r>
            <w:r>
              <w:rPr>
                <w:spacing w:val="-8"/>
                <w:sz w:val="24"/>
              </w:rPr>
              <w:t>,</w:t>
            </w:r>
            <w:r>
              <w:rPr>
                <w:spacing w:val="-8"/>
                <w:sz w:val="25"/>
              </w:rPr>
              <w:t>но</w:t>
            </w:r>
            <w:r>
              <w:rPr>
                <w:spacing w:val="-8"/>
                <w:sz w:val="24"/>
              </w:rPr>
              <w:t>в простыхисложныхпредложениях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0"/>
              <w:ind w:left="467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57"/>
                <w:sz w:val="25"/>
              </w:rPr>
              <w:t>не</w:t>
            </w:r>
            <w:r>
              <w:rPr>
                <w:spacing w:val="-57"/>
                <w:sz w:val="24"/>
              </w:rPr>
              <w:t>,</w:t>
            </w:r>
            <w:r>
              <w:rPr>
                <w:sz w:val="24"/>
              </w:rPr>
              <w:t>еёзначение</w:t>
            </w:r>
            <w:r>
              <w:rPr>
                <w:spacing w:val="-2"/>
                <w:sz w:val="24"/>
              </w:rPr>
              <w:t>(повторение)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</w:tr>
      <w:tr w:rsidR="00204028" w:rsidTr="00351C25">
        <w:trPr>
          <w:trHeight w:val="268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4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 w:line="312" w:lineRule="auto"/>
              <w:ind w:left="467" w:right="99"/>
              <w:jc w:val="both"/>
              <w:rPr>
                <w:sz w:val="24"/>
              </w:rPr>
            </w:pPr>
            <w:r>
              <w:rPr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предложении(припомощисмысловыхвопросов);распространённые</w:t>
            </w:r>
            <w:r>
              <w:rPr>
                <w:spacing w:val="-10"/>
                <w:sz w:val="24"/>
              </w:rPr>
              <w:t>и</w:t>
            </w:r>
          </w:p>
          <w:p w:rsidR="00204028" w:rsidRDefault="00204028" w:rsidP="00351C25">
            <w:pPr>
              <w:pStyle w:val="TableParagraph"/>
              <w:spacing w:line="289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нераспространённыепредложения(повторение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204028" w:rsidTr="00351C25">
        <w:trPr>
          <w:trHeight w:val="1177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38"/>
              <w:ind w:left="467"/>
              <w:rPr>
                <w:sz w:val="24"/>
              </w:rPr>
            </w:pPr>
            <w:r>
              <w:rPr>
                <w:sz w:val="24"/>
              </w:rPr>
              <w:t>Предложениясоднороднымичленами:безсоюзов,ссоюзами</w:t>
            </w:r>
            <w:r>
              <w:rPr>
                <w:sz w:val="25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5"/>
              </w:rPr>
              <w:t>но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10"/>
                <w:sz w:val="24"/>
              </w:rPr>
              <w:t>с</w:t>
            </w:r>
          </w:p>
          <w:p w:rsidR="00204028" w:rsidRDefault="00204028" w:rsidP="00351C25">
            <w:pPr>
              <w:pStyle w:val="TableParagraph"/>
              <w:spacing w:before="7" w:line="370" w:lineRule="atLeast"/>
              <w:ind w:left="467"/>
              <w:rPr>
                <w:sz w:val="24"/>
              </w:rPr>
            </w:pPr>
            <w:r>
              <w:rPr>
                <w:sz w:val="24"/>
              </w:rPr>
              <w:t>одиночнымсоюзом</w:t>
            </w:r>
            <w:r>
              <w:rPr>
                <w:sz w:val="25"/>
              </w:rPr>
              <w:t>и</w:t>
            </w:r>
            <w:r>
              <w:rPr>
                <w:sz w:val="24"/>
              </w:rPr>
              <w:t>.Интонацияперечислениявпредложенияхс однородными членами</w:t>
            </w:r>
          </w:p>
        </w:tc>
      </w:tr>
    </w:tbl>
    <w:p w:rsidR="00204028" w:rsidRDefault="00204028" w:rsidP="00204028">
      <w:pPr>
        <w:pStyle w:val="TableParagraph"/>
        <w:spacing w:line="370" w:lineRule="atLeast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836"/>
      </w:tblGrid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Простоеисложноепредложение</w:t>
            </w:r>
            <w:r>
              <w:rPr>
                <w:spacing w:val="-2"/>
                <w:sz w:val="24"/>
              </w:rPr>
              <w:t xml:space="preserve"> (ознакомление)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tabs>
                <w:tab w:val="left" w:pos="1722"/>
                <w:tab w:val="left" w:pos="3541"/>
                <w:tab w:val="left" w:pos="5932"/>
                <w:tab w:val="left" w:pos="6287"/>
                <w:tab w:val="left" w:pos="7462"/>
                <w:tab w:val="left" w:pos="7915"/>
                <w:tab w:val="left" w:pos="8357"/>
              </w:tabs>
              <w:spacing w:before="3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Сложные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сложносочинённые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союзами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5"/>
              </w:rPr>
              <w:t>и</w:t>
            </w:r>
            <w:r>
              <w:rPr>
                <w:spacing w:val="-5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5"/>
                <w:sz w:val="25"/>
              </w:rPr>
              <w:t>а</w:t>
            </w:r>
            <w:r>
              <w:rPr>
                <w:spacing w:val="-5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62"/>
                <w:sz w:val="25"/>
              </w:rPr>
              <w:t>но</w:t>
            </w:r>
            <w:r>
              <w:rPr>
                <w:spacing w:val="-62"/>
                <w:sz w:val="24"/>
              </w:rPr>
              <w:t>;</w:t>
            </w:r>
          </w:p>
          <w:p w:rsidR="00204028" w:rsidRDefault="00204028" w:rsidP="00351C25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бессоюзныесложныепредложения(безназывания</w:t>
            </w:r>
            <w:r>
              <w:rPr>
                <w:spacing w:val="-2"/>
                <w:sz w:val="24"/>
              </w:rPr>
              <w:t>терминов)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Орфографияи</w:t>
            </w:r>
            <w:r>
              <w:rPr>
                <w:spacing w:val="-2"/>
                <w:sz w:val="24"/>
              </w:rPr>
              <w:t xml:space="preserve"> пунктуация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Повторениеправил правописания,изученныхв1–3</w:t>
            </w:r>
            <w:r>
              <w:rPr>
                <w:spacing w:val="-2"/>
                <w:sz w:val="24"/>
              </w:rPr>
              <w:t xml:space="preserve"> классах</w:t>
            </w:r>
          </w:p>
        </w:tc>
      </w:tr>
      <w:tr w:rsidR="00204028" w:rsidTr="00351C25">
        <w:trPr>
          <w:trHeight w:val="2078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278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 w:line="336" w:lineRule="auto"/>
              <w:ind w:left="467" w:right="99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контрольприпроверкесобственныхипредложенных</w:t>
            </w:r>
            <w:r>
              <w:rPr>
                <w:spacing w:val="-2"/>
                <w:sz w:val="24"/>
              </w:rPr>
              <w:t>текстов</w:t>
            </w:r>
          </w:p>
          <w:p w:rsidR="00204028" w:rsidRDefault="00204028" w:rsidP="00351C25">
            <w:pPr>
              <w:pStyle w:val="TableParagraph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(повторениеиприменениенановоморфографическом</w:t>
            </w:r>
            <w:r>
              <w:rPr>
                <w:spacing w:val="-2"/>
                <w:sz w:val="24"/>
              </w:rPr>
              <w:t>материале)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Использованиеорфографическогословарядляопределения</w:t>
            </w:r>
            <w:r>
              <w:rPr>
                <w:spacing w:val="-2"/>
                <w:sz w:val="24"/>
              </w:rPr>
              <w:t>(уточнения)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>слова</w:t>
            </w:r>
          </w:p>
        </w:tc>
      </w:tr>
      <w:tr w:rsidR="00204028" w:rsidTr="00351C25">
        <w:trPr>
          <w:trHeight w:val="1672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 w:line="324" w:lineRule="auto"/>
              <w:ind w:left="451" w:right="99" w:firstLine="15"/>
              <w:jc w:val="both"/>
              <w:rPr>
                <w:sz w:val="24"/>
              </w:rPr>
            </w:pPr>
            <w:r>
              <w:rPr>
                <w:sz w:val="24"/>
              </w:rPr>
              <w:t>Безударные падежные окончания имён существительных (кроме существительныхна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мя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8"/>
                <w:sz w:val="25"/>
              </w:rPr>
              <w:t>ий</w:t>
            </w:r>
            <w:r>
              <w:rPr>
                <w:spacing w:val="-58"/>
                <w:sz w:val="24"/>
              </w:rPr>
              <w:t>,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ие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ия</w:t>
            </w:r>
            <w:r>
              <w:rPr>
                <w:spacing w:val="-57"/>
                <w:sz w:val="24"/>
              </w:rPr>
              <w:t>,</w:t>
            </w:r>
            <w:r>
              <w:rPr>
                <w:sz w:val="24"/>
              </w:rPr>
              <w:t>на</w:t>
            </w:r>
            <w:r>
              <w:rPr>
                <w:spacing w:val="-100"/>
                <w:sz w:val="25"/>
              </w:rPr>
              <w:t>-</w:t>
            </w:r>
            <w:r>
              <w:rPr>
                <w:sz w:val="25"/>
              </w:rPr>
              <w:t>ья</w:t>
            </w:r>
            <w:r>
              <w:rPr>
                <w:sz w:val="24"/>
              </w:rPr>
              <w:t>типа</w:t>
            </w:r>
            <w:r>
              <w:rPr>
                <w:spacing w:val="-78"/>
                <w:sz w:val="25"/>
              </w:rPr>
              <w:t>гостья</w:t>
            </w:r>
            <w:r>
              <w:rPr>
                <w:spacing w:val="-78"/>
                <w:sz w:val="24"/>
              </w:rPr>
              <w:t>,</w:t>
            </w:r>
            <w:r>
              <w:rPr>
                <w:sz w:val="24"/>
              </w:rPr>
              <w:t>на</w:t>
            </w:r>
            <w:r>
              <w:rPr>
                <w:sz w:val="25"/>
              </w:rPr>
              <w:t>ье</w:t>
            </w:r>
            <w:r>
              <w:rPr>
                <w:sz w:val="24"/>
              </w:rPr>
              <w:t>типа</w:t>
            </w:r>
            <w:r>
              <w:rPr>
                <w:spacing w:val="-82"/>
                <w:sz w:val="25"/>
              </w:rPr>
              <w:t>ожерелье</w:t>
            </w:r>
            <w:r>
              <w:rPr>
                <w:sz w:val="24"/>
              </w:rPr>
              <w:t>вомножественномчисле,атакжекромесобственныхимён</w:t>
            </w:r>
          </w:p>
          <w:p w:rsidR="00204028" w:rsidRDefault="00204028" w:rsidP="00351C25">
            <w:pPr>
              <w:pStyle w:val="TableParagraph"/>
              <w:spacing w:line="300" w:lineRule="exact"/>
              <w:ind w:left="4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существительныхна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57"/>
                <w:sz w:val="25"/>
              </w:rPr>
              <w:t>ов</w:t>
            </w:r>
            <w:r>
              <w:rPr>
                <w:spacing w:val="-57"/>
                <w:sz w:val="24"/>
              </w:rPr>
              <w:t>,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8"/>
                <w:sz w:val="25"/>
              </w:rPr>
              <w:t>ин</w:t>
            </w:r>
            <w:r>
              <w:rPr>
                <w:spacing w:val="-58"/>
                <w:sz w:val="24"/>
              </w:rPr>
              <w:t>,</w:t>
            </w:r>
            <w:r>
              <w:rPr>
                <w:spacing w:val="-100"/>
                <w:sz w:val="25"/>
              </w:rPr>
              <w:t>-</w:t>
            </w:r>
            <w:r>
              <w:rPr>
                <w:spacing w:val="-67"/>
                <w:sz w:val="25"/>
              </w:rPr>
              <w:t>ий</w:t>
            </w:r>
            <w:r>
              <w:rPr>
                <w:spacing w:val="-67"/>
                <w:sz w:val="24"/>
              </w:rPr>
              <w:t>)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Безударныепадежныеокончанияимён</w:t>
            </w:r>
            <w:r>
              <w:rPr>
                <w:spacing w:val="-2"/>
                <w:sz w:val="24"/>
              </w:rPr>
              <w:t xml:space="preserve"> прилагательных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Мягкийзнакпослешипящихнаконцеглаголоввформе2го</w:t>
            </w:r>
            <w:r>
              <w:rPr>
                <w:spacing w:val="-4"/>
                <w:sz w:val="24"/>
              </w:rPr>
              <w:t>лица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единственного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39"/>
              <w:ind w:left="467"/>
              <w:rPr>
                <w:sz w:val="25"/>
              </w:rPr>
            </w:pPr>
            <w:r>
              <w:rPr>
                <w:sz w:val="24"/>
              </w:rPr>
              <w:t>Наличиеилиотсутствиемягкогознакавглаголахна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57"/>
                <w:sz w:val="25"/>
              </w:rPr>
              <w:t>ться</w:t>
            </w:r>
            <w:r>
              <w:rPr>
                <w:spacing w:val="-57"/>
                <w:sz w:val="24"/>
              </w:rPr>
              <w:t>и</w:t>
            </w:r>
            <w:r>
              <w:rPr>
                <w:spacing w:val="-95"/>
                <w:sz w:val="25"/>
              </w:rPr>
              <w:t>-</w:t>
            </w:r>
            <w:r>
              <w:rPr>
                <w:spacing w:val="-67"/>
                <w:sz w:val="25"/>
              </w:rPr>
              <w:t>тся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Безударныеличныеокончания</w:t>
            </w:r>
            <w:r>
              <w:rPr>
                <w:spacing w:val="-2"/>
                <w:sz w:val="24"/>
              </w:rPr>
              <w:t>глаголов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tabs>
                <w:tab w:val="left" w:pos="1429"/>
                <w:tab w:val="left" w:pos="3071"/>
                <w:tab w:val="left" w:pos="3517"/>
                <w:tab w:val="left" w:pos="5447"/>
                <w:tab w:val="left" w:pos="5877"/>
                <w:tab w:val="left" w:pos="7710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однородными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членами,</w:t>
            </w:r>
          </w:p>
          <w:p w:rsidR="00204028" w:rsidRDefault="00204028" w:rsidP="00351C25">
            <w:pPr>
              <w:pStyle w:val="TableParagraph"/>
              <w:spacing w:before="104"/>
              <w:ind w:left="467"/>
              <w:rPr>
                <w:sz w:val="24"/>
              </w:rPr>
            </w:pPr>
            <w:r>
              <w:rPr>
                <w:spacing w:val="-10"/>
                <w:sz w:val="24"/>
              </w:rPr>
              <w:t>соединённымисоюзами</w:t>
            </w:r>
            <w:r>
              <w:rPr>
                <w:spacing w:val="-10"/>
                <w:sz w:val="25"/>
              </w:rPr>
              <w:t>и</w:t>
            </w:r>
            <w:r>
              <w:rPr>
                <w:spacing w:val="-10"/>
                <w:sz w:val="24"/>
              </w:rPr>
              <w:t>,</w:t>
            </w:r>
            <w:r>
              <w:rPr>
                <w:spacing w:val="-10"/>
                <w:sz w:val="25"/>
              </w:rPr>
              <w:t>а</w:t>
            </w:r>
            <w:r>
              <w:rPr>
                <w:spacing w:val="-10"/>
                <w:sz w:val="24"/>
              </w:rPr>
              <w:t>,</w:t>
            </w:r>
            <w:r>
              <w:rPr>
                <w:spacing w:val="-10"/>
                <w:sz w:val="25"/>
              </w:rPr>
              <w:t>но</w:t>
            </w:r>
            <w:r>
              <w:rPr>
                <w:spacing w:val="-10"/>
                <w:sz w:val="24"/>
              </w:rPr>
              <w:t>ибезсоюзов</w:t>
            </w:r>
          </w:p>
        </w:tc>
      </w:tr>
      <w:tr w:rsidR="00204028" w:rsidTr="00351C25">
        <w:trPr>
          <w:trHeight w:val="86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Знакипрепинаниявсложномпредложении,состоящемиздвух</w:t>
            </w:r>
            <w:r>
              <w:rPr>
                <w:spacing w:val="-2"/>
                <w:sz w:val="24"/>
              </w:rPr>
              <w:t>простых</w:t>
            </w:r>
          </w:p>
          <w:p w:rsidR="00204028" w:rsidRDefault="00204028" w:rsidP="00351C25">
            <w:pPr>
              <w:pStyle w:val="TableParagraph"/>
              <w:spacing w:before="113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(наблюдение)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1"/>
              <w:ind w:right="3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Знакипрепинаниявпредложенииспрямойречьюпослеслов</w:t>
            </w:r>
            <w:r>
              <w:rPr>
                <w:spacing w:val="-2"/>
                <w:sz w:val="24"/>
              </w:rPr>
              <w:t>автора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(наблюдение)</w:t>
            </w:r>
          </w:p>
        </w:tc>
      </w:tr>
      <w:tr w:rsidR="00204028" w:rsidTr="00351C25">
        <w:trPr>
          <w:trHeight w:val="456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left="8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167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 w:line="336" w:lineRule="auto"/>
              <w:ind w:left="467"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открытка,объявлениеидругое);диалог;монолог;отражение</w:t>
            </w:r>
            <w:r>
              <w:rPr>
                <w:spacing w:val="-4"/>
                <w:sz w:val="24"/>
              </w:rPr>
              <w:t>темы</w:t>
            </w:r>
          </w:p>
          <w:p w:rsidR="00204028" w:rsidRDefault="00204028" w:rsidP="00351C25">
            <w:pPr>
              <w:pStyle w:val="TableParagraph"/>
              <w:spacing w:line="287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текстаилиосновной мыслив</w:t>
            </w:r>
            <w:r>
              <w:rPr>
                <w:spacing w:val="-2"/>
                <w:sz w:val="24"/>
              </w:rPr>
              <w:t>заголовке</w:t>
            </w:r>
          </w:p>
        </w:tc>
      </w:tr>
      <w:tr w:rsidR="00204028" w:rsidTr="00351C25">
        <w:trPr>
          <w:trHeight w:val="454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Корректированиетекстов(заданныхисобственных)сучётом</w:t>
            </w:r>
            <w:r>
              <w:rPr>
                <w:spacing w:val="-2"/>
                <w:sz w:val="24"/>
              </w:rPr>
              <w:t>точности,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836"/>
      </w:tblGrid>
      <w:tr w:rsidR="00204028" w:rsidTr="00351C25">
        <w:trPr>
          <w:trHeight w:val="451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4"/>
              <w:ind w:left="467"/>
              <w:rPr>
                <w:sz w:val="24"/>
              </w:rPr>
            </w:pPr>
            <w:r>
              <w:rPr>
                <w:sz w:val="24"/>
              </w:rPr>
              <w:t>правильности,богатстваивыразительностиписьменной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204028" w:rsidTr="00351C25">
        <w:trPr>
          <w:trHeight w:val="860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250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tabs>
                <w:tab w:val="left" w:pos="1977"/>
                <w:tab w:val="left" w:pos="3575"/>
                <w:tab w:val="left" w:pos="4631"/>
                <w:tab w:val="left" w:pos="5041"/>
                <w:tab w:val="left" w:pos="6671"/>
                <w:tab w:val="left" w:pos="7931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(подробный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пересказ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текста;</w:t>
            </w:r>
          </w:p>
          <w:p w:rsidR="00204028" w:rsidRDefault="00204028" w:rsidP="00351C25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выборочныйустныйпересказ</w:t>
            </w:r>
            <w:r>
              <w:rPr>
                <w:spacing w:val="-2"/>
                <w:sz w:val="24"/>
              </w:rPr>
              <w:t>текста)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Сочинениекаквидписьменной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</w:tr>
      <w:tr w:rsidR="00204028" w:rsidTr="00351C25">
        <w:trPr>
          <w:trHeight w:val="1672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04028" w:rsidRDefault="00204028" w:rsidP="00351C25">
            <w:pPr>
              <w:pStyle w:val="TableParagraph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 w:line="336" w:lineRule="auto"/>
              <w:ind w:left="467" w:right="99"/>
              <w:jc w:val="both"/>
              <w:rPr>
                <w:sz w:val="24"/>
              </w:rPr>
            </w:pPr>
            <w:r>
              <w:rPr>
                <w:sz w:val="24"/>
              </w:rPr>
              <w:t>Изучающее чтение. Поиск информации, заданной в тексте в явном виде. Формулирование простых выводов на основе информации, содержащейсявтексте.Интерпретацияиобобщениесодержащейся</w:t>
            </w:r>
            <w:r>
              <w:rPr>
                <w:spacing w:val="-10"/>
                <w:sz w:val="24"/>
              </w:rPr>
              <w:t>в</w:t>
            </w:r>
          </w:p>
          <w:p w:rsidR="00204028" w:rsidRDefault="00204028" w:rsidP="00351C25">
            <w:pPr>
              <w:pStyle w:val="TableParagraph"/>
              <w:spacing w:before="1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204028" w:rsidTr="00351C25">
        <w:trPr>
          <w:trHeight w:val="455"/>
        </w:trPr>
        <w:tc>
          <w:tcPr>
            <w:tcW w:w="1476" w:type="dxa"/>
          </w:tcPr>
          <w:p w:rsidR="00204028" w:rsidRDefault="00204028" w:rsidP="00351C25">
            <w:pPr>
              <w:pStyle w:val="TableParagraph"/>
              <w:spacing w:before="49"/>
              <w:ind w:right="3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836" w:type="dxa"/>
          </w:tcPr>
          <w:p w:rsidR="00204028" w:rsidRDefault="00204028" w:rsidP="00351C25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Ознакомительноечтениевсоответствииспоставленной</w:t>
            </w:r>
            <w:r>
              <w:rPr>
                <w:spacing w:val="-2"/>
                <w:sz w:val="24"/>
              </w:rPr>
              <w:t>задачей</w:t>
            </w:r>
          </w:p>
        </w:tc>
      </w:tr>
    </w:tbl>
    <w:p w:rsidR="00204028" w:rsidRDefault="00204028" w:rsidP="00204028">
      <w:pPr>
        <w:pStyle w:val="TableParagraph"/>
        <w:rPr>
          <w:sz w:val="24"/>
        </w:rPr>
        <w:sectPr w:rsidR="00204028">
          <w:pgSz w:w="11910" w:h="16390"/>
          <w:pgMar w:top="840" w:right="566" w:bottom="280" w:left="850" w:header="720" w:footer="720" w:gutter="0"/>
          <w:cols w:space="720"/>
        </w:sectPr>
      </w:pPr>
    </w:p>
    <w:p w:rsidR="00204028" w:rsidRDefault="00204028" w:rsidP="00204028">
      <w:pPr>
        <w:spacing w:before="89" w:line="276" w:lineRule="auto"/>
        <w:ind w:left="165" w:firstLine="475"/>
        <w:rPr>
          <w:b/>
          <w:sz w:val="24"/>
        </w:rPr>
      </w:pPr>
      <w:r>
        <w:rPr>
          <w:b/>
          <w:sz w:val="24"/>
        </w:rPr>
        <w:t>УЧЕБНО-МЕТОДИЧЕСКОЕ ОБЕСПЕЧЕНИЕ ОБРАЗОВАТЕЛЬНОГО ПРОЦЕССА ОБЯЗАТЕЛЬНЫЕ УЧЕБНЫЕ МАТЕРИАЛЫ ДЛЯ УЧЕНИКА</w:t>
      </w:r>
    </w:p>
    <w:p w:rsidR="00204028" w:rsidRDefault="00204028" w:rsidP="00204028">
      <w:pPr>
        <w:pStyle w:val="a5"/>
        <w:numPr>
          <w:ilvl w:val="0"/>
          <w:numId w:val="6"/>
        </w:numPr>
        <w:tabs>
          <w:tab w:val="left" w:pos="441"/>
        </w:tabs>
        <w:spacing w:before="245" w:line="480" w:lineRule="auto"/>
        <w:ind w:right="86" w:firstLine="0"/>
        <w:rPr>
          <w:sz w:val="24"/>
        </w:rPr>
      </w:pPr>
      <w:r>
        <w:rPr>
          <w:sz w:val="24"/>
        </w:rPr>
        <w:t xml:space="preserve">Азбука (в2 частях), 1класс/ Горецкий В.Г., Кирюшкин В.А., Виноградская Л.А. идругие </w:t>
      </w:r>
    </w:p>
    <w:p w:rsidR="00204028" w:rsidRDefault="00204028" w:rsidP="00204028">
      <w:pPr>
        <w:pStyle w:val="a5"/>
        <w:numPr>
          <w:ilvl w:val="0"/>
          <w:numId w:val="6"/>
        </w:numPr>
        <w:tabs>
          <w:tab w:val="left" w:pos="441"/>
        </w:tabs>
        <w:spacing w:before="1" w:line="480" w:lineRule="auto"/>
        <w:ind w:right="1234" w:firstLine="0"/>
        <w:rPr>
          <w:sz w:val="24"/>
        </w:rPr>
      </w:pPr>
      <w:r>
        <w:rPr>
          <w:sz w:val="24"/>
        </w:rPr>
        <w:t>Русскийязык(в2частях),2класс/КанакинаВ.П.,ГорецкийВ.Г.</w:t>
      </w:r>
    </w:p>
    <w:p w:rsidR="00204028" w:rsidRDefault="00204028" w:rsidP="00204028">
      <w:pPr>
        <w:pStyle w:val="a5"/>
        <w:numPr>
          <w:ilvl w:val="0"/>
          <w:numId w:val="6"/>
        </w:numPr>
        <w:tabs>
          <w:tab w:val="left" w:pos="441"/>
        </w:tabs>
        <w:spacing w:line="480" w:lineRule="auto"/>
        <w:ind w:right="1234" w:firstLine="0"/>
        <w:rPr>
          <w:sz w:val="24"/>
        </w:rPr>
      </w:pPr>
      <w:r>
        <w:rPr>
          <w:sz w:val="24"/>
        </w:rPr>
        <w:t>Русскийязык(в2частях),3класс/КанакинаВ.П.,ГорецкийВ.Г.</w:t>
      </w:r>
    </w:p>
    <w:p w:rsidR="00204028" w:rsidRDefault="00204028" w:rsidP="00204028">
      <w:pPr>
        <w:pStyle w:val="a5"/>
        <w:numPr>
          <w:ilvl w:val="0"/>
          <w:numId w:val="6"/>
        </w:numPr>
        <w:tabs>
          <w:tab w:val="left" w:pos="441"/>
        </w:tabs>
        <w:spacing w:before="1" w:line="480" w:lineRule="auto"/>
        <w:ind w:right="1234" w:firstLine="0"/>
        <w:rPr>
          <w:sz w:val="24"/>
        </w:rPr>
      </w:pPr>
      <w:r>
        <w:rPr>
          <w:sz w:val="24"/>
        </w:rPr>
        <w:t>Русскийязык(в2частях),4класс/КанакинаВ.П.,ГорецкийВ.Г.</w:t>
      </w:r>
    </w:p>
    <w:p w:rsidR="00204028" w:rsidRDefault="00204028" w:rsidP="00204028">
      <w:pPr>
        <w:ind w:left="3"/>
        <w:jc w:val="center"/>
        <w:rPr>
          <w:b/>
          <w:sz w:val="24"/>
        </w:rPr>
      </w:pPr>
      <w:r>
        <w:rPr>
          <w:b/>
          <w:sz w:val="24"/>
        </w:rPr>
        <w:t xml:space="preserve">МЕТОДИЧЕСКИЕ МАТЕРИАЛЫ ДЛЯ </w:t>
      </w:r>
      <w:r>
        <w:rPr>
          <w:b/>
          <w:spacing w:val="-2"/>
          <w:sz w:val="24"/>
        </w:rPr>
        <w:t>УЧИТЕЛЯ</w:t>
      </w:r>
    </w:p>
    <w:p w:rsidR="00204028" w:rsidRDefault="00204028" w:rsidP="00204028">
      <w:pPr>
        <w:pStyle w:val="a5"/>
        <w:numPr>
          <w:ilvl w:val="0"/>
          <w:numId w:val="7"/>
        </w:numPr>
        <w:tabs>
          <w:tab w:val="left" w:pos="441"/>
        </w:tabs>
        <w:spacing w:before="289"/>
        <w:ind w:left="441" w:hanging="276"/>
      </w:pPr>
      <w:r>
        <w:rPr>
          <w:sz w:val="24"/>
        </w:rPr>
        <w:t>Программы начального общего образования</w:t>
      </w:r>
      <w:r>
        <w:rPr>
          <w:spacing w:val="-2"/>
          <w:sz w:val="24"/>
        </w:rPr>
        <w:t>.</w:t>
      </w:r>
      <w:r>
        <w:t>-Канакина В.П.,ГорецкийВ.Г.Русскийязык.4классв2-хчастях.</w:t>
      </w:r>
    </w:p>
    <w:p w:rsidR="00204028" w:rsidRDefault="00204028" w:rsidP="00204028">
      <w:pPr>
        <w:pStyle w:val="a5"/>
        <w:numPr>
          <w:ilvl w:val="0"/>
          <w:numId w:val="7"/>
        </w:numPr>
        <w:tabs>
          <w:tab w:val="left" w:pos="441"/>
        </w:tabs>
        <w:spacing w:before="289"/>
        <w:ind w:left="441" w:hanging="276"/>
      </w:pPr>
      <w:r>
        <w:rPr>
          <w:sz w:val="24"/>
        </w:rPr>
        <w:t>КанакинаВ.П.:Русский язык.Рабочаятетрадь4классв2-хчастях.</w:t>
      </w:r>
    </w:p>
    <w:p w:rsidR="00204028" w:rsidRDefault="00204028" w:rsidP="00204028">
      <w:pPr>
        <w:pStyle w:val="a5"/>
        <w:numPr>
          <w:ilvl w:val="0"/>
          <w:numId w:val="7"/>
        </w:numPr>
        <w:tabs>
          <w:tab w:val="left" w:pos="441"/>
        </w:tabs>
        <w:spacing w:before="289" w:line="480" w:lineRule="auto"/>
        <w:ind w:left="165" w:right="1110" w:firstLine="0"/>
        <w:rPr>
          <w:sz w:val="24"/>
        </w:rPr>
      </w:pPr>
      <w:r>
        <w:rPr>
          <w:sz w:val="24"/>
        </w:rPr>
        <w:t>ПриложениенаэлектронномносителеКанакинаВ.П.Русскийязык. 4 класс.</w:t>
      </w:r>
    </w:p>
    <w:p w:rsidR="00204028" w:rsidRDefault="00204028" w:rsidP="00204028">
      <w:pPr>
        <w:pStyle w:val="a5"/>
        <w:numPr>
          <w:ilvl w:val="0"/>
          <w:numId w:val="7"/>
        </w:numPr>
        <w:tabs>
          <w:tab w:val="left" w:pos="441"/>
        </w:tabs>
        <w:spacing w:line="480" w:lineRule="auto"/>
        <w:ind w:left="165" w:right="364" w:firstLine="0"/>
        <w:rPr>
          <w:sz w:val="24"/>
        </w:rPr>
      </w:pPr>
      <w:r>
        <w:rPr>
          <w:sz w:val="24"/>
        </w:rPr>
        <w:t xml:space="preserve">Т.Н.Ситникова.ПоурочныеразработкипорусскомуязыкукУМКВ.П.Канакиной,В.Г. Горецкого. </w:t>
      </w:r>
    </w:p>
    <w:p w:rsidR="00204028" w:rsidRDefault="00204028" w:rsidP="00204028">
      <w:pPr>
        <w:pStyle w:val="a5"/>
        <w:numPr>
          <w:ilvl w:val="0"/>
          <w:numId w:val="7"/>
        </w:numPr>
        <w:tabs>
          <w:tab w:val="left" w:pos="441"/>
        </w:tabs>
        <w:spacing w:before="1" w:line="480" w:lineRule="auto"/>
        <w:ind w:left="165" w:right="1197" w:firstLine="0"/>
        <w:rPr>
          <w:sz w:val="24"/>
        </w:rPr>
      </w:pPr>
      <w:r>
        <w:rPr>
          <w:sz w:val="24"/>
        </w:rPr>
        <w:t>НефедоваЕ.А.,УзороваО.В.Практическоепособиепоразвитиюречи.</w:t>
      </w:r>
    </w:p>
    <w:p w:rsidR="00204028" w:rsidRDefault="00204028" w:rsidP="00204028">
      <w:pPr>
        <w:pStyle w:val="a5"/>
        <w:numPr>
          <w:ilvl w:val="0"/>
          <w:numId w:val="7"/>
        </w:numPr>
        <w:tabs>
          <w:tab w:val="left" w:pos="441"/>
        </w:tabs>
        <w:spacing w:line="480" w:lineRule="auto"/>
        <w:ind w:left="165" w:right="1521" w:firstLine="0"/>
        <w:rPr>
          <w:sz w:val="24"/>
        </w:rPr>
      </w:pPr>
      <w:r>
        <w:rPr>
          <w:sz w:val="24"/>
        </w:rPr>
        <w:t>Словарипорусскомуязыку:толковый,морфемный,словообразовательный, орфоэпический, фразеологизмов.</w:t>
      </w:r>
    </w:p>
    <w:p w:rsidR="00204028" w:rsidRDefault="00204028" w:rsidP="00204028">
      <w:pPr>
        <w:spacing w:line="288" w:lineRule="exact"/>
        <w:ind w:left="4"/>
        <w:jc w:val="center"/>
        <w:rPr>
          <w:b/>
          <w:sz w:val="24"/>
        </w:rPr>
      </w:pPr>
      <w:r>
        <w:rPr>
          <w:b/>
          <w:sz w:val="24"/>
        </w:rPr>
        <w:t>ЦИФРОВЫЕ ОБРАЗОВАТЕЛЬНЫЕ РЕСУРСЫ И РЕСУРСЫ СЕТИ</w:t>
      </w:r>
      <w:r>
        <w:rPr>
          <w:b/>
          <w:spacing w:val="-2"/>
          <w:sz w:val="24"/>
        </w:rPr>
        <w:t xml:space="preserve"> ИНТЕРНЕТ</w:t>
      </w:r>
    </w:p>
    <w:p w:rsidR="00204028" w:rsidRDefault="00204028" w:rsidP="00204028">
      <w:pPr>
        <w:pStyle w:val="a3"/>
        <w:spacing w:before="2"/>
        <w:ind w:left="0"/>
        <w:jc w:val="left"/>
        <w:rPr>
          <w:b/>
        </w:rPr>
      </w:pPr>
    </w:p>
    <w:p w:rsidR="00204028" w:rsidRDefault="00204028" w:rsidP="00204028">
      <w:pPr>
        <w:ind w:left="5"/>
        <w:jc w:val="center"/>
        <w:rPr>
          <w:b/>
          <w:sz w:val="24"/>
        </w:rPr>
      </w:pPr>
      <w:r>
        <w:rPr>
          <w:b/>
          <w:sz w:val="24"/>
        </w:rPr>
        <w:t xml:space="preserve">(по выбору </w:t>
      </w:r>
      <w:r>
        <w:rPr>
          <w:b/>
          <w:spacing w:val="-2"/>
          <w:sz w:val="24"/>
        </w:rPr>
        <w:t>учителя)</w:t>
      </w:r>
    </w:p>
    <w:p w:rsidR="0016799F" w:rsidRDefault="0016799F"/>
    <w:sectPr w:rsidR="0016799F" w:rsidSect="00F376DB">
      <w:pgSz w:w="11910" w:h="16390"/>
      <w:pgMar w:top="78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2"/>
      <w:numFmt w:val="decimal"/>
      <w:lvlText w:val="%1"/>
      <w:lvlJc w:val="left"/>
      <w:pPr>
        <w:ind w:left="4878" w:hanging="221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41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002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24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85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4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07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8" w:hanging="221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>
      <w:start w:val="2"/>
      <w:numFmt w:val="decimal"/>
      <w:lvlText w:val="%1"/>
      <w:lvlJc w:val="left"/>
      <w:pPr>
        <w:ind w:left="4878" w:hanging="221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41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002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24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85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4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07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8" w:hanging="221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>
      <w:start w:val="2"/>
      <w:numFmt w:val="decimal"/>
      <w:lvlText w:val="%1"/>
      <w:lvlJc w:val="left"/>
      <w:pPr>
        <w:ind w:left="4938" w:hanging="221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95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050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05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60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15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0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25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0" w:hanging="221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numFmt w:val="bullet"/>
      <w:lvlText w:val=""/>
      <w:lvlJc w:val="left"/>
      <w:pPr>
        <w:ind w:left="4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4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65" w:hanging="27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93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26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2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5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8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1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279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443" w:hanging="27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45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0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0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5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279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501" w:hanging="336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16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7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28"/>
    <w:rsid w:val="0016799F"/>
    <w:rsid w:val="00204028"/>
    <w:rsid w:val="005E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0402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1">
    <w:name w:val="heading 1"/>
    <w:basedOn w:val="a"/>
    <w:link w:val="10"/>
    <w:uiPriority w:val="1"/>
    <w:qFormat/>
    <w:rsid w:val="00204028"/>
    <w:pPr>
      <w:ind w:left="6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04028"/>
    <w:rPr>
      <w:rFonts w:ascii="Tahoma" w:eastAsia="Tahoma" w:hAnsi="Tahoma" w:cs="Tahoma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04028"/>
    <w:pPr>
      <w:ind w:left="45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04028"/>
    <w:rPr>
      <w:rFonts w:ascii="Tahoma" w:eastAsia="Tahoma" w:hAnsi="Tahoma" w:cs="Tahom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04028"/>
    <w:pPr>
      <w:spacing w:after="0" w:line="240" w:lineRule="auto"/>
    </w:pPr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204028"/>
    <w:pPr>
      <w:ind w:left="1694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204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0402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1">
    <w:name w:val="heading 1"/>
    <w:basedOn w:val="a"/>
    <w:link w:val="10"/>
    <w:uiPriority w:val="1"/>
    <w:qFormat/>
    <w:rsid w:val="00204028"/>
    <w:pPr>
      <w:ind w:left="6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04028"/>
    <w:rPr>
      <w:rFonts w:ascii="Tahoma" w:eastAsia="Tahoma" w:hAnsi="Tahoma" w:cs="Tahoma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04028"/>
    <w:pPr>
      <w:ind w:left="45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04028"/>
    <w:rPr>
      <w:rFonts w:ascii="Tahoma" w:eastAsia="Tahoma" w:hAnsi="Tahoma" w:cs="Tahom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04028"/>
    <w:pPr>
      <w:spacing w:after="0" w:line="240" w:lineRule="auto"/>
    </w:pPr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204028"/>
    <w:pPr>
      <w:ind w:left="1694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204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878" TargetMode="External"/><Relationship Id="rId299" Type="http://schemas.openxmlformats.org/officeDocument/2006/relationships/hyperlink" Target="https://m.edsoo.ru/f8440a2a" TargetMode="External"/><Relationship Id="rId303" Type="http://schemas.openxmlformats.org/officeDocument/2006/relationships/hyperlink" Target="https://m.edsoo.ru/f84400ac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6f80" TargetMode="External"/><Relationship Id="rId63" Type="http://schemas.openxmlformats.org/officeDocument/2006/relationships/hyperlink" Target="https://m.edsoo.ru/f84202ac" TargetMode="External"/><Relationship Id="rId84" Type="http://schemas.openxmlformats.org/officeDocument/2006/relationships/hyperlink" Target="https://m.edsoo.ru/f8426238" TargetMode="External"/><Relationship Id="rId138" Type="http://schemas.openxmlformats.org/officeDocument/2006/relationships/hyperlink" Target="https://m.edsoo.ru/f842fbda" TargetMode="External"/><Relationship Id="rId159" Type="http://schemas.openxmlformats.org/officeDocument/2006/relationships/hyperlink" Target="https://m.edsoo.ru/f8433500" TargetMode="External"/><Relationship Id="rId324" Type="http://schemas.openxmlformats.org/officeDocument/2006/relationships/hyperlink" Target="https://m.edsoo.ru/fa251adc" TargetMode="External"/><Relationship Id="rId170" Type="http://schemas.openxmlformats.org/officeDocument/2006/relationships/hyperlink" Target="https://m.edsoo.ru/f8423b6e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5f8" TargetMode="External"/><Relationship Id="rId226" Type="http://schemas.openxmlformats.org/officeDocument/2006/relationships/hyperlink" Target="https://m.edsoo.ru/f8443180" TargetMode="External"/><Relationship Id="rId247" Type="http://schemas.openxmlformats.org/officeDocument/2006/relationships/hyperlink" Target="https://m.edsoo.ru/f84401e2" TargetMode="External"/><Relationship Id="rId107" Type="http://schemas.openxmlformats.org/officeDocument/2006/relationships/hyperlink" Target="https://m.edsoo.ru/f84296c2" TargetMode="External"/><Relationship Id="rId268" Type="http://schemas.openxmlformats.org/officeDocument/2006/relationships/hyperlink" Target="https://m.edsoo.ru/f843cc40" TargetMode="External"/><Relationship Id="rId289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3826" TargetMode="External"/><Relationship Id="rId53" Type="http://schemas.openxmlformats.org/officeDocument/2006/relationships/hyperlink" Target="https://m.edsoo.ru/f843157a" TargetMode="External"/><Relationship Id="rId74" Type="http://schemas.openxmlformats.org/officeDocument/2006/relationships/hyperlink" Target="https://m.edsoo.ru/f8421800" TargetMode="External"/><Relationship Id="rId128" Type="http://schemas.openxmlformats.org/officeDocument/2006/relationships/hyperlink" Target="https://m.edsoo.ru/f842e38e" TargetMode="External"/><Relationship Id="rId149" Type="http://schemas.openxmlformats.org/officeDocument/2006/relationships/hyperlink" Target="https://m.edsoo.ru/f8431b06" TargetMode="External"/><Relationship Id="rId314" Type="http://schemas.openxmlformats.org/officeDocument/2006/relationships/hyperlink" Target="https://m.edsoo.ru/f843930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b648" TargetMode="External"/><Relationship Id="rId160" Type="http://schemas.openxmlformats.org/officeDocument/2006/relationships/hyperlink" Target="https://m.edsoo.ru/f843337a" TargetMode="External"/><Relationship Id="rId181" Type="http://schemas.openxmlformats.org/officeDocument/2006/relationships/hyperlink" Target="https://m.edsoo.ru/f843585a" TargetMode="External"/><Relationship Id="rId216" Type="http://schemas.openxmlformats.org/officeDocument/2006/relationships/hyperlink" Target="https://m.edsoo.ru/f8436818" TargetMode="External"/><Relationship Id="rId237" Type="http://schemas.openxmlformats.org/officeDocument/2006/relationships/hyperlink" Target="https://m.edsoo.ru/f84374ac" TargetMode="External"/><Relationship Id="rId258" Type="http://schemas.openxmlformats.org/officeDocument/2006/relationships/hyperlink" Target="https://m.edsoo.ru/f843c984" TargetMode="External"/><Relationship Id="rId279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6f80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30904" TargetMode="External"/><Relationship Id="rId139" Type="http://schemas.openxmlformats.org/officeDocument/2006/relationships/hyperlink" Target="https://m.edsoo.ru/f842f6f8" TargetMode="External"/><Relationship Id="rId290" Type="http://schemas.openxmlformats.org/officeDocument/2006/relationships/hyperlink" Target="https://m.edsoo.ru/f843f7c4" TargetMode="External"/><Relationship Id="rId304" Type="http://schemas.openxmlformats.org/officeDocument/2006/relationships/hyperlink" Target="https://m.edsoo.ru/f843db72" TargetMode="External"/><Relationship Id="rId325" Type="http://schemas.openxmlformats.org/officeDocument/2006/relationships/hyperlink" Target="https://m.edsoo.ru/fa251adc" TargetMode="External"/><Relationship Id="rId85" Type="http://schemas.openxmlformats.org/officeDocument/2006/relationships/hyperlink" Target="https://m.edsoo.ru/f8421e54" TargetMode="External"/><Relationship Id="rId150" Type="http://schemas.openxmlformats.org/officeDocument/2006/relationships/hyperlink" Target="https://m.edsoo.ru/f843233a" TargetMode="External"/><Relationship Id="rId171" Type="http://schemas.openxmlformats.org/officeDocument/2006/relationships/hyperlink" Target="https://m.edsoo.ru/f8425cca" TargetMode="External"/><Relationship Id="rId192" Type="http://schemas.openxmlformats.org/officeDocument/2006/relationships/hyperlink" Target="https://m.edsoo.ru/f8436034" TargetMode="External"/><Relationship Id="rId206" Type="http://schemas.openxmlformats.org/officeDocument/2006/relationships/hyperlink" Target="https://m.edsoo.ru/f84444d6" TargetMode="External"/><Relationship Id="rId227" Type="http://schemas.openxmlformats.org/officeDocument/2006/relationships/hyperlink" Target="https://m.edsoo.ru/f8443298" TargetMode="External"/><Relationship Id="rId248" Type="http://schemas.openxmlformats.org/officeDocument/2006/relationships/hyperlink" Target="https://m.edsoo.ru/f843ad5a" TargetMode="External"/><Relationship Id="rId269" Type="http://schemas.openxmlformats.org/officeDocument/2006/relationships/hyperlink" Target="https://m.edsoo.ru/f843cda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8268" TargetMode="External"/><Relationship Id="rId108" Type="http://schemas.openxmlformats.org/officeDocument/2006/relationships/hyperlink" Target="https://m.edsoo.ru/f8429ec4" TargetMode="External"/><Relationship Id="rId129" Type="http://schemas.openxmlformats.org/officeDocument/2006/relationships/hyperlink" Target="https://m.edsoo.ru/f842d682" TargetMode="External"/><Relationship Id="rId280" Type="http://schemas.openxmlformats.org/officeDocument/2006/relationships/hyperlink" Target="https://m.edsoo.ru/f843f210" TargetMode="External"/><Relationship Id="rId315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4369e" TargetMode="External"/><Relationship Id="rId75" Type="http://schemas.openxmlformats.org/officeDocument/2006/relationships/hyperlink" Target="https://m.edsoo.ru/f8421238" TargetMode="External"/><Relationship Id="rId96" Type="http://schemas.openxmlformats.org/officeDocument/2006/relationships/hyperlink" Target="https://m.edsoo.ru/f8423f9c" TargetMode="External"/><Relationship Id="rId140" Type="http://schemas.openxmlformats.org/officeDocument/2006/relationships/hyperlink" Target="https://m.edsoo.ru/f842fa4a" TargetMode="External"/><Relationship Id="rId161" Type="http://schemas.openxmlformats.org/officeDocument/2006/relationships/hyperlink" Target="https://m.edsoo.ru/f8433e88" TargetMode="External"/><Relationship Id="rId182" Type="http://schemas.openxmlformats.org/officeDocument/2006/relationships/hyperlink" Target="https://m.edsoo.ru/f843617e" TargetMode="External"/><Relationship Id="rId217" Type="http://schemas.openxmlformats.org/officeDocument/2006/relationships/hyperlink" Target="https://m.edsoo.ru/f84274e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2c4" TargetMode="External"/><Relationship Id="rId259" Type="http://schemas.openxmlformats.org/officeDocument/2006/relationships/hyperlink" Target="https://m.edsoo.ru/f843c7c2" TargetMode="External"/><Relationship Id="rId23" Type="http://schemas.openxmlformats.org/officeDocument/2006/relationships/hyperlink" Target="https://m.edsoo.ru/f841ebc8" TargetMode="External"/><Relationship Id="rId119" Type="http://schemas.openxmlformats.org/officeDocument/2006/relationships/hyperlink" Target="https://m.edsoo.ru/f842ba62" TargetMode="External"/><Relationship Id="rId270" Type="http://schemas.openxmlformats.org/officeDocument/2006/relationships/hyperlink" Target="https://m.edsoo.ru/f843cefc" TargetMode="External"/><Relationship Id="rId291" Type="http://schemas.openxmlformats.org/officeDocument/2006/relationships/hyperlink" Target="https://m.edsoo.ru/f843f90e" TargetMode="External"/><Relationship Id="rId305" Type="http://schemas.openxmlformats.org/officeDocument/2006/relationships/hyperlink" Target="https://m.edsoo.ru/f843bd72" TargetMode="External"/><Relationship Id="rId326" Type="http://schemas.openxmlformats.org/officeDocument/2006/relationships/hyperlink" Target="https://m.edsoo.ru/fa251d48" TargetMode="External"/><Relationship Id="rId44" Type="http://schemas.openxmlformats.org/officeDocument/2006/relationships/hyperlink" Target="https://m.edsoo.ru/f8422ac0" TargetMode="External"/><Relationship Id="rId65" Type="http://schemas.openxmlformats.org/officeDocument/2006/relationships/hyperlink" Target="https://m.edsoo.ru/f8420644" TargetMode="External"/><Relationship Id="rId86" Type="http://schemas.openxmlformats.org/officeDocument/2006/relationships/hyperlink" Target="https://m.edsoo.ru/f8428c7c" TargetMode="External"/><Relationship Id="rId130" Type="http://schemas.openxmlformats.org/officeDocument/2006/relationships/hyperlink" Target="https://m.edsoo.ru/f842e56e" TargetMode="External"/><Relationship Id="rId151" Type="http://schemas.openxmlformats.org/officeDocument/2006/relationships/hyperlink" Target="https://m.edsoo.ru/f84324ac" TargetMode="External"/><Relationship Id="rId172" Type="http://schemas.openxmlformats.org/officeDocument/2006/relationships/hyperlink" Target="https://m.edsoo.ru/f8425ea0" TargetMode="External"/><Relationship Id="rId193" Type="http://schemas.openxmlformats.org/officeDocument/2006/relationships/hyperlink" Target="https://m.edsoo.ru/fa2513de" TargetMode="External"/><Relationship Id="rId207" Type="http://schemas.openxmlformats.org/officeDocument/2006/relationships/hyperlink" Target="https://m.edsoo.ru/f84448dc" TargetMode="External"/><Relationship Id="rId228" Type="http://schemas.openxmlformats.org/officeDocument/2006/relationships/hyperlink" Target="https://m.edsoo.ru/f8439a86" TargetMode="External"/><Relationship Id="rId249" Type="http://schemas.openxmlformats.org/officeDocument/2006/relationships/hyperlink" Target="https://m.edsoo.ru/f843ae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1f4" TargetMode="External"/><Relationship Id="rId260" Type="http://schemas.openxmlformats.org/officeDocument/2006/relationships/hyperlink" Target="https://m.edsoo.ru/f843b67e" TargetMode="External"/><Relationship Id="rId281" Type="http://schemas.openxmlformats.org/officeDocument/2006/relationships/hyperlink" Target="https://m.edsoo.ru/f84419e8" TargetMode="External"/><Relationship Id="rId316" Type="http://schemas.openxmlformats.org/officeDocument/2006/relationships/hyperlink" Target="https://m.edsoo.ru/f843d9e2" TargetMode="External"/><Relationship Id="rId34" Type="http://schemas.openxmlformats.org/officeDocument/2006/relationships/hyperlink" Target="https://m.edsoo.ru/f8423682" TargetMode="External"/><Relationship Id="rId55" Type="http://schemas.openxmlformats.org/officeDocument/2006/relationships/hyperlink" Target="https://m.edsoo.ru/f844369e" TargetMode="External"/><Relationship Id="rId76" Type="http://schemas.openxmlformats.org/officeDocument/2006/relationships/hyperlink" Target="https://m.edsoo.ru/f8426080" TargetMode="External"/><Relationship Id="rId97" Type="http://schemas.openxmlformats.org/officeDocument/2006/relationships/hyperlink" Target="https://m.edsoo.ru/f8424190" TargetMode="External"/><Relationship Id="rId120" Type="http://schemas.openxmlformats.org/officeDocument/2006/relationships/hyperlink" Target="https://m.edsoo.ru/f842bd28" TargetMode="External"/><Relationship Id="rId141" Type="http://schemas.openxmlformats.org/officeDocument/2006/relationships/hyperlink" Target="https://m.edsoo.ru/f842fea0" TargetMode="External"/><Relationship Id="rId7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f8434072" TargetMode="External"/><Relationship Id="rId183" Type="http://schemas.openxmlformats.org/officeDocument/2006/relationships/hyperlink" Target="https://m.edsoo.ru/f843617e" TargetMode="External"/><Relationship Id="rId218" Type="http://schemas.openxmlformats.org/officeDocument/2006/relationships/hyperlink" Target="https://m.edsoo.ru/f843698a" TargetMode="External"/><Relationship Id="rId239" Type="http://schemas.openxmlformats.org/officeDocument/2006/relationships/hyperlink" Target="https://m.edsoo.ru/f843a67a" TargetMode="External"/><Relationship Id="rId250" Type="http://schemas.openxmlformats.org/officeDocument/2006/relationships/hyperlink" Target="https://m.edsoo.ru/f843ae9a" TargetMode="External"/><Relationship Id="rId271" Type="http://schemas.openxmlformats.org/officeDocument/2006/relationships/hyperlink" Target="https://m.edsoo.ru/f843d05a" TargetMode="External"/><Relationship Id="rId292" Type="http://schemas.openxmlformats.org/officeDocument/2006/relationships/hyperlink" Target="https://m.edsoo.ru/f843fa44" TargetMode="External"/><Relationship Id="rId306" Type="http://schemas.openxmlformats.org/officeDocument/2006/relationships/hyperlink" Target="https://m.edsoo.ru/f844179a" TargetMode="External"/><Relationship Id="rId24" Type="http://schemas.openxmlformats.org/officeDocument/2006/relationships/hyperlink" Target="https://m.edsoo.ru/f84228ae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da88" TargetMode="External"/><Relationship Id="rId110" Type="http://schemas.openxmlformats.org/officeDocument/2006/relationships/hyperlink" Target="https://m.edsoo.ru/f8429906" TargetMode="External"/><Relationship Id="rId131" Type="http://schemas.openxmlformats.org/officeDocument/2006/relationships/hyperlink" Target="https://m.edsoo.ru/f842d894" TargetMode="External"/><Relationship Id="rId327" Type="http://schemas.openxmlformats.org/officeDocument/2006/relationships/fontTable" Target="fontTable.xml"/><Relationship Id="rId152" Type="http://schemas.openxmlformats.org/officeDocument/2006/relationships/hyperlink" Target="https://m.edsoo.ru/f843260a" TargetMode="External"/><Relationship Id="rId173" Type="http://schemas.openxmlformats.org/officeDocument/2006/relationships/hyperlink" Target="https://m.edsoo.ru/f8434dd8" TargetMode="External"/><Relationship Id="rId194" Type="http://schemas.openxmlformats.org/officeDocument/2006/relationships/hyperlink" Target="https://m.edsoo.ru/f84359a4" TargetMode="External"/><Relationship Id="rId208" Type="http://schemas.openxmlformats.org/officeDocument/2006/relationships/hyperlink" Target="https://m.edsoo.ru/f8444ada" TargetMode="External"/><Relationship Id="rId229" Type="http://schemas.openxmlformats.org/officeDocument/2006/relationships/hyperlink" Target="https://m.edsoo.ru/f8439ff4" TargetMode="External"/><Relationship Id="rId240" Type="http://schemas.openxmlformats.org/officeDocument/2006/relationships/hyperlink" Target="https://m.edsoo.ru/f843a95e" TargetMode="External"/><Relationship Id="rId261" Type="http://schemas.openxmlformats.org/officeDocument/2006/relationships/hyperlink" Target="https://m.edsoo.ru/f843caec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39ca" TargetMode="External"/><Relationship Id="rId35" Type="http://schemas.openxmlformats.org/officeDocument/2006/relationships/hyperlink" Target="https://m.edsoo.ru/f8423d3a" TargetMode="External"/><Relationship Id="rId56" Type="http://schemas.openxmlformats.org/officeDocument/2006/relationships/hyperlink" Target="https://m.edsoo.ru/f84437ca" TargetMode="External"/><Relationship Id="rId77" Type="http://schemas.openxmlformats.org/officeDocument/2006/relationships/hyperlink" Target="https://m.edsoo.ru/f842c110" TargetMode="External"/><Relationship Id="rId100" Type="http://schemas.openxmlformats.org/officeDocument/2006/relationships/hyperlink" Target="https://m.edsoo.ru/f8427d36" TargetMode="External"/><Relationship Id="rId105" Type="http://schemas.openxmlformats.org/officeDocument/2006/relationships/hyperlink" Target="https://m.edsoo.ru/f8428aec" TargetMode="External"/><Relationship Id="rId126" Type="http://schemas.openxmlformats.org/officeDocument/2006/relationships/hyperlink" Target="https://m.edsoo.ru/f842d240" TargetMode="External"/><Relationship Id="rId147" Type="http://schemas.openxmlformats.org/officeDocument/2006/relationships/hyperlink" Target="https://m.edsoo.ru/f843191c" TargetMode="External"/><Relationship Id="rId168" Type="http://schemas.openxmlformats.org/officeDocument/2006/relationships/hyperlink" Target="https://m.edsoo.ru/f8433af0" TargetMode="External"/><Relationship Id="rId282" Type="http://schemas.openxmlformats.org/officeDocument/2006/relationships/hyperlink" Target="https://m.edsoo.ru/f8441d08" TargetMode="External"/><Relationship Id="rId312" Type="http://schemas.openxmlformats.org/officeDocument/2006/relationships/hyperlink" Target="https://m.edsoo.ru/f844157e" TargetMode="External"/><Relationship Id="rId317" Type="http://schemas.openxmlformats.org/officeDocument/2006/relationships/hyperlink" Target="https://m.edsoo.ru/f84424ec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1f35c" TargetMode="External"/><Relationship Id="rId72" Type="http://schemas.openxmlformats.org/officeDocument/2006/relationships/hyperlink" Target="https://m.edsoo.ru/f84234ca" TargetMode="External"/><Relationship Id="rId93" Type="http://schemas.openxmlformats.org/officeDocument/2006/relationships/hyperlink" Target="https://m.edsoo.ru/f842b42c" TargetMode="External"/><Relationship Id="rId98" Type="http://schemas.openxmlformats.org/officeDocument/2006/relationships/hyperlink" Target="https://m.edsoo.ru/f8430904" TargetMode="External"/><Relationship Id="rId121" Type="http://schemas.openxmlformats.org/officeDocument/2006/relationships/hyperlink" Target="https://m.edsoo.ru/f842bf44" TargetMode="External"/><Relationship Id="rId142" Type="http://schemas.openxmlformats.org/officeDocument/2006/relationships/hyperlink" Target="https://m.edsoo.ru/f8430332" TargetMode="External"/><Relationship Id="rId163" Type="http://schemas.openxmlformats.org/officeDocument/2006/relationships/hyperlink" Target="https://m.edsoo.ru/f843422a" TargetMode="External"/><Relationship Id="rId184" Type="http://schemas.openxmlformats.org/officeDocument/2006/relationships/hyperlink" Target="https://m.edsoo.ru/f8437a56" TargetMode="External"/><Relationship Id="rId189" Type="http://schemas.openxmlformats.org/officeDocument/2006/relationships/hyperlink" Target="https://m.edsoo.ru/f8435c42" TargetMode="External"/><Relationship Id="rId219" Type="http://schemas.openxmlformats.org/officeDocument/2006/relationships/hyperlink" Target="https://m.edsoo.ru/f8436b1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876c" TargetMode="External"/><Relationship Id="rId230" Type="http://schemas.openxmlformats.org/officeDocument/2006/relationships/hyperlink" Target="https://m.edsoo.ru/f8439e64" TargetMode="External"/><Relationship Id="rId235" Type="http://schemas.openxmlformats.org/officeDocument/2006/relationships/hyperlink" Target="https://m.edsoo.ru/f84371d2" TargetMode="External"/><Relationship Id="rId251" Type="http://schemas.openxmlformats.org/officeDocument/2006/relationships/hyperlink" Target="https://m.edsoo.ru/f843afda" TargetMode="External"/><Relationship Id="rId256" Type="http://schemas.openxmlformats.org/officeDocument/2006/relationships/hyperlink" Target="https://m.edsoo.ru/f843bc28" TargetMode="External"/><Relationship Id="rId277" Type="http://schemas.openxmlformats.org/officeDocument/2006/relationships/hyperlink" Target="https://m.edsoo.ru/f843d6f4" TargetMode="External"/><Relationship Id="rId298" Type="http://schemas.openxmlformats.org/officeDocument/2006/relationships/hyperlink" Target="https://m.edsoo.ru/f844087c" TargetMode="Externa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4436e" TargetMode="External"/><Relationship Id="rId67" Type="http://schemas.openxmlformats.org/officeDocument/2006/relationships/hyperlink" Target="https://m.edsoo.ru/f8420842" TargetMode="External"/><Relationship Id="rId116" Type="http://schemas.openxmlformats.org/officeDocument/2006/relationships/hyperlink" Target="https://m.edsoo.ru/f842b152" TargetMode="External"/><Relationship Id="rId137" Type="http://schemas.openxmlformats.org/officeDocument/2006/relationships/hyperlink" Target="https://m.edsoo.ru/f842f3a6" TargetMode="External"/><Relationship Id="rId158" Type="http://schemas.openxmlformats.org/officeDocument/2006/relationships/hyperlink" Target="https://m.edsoo.ru/f843303c" TargetMode="External"/><Relationship Id="rId272" Type="http://schemas.openxmlformats.org/officeDocument/2006/relationships/hyperlink" Target="https://m.edsoo.ru/f843d05a" TargetMode="External"/><Relationship Id="rId293" Type="http://schemas.openxmlformats.org/officeDocument/2006/relationships/hyperlink" Target="https://m.edsoo.ru/f84402f0" TargetMode="External"/><Relationship Id="rId302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42078" TargetMode="External"/><Relationship Id="rId323" Type="http://schemas.openxmlformats.org/officeDocument/2006/relationships/hyperlink" Target="https://m.edsoo.ru/f84364e4" TargetMode="External"/><Relationship Id="rId328" Type="http://schemas.openxmlformats.org/officeDocument/2006/relationships/theme" Target="theme/theme1.xm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6dd2" TargetMode="External"/><Relationship Id="rId62" Type="http://schemas.openxmlformats.org/officeDocument/2006/relationships/hyperlink" Target="https://m.edsoo.ru/f8423f9c" TargetMode="External"/><Relationship Id="rId83" Type="http://schemas.openxmlformats.org/officeDocument/2006/relationships/hyperlink" Target="https://m.edsoo.ru/f84220ca" TargetMode="External"/><Relationship Id="rId88" Type="http://schemas.openxmlformats.org/officeDocument/2006/relationships/hyperlink" Target="https://m.edsoo.ru/f842dcb8" TargetMode="External"/><Relationship Id="rId111" Type="http://schemas.openxmlformats.org/officeDocument/2006/relationships/hyperlink" Target="https://m.edsoo.ru/f8429cd0" TargetMode="External"/><Relationship Id="rId132" Type="http://schemas.openxmlformats.org/officeDocument/2006/relationships/hyperlink" Target="https://m.edsoo.ru/f842e974" TargetMode="External"/><Relationship Id="rId153" Type="http://schemas.openxmlformats.org/officeDocument/2006/relationships/hyperlink" Target="https://m.edsoo.ru/f84321b4" TargetMode="External"/><Relationship Id="rId174" Type="http://schemas.openxmlformats.org/officeDocument/2006/relationships/hyperlink" Target="https://m.edsoo.ru/f841ef10" TargetMode="External"/><Relationship Id="rId179" Type="http://schemas.openxmlformats.org/officeDocument/2006/relationships/hyperlink" Target="https://m.edsoo.ru/f84452d2" TargetMode="External"/><Relationship Id="rId195" Type="http://schemas.openxmlformats.org/officeDocument/2006/relationships/hyperlink" Target="https://m.edsoo.ru/fa251244" TargetMode="External"/><Relationship Id="rId209" Type="http://schemas.openxmlformats.org/officeDocument/2006/relationships/hyperlink" Target="https://m.edsoo.ru/f8444bfc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36e" TargetMode="External"/><Relationship Id="rId220" Type="http://schemas.openxmlformats.org/officeDocument/2006/relationships/hyperlink" Target="https://m.edsoo.ru/f8436caa" TargetMode="External"/><Relationship Id="rId225" Type="http://schemas.openxmlformats.org/officeDocument/2006/relationships/hyperlink" Target="https://m.edsoo.ru/f844304a" TargetMode="External"/><Relationship Id="rId241" Type="http://schemas.openxmlformats.org/officeDocument/2006/relationships/hyperlink" Target="https://m.edsoo.ru/f8437768" TargetMode="External"/><Relationship Id="rId246" Type="http://schemas.openxmlformats.org/officeDocument/2006/relationships/hyperlink" Target="https://m.edsoo.ru/f843760a" TargetMode="External"/><Relationship Id="rId267" Type="http://schemas.openxmlformats.org/officeDocument/2006/relationships/hyperlink" Target="https://m.edsoo.ru/f843508a" TargetMode="External"/><Relationship Id="rId288" Type="http://schemas.openxmlformats.org/officeDocument/2006/relationships/hyperlink" Target="https://m.edsoo.ru/f8442dd4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48ca" TargetMode="External"/><Relationship Id="rId57" Type="http://schemas.openxmlformats.org/officeDocument/2006/relationships/hyperlink" Target="https://m.edsoo.ru/f8421468" TargetMode="External"/><Relationship Id="rId106" Type="http://schemas.openxmlformats.org/officeDocument/2006/relationships/hyperlink" Target="https://m.edsoo.ru/f842c750" TargetMode="External"/><Relationship Id="rId127" Type="http://schemas.openxmlformats.org/officeDocument/2006/relationships/hyperlink" Target="https://m.edsoo.ru/f842d47a" TargetMode="External"/><Relationship Id="rId262" Type="http://schemas.openxmlformats.org/officeDocument/2006/relationships/hyperlink" Target="https://m.edsoo.ru/f843c42a" TargetMode="External"/><Relationship Id="rId283" Type="http://schemas.openxmlformats.org/officeDocument/2006/relationships/hyperlink" Target="https://m.edsoo.ru/f8441d08" TargetMode="External"/><Relationship Id="rId313" Type="http://schemas.openxmlformats.org/officeDocument/2006/relationships/hyperlink" Target="https://m.edsoo.ru/f8436e12" TargetMode="External"/><Relationship Id="rId318" Type="http://schemas.openxmlformats.org/officeDocument/2006/relationships/hyperlink" Target="https://m.edsoo.ru/fa251c12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3682" TargetMode="External"/><Relationship Id="rId52" Type="http://schemas.openxmlformats.org/officeDocument/2006/relationships/hyperlink" Target="https://m.edsoo.ru/f841f708" TargetMode="External"/><Relationship Id="rId73" Type="http://schemas.openxmlformats.org/officeDocument/2006/relationships/hyperlink" Target="https://m.edsoo.ru/f8421800" TargetMode="External"/><Relationship Id="rId78" Type="http://schemas.openxmlformats.org/officeDocument/2006/relationships/hyperlink" Target="https://m.edsoo.ru/f842163e" TargetMode="External"/><Relationship Id="rId94" Type="http://schemas.openxmlformats.org/officeDocument/2006/relationships/hyperlink" Target="https://m.edsoo.ru/f842b42c" TargetMode="External"/><Relationship Id="rId99" Type="http://schemas.openxmlformats.org/officeDocument/2006/relationships/hyperlink" Target="https://m.edsoo.ru/f84276d8" TargetMode="External"/><Relationship Id="rId101" Type="http://schemas.openxmlformats.org/officeDocument/2006/relationships/hyperlink" Target="https://m.edsoo.ru/f842730e" TargetMode="External"/><Relationship Id="rId122" Type="http://schemas.openxmlformats.org/officeDocument/2006/relationships/hyperlink" Target="https://m.edsoo.ru/f842c32c" TargetMode="External"/><Relationship Id="rId143" Type="http://schemas.openxmlformats.org/officeDocument/2006/relationships/hyperlink" Target="https://m.edsoo.ru/f8430ff8" TargetMode="External"/><Relationship Id="rId148" Type="http://schemas.openxmlformats.org/officeDocument/2006/relationships/hyperlink" Target="https://m.edsoo.ru/f8431d40" TargetMode="External"/><Relationship Id="rId164" Type="http://schemas.openxmlformats.org/officeDocument/2006/relationships/hyperlink" Target="https://m.edsoo.ru/f84343e2" TargetMode="External"/><Relationship Id="rId169" Type="http://schemas.openxmlformats.org/officeDocument/2006/relationships/hyperlink" Target="https://m.edsoo.ru/f8434c84" TargetMode="External"/><Relationship Id="rId185" Type="http://schemas.openxmlformats.org/officeDocument/2006/relationships/hyperlink" Target="https://m.edsoo.ru/f84435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3585a" TargetMode="External"/><Relationship Id="rId210" Type="http://schemas.openxmlformats.org/officeDocument/2006/relationships/hyperlink" Target="https://m.edsoo.ru/f8444f3a" TargetMode="External"/><Relationship Id="rId215" Type="http://schemas.openxmlformats.org/officeDocument/2006/relationships/hyperlink" Target="https://m.edsoo.ru/f8436656" TargetMode="External"/><Relationship Id="rId236" Type="http://schemas.openxmlformats.org/officeDocument/2006/relationships/hyperlink" Target="https://m.edsoo.ru/f8437344" TargetMode="External"/><Relationship Id="rId257" Type="http://schemas.openxmlformats.org/officeDocument/2006/relationships/hyperlink" Target="https://m.edsoo.ru/f843966c" TargetMode="External"/><Relationship Id="rId278" Type="http://schemas.openxmlformats.org/officeDocument/2006/relationships/hyperlink" Target="https://m.edsoo.ru/f843d866" TargetMode="External"/><Relationship Id="rId26" Type="http://schemas.openxmlformats.org/officeDocument/2006/relationships/hyperlink" Target="https://m.edsoo.ru/f8422d40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b818" TargetMode="External"/><Relationship Id="rId273" Type="http://schemas.openxmlformats.org/officeDocument/2006/relationships/hyperlink" Target="https://m.edsoo.ru/f843d424" TargetMode="External"/><Relationship Id="rId294" Type="http://schemas.openxmlformats.org/officeDocument/2006/relationships/hyperlink" Target="https://m.edsoo.ru/f8440408" TargetMode="External"/><Relationship Id="rId308" Type="http://schemas.openxmlformats.org/officeDocument/2006/relationships/hyperlink" Target="https://m.edsoo.ru/f8442cb2" TargetMode="External"/><Relationship Id="rId47" Type="http://schemas.openxmlformats.org/officeDocument/2006/relationships/hyperlink" Target="https://m.edsoo.ru/f8444bfc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df92" TargetMode="External"/><Relationship Id="rId112" Type="http://schemas.openxmlformats.org/officeDocument/2006/relationships/hyperlink" Target="https://m.edsoo.ru/f8429adc" TargetMode="External"/><Relationship Id="rId133" Type="http://schemas.openxmlformats.org/officeDocument/2006/relationships/hyperlink" Target="https://m.edsoo.ru/f842e758" TargetMode="External"/><Relationship Id="rId154" Type="http://schemas.openxmlformats.org/officeDocument/2006/relationships/hyperlink" Target="https://m.edsoo.ru/f8431fd4" TargetMode="External"/><Relationship Id="rId175" Type="http://schemas.openxmlformats.org/officeDocument/2006/relationships/hyperlink" Target="https://m.edsoo.ru/f8434f36" TargetMode="External"/><Relationship Id="rId196" Type="http://schemas.openxmlformats.org/officeDocument/2006/relationships/hyperlink" Target="https://m.edsoo.ru/f8438e60" TargetMode="External"/><Relationship Id="rId200" Type="http://schemas.openxmlformats.org/officeDocument/2006/relationships/hyperlink" Target="https://m.edsoo.ru/f842809c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f8436ffc" TargetMode="External"/><Relationship Id="rId242" Type="http://schemas.openxmlformats.org/officeDocument/2006/relationships/hyperlink" Target="https://m.edsoo.ru/f8437c72" TargetMode="External"/><Relationship Id="rId263" Type="http://schemas.openxmlformats.org/officeDocument/2006/relationships/hyperlink" Target="https://m.edsoo.ru/f843c42a" TargetMode="External"/><Relationship Id="rId284" Type="http://schemas.openxmlformats.org/officeDocument/2006/relationships/hyperlink" Target="https://m.edsoo.ru/f8435378" TargetMode="External"/><Relationship Id="rId319" Type="http://schemas.openxmlformats.org/officeDocument/2006/relationships/hyperlink" Target="https://m.edsoo.ru/fa251956" TargetMode="External"/><Relationship Id="rId37" Type="http://schemas.openxmlformats.org/officeDocument/2006/relationships/hyperlink" Target="https://m.edsoo.ru/f8424a96" TargetMode="External"/><Relationship Id="rId58" Type="http://schemas.openxmlformats.org/officeDocument/2006/relationships/hyperlink" Target="https://m.edsoo.ru/f841fb4a" TargetMode="External"/><Relationship Id="rId79" Type="http://schemas.openxmlformats.org/officeDocument/2006/relationships/hyperlink" Target="https://m.edsoo.ru/f842163e" TargetMode="External"/><Relationship Id="rId102" Type="http://schemas.openxmlformats.org/officeDocument/2006/relationships/hyperlink" Target="https://m.edsoo.ru/f8424f28" TargetMode="External"/><Relationship Id="rId123" Type="http://schemas.openxmlformats.org/officeDocument/2006/relationships/hyperlink" Target="https://m.edsoo.ru/f842c53e" TargetMode="External"/><Relationship Id="rId144" Type="http://schemas.openxmlformats.org/officeDocument/2006/relationships/hyperlink" Target="https://m.edsoo.ru/f84311d8" TargetMode="External"/><Relationship Id="rId90" Type="http://schemas.openxmlformats.org/officeDocument/2006/relationships/hyperlink" Target="https://m.edsoo.ru/f842a6b2" TargetMode="External"/><Relationship Id="rId165" Type="http://schemas.openxmlformats.org/officeDocument/2006/relationships/hyperlink" Target="https://m.edsoo.ru/f8434784" TargetMode="External"/><Relationship Id="rId186" Type="http://schemas.openxmlformats.org/officeDocument/2006/relationships/hyperlink" Target="https://m.edsoo.ru/f8443a04" TargetMode="External"/><Relationship Id="rId211" Type="http://schemas.openxmlformats.org/officeDocument/2006/relationships/hyperlink" Target="https://m.edsoo.ru/f84453f4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8122" TargetMode="External"/><Relationship Id="rId274" Type="http://schemas.openxmlformats.org/officeDocument/2006/relationships/hyperlink" Target="https://m.edsoo.ru/f843d5a0" TargetMode="External"/><Relationship Id="rId295" Type="http://schemas.openxmlformats.org/officeDocument/2006/relationships/hyperlink" Target="https://m.edsoo.ru/f844052a" TargetMode="External"/><Relationship Id="rId309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1f168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900a" TargetMode="External"/><Relationship Id="rId134" Type="http://schemas.openxmlformats.org/officeDocument/2006/relationships/hyperlink" Target="https://m.edsoo.ru/f842eb5e" TargetMode="External"/><Relationship Id="rId320" Type="http://schemas.openxmlformats.org/officeDocument/2006/relationships/hyperlink" Target="https://m.edsoo.ru/f8442a6e" TargetMode="External"/><Relationship Id="rId80" Type="http://schemas.openxmlformats.org/officeDocument/2006/relationships/hyperlink" Target="https://m.edsoo.ru/f84219d6" TargetMode="External"/><Relationship Id="rId155" Type="http://schemas.openxmlformats.org/officeDocument/2006/relationships/hyperlink" Target="https://m.edsoo.ru/f8432768" TargetMode="External"/><Relationship Id="rId176" Type="http://schemas.openxmlformats.org/officeDocument/2006/relationships/hyperlink" Target="https://m.edsoo.ru/f843565c" TargetMode="External"/><Relationship Id="rId197" Type="http://schemas.openxmlformats.org/officeDocument/2006/relationships/hyperlink" Target="https://m.edsoo.ru/f8438e60" TargetMode="External"/><Relationship Id="rId201" Type="http://schemas.openxmlformats.org/officeDocument/2006/relationships/hyperlink" Target="https://m.edsoo.ru/f8439018" TargetMode="External"/><Relationship Id="rId222" Type="http://schemas.openxmlformats.org/officeDocument/2006/relationships/hyperlink" Target="https://m.edsoo.ru/f8445a70" TargetMode="External"/><Relationship Id="rId243" Type="http://schemas.openxmlformats.org/officeDocument/2006/relationships/hyperlink" Target="https://m.edsoo.ru/f843ac10" TargetMode="External"/><Relationship Id="rId264" Type="http://schemas.openxmlformats.org/officeDocument/2006/relationships/hyperlink" Target="https://m.edsoo.ru/f843f67a" TargetMode="External"/><Relationship Id="rId285" Type="http://schemas.openxmlformats.org/officeDocument/2006/relationships/hyperlink" Target="https://m.edsoo.ru/f8435378" TargetMode="External"/><Relationship Id="rId17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f8424d3e" TargetMode="External"/><Relationship Id="rId59" Type="http://schemas.openxmlformats.org/officeDocument/2006/relationships/hyperlink" Target="https://m.edsoo.ru/f841fb4a" TargetMode="External"/><Relationship Id="rId103" Type="http://schemas.openxmlformats.org/officeDocument/2006/relationships/hyperlink" Target="https://m.edsoo.ru/f8422494" TargetMode="External"/><Relationship Id="rId124" Type="http://schemas.openxmlformats.org/officeDocument/2006/relationships/hyperlink" Target="https://m.edsoo.ru/f842c958" TargetMode="External"/><Relationship Id="rId310" Type="http://schemas.openxmlformats.org/officeDocument/2006/relationships/hyperlink" Target="https://m.edsoo.ru/f844219a" TargetMode="Externa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a6b2" TargetMode="External"/><Relationship Id="rId145" Type="http://schemas.openxmlformats.org/officeDocument/2006/relationships/hyperlink" Target="https://m.edsoo.ru/f84313a4" TargetMode="External"/><Relationship Id="rId166" Type="http://schemas.openxmlformats.org/officeDocument/2006/relationships/hyperlink" Target="https://m.edsoo.ru/f8433cda" TargetMode="External"/><Relationship Id="rId187" Type="http://schemas.openxmlformats.org/officeDocument/2006/relationships/hyperlink" Target="https://m.edsoo.ru/f8435a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456e2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ac0" TargetMode="External"/><Relationship Id="rId28" Type="http://schemas.openxmlformats.org/officeDocument/2006/relationships/hyperlink" Target="https://m.edsoo.ru/f8423038" TargetMode="External"/><Relationship Id="rId49" Type="http://schemas.openxmlformats.org/officeDocument/2006/relationships/hyperlink" Target="https://m.edsoo.ru/f841f938" TargetMode="External"/><Relationship Id="rId114" Type="http://schemas.openxmlformats.org/officeDocument/2006/relationships/hyperlink" Target="https://m.edsoo.ru/f842a086" TargetMode="External"/><Relationship Id="rId275" Type="http://schemas.openxmlformats.org/officeDocument/2006/relationships/hyperlink" Target="https://m.edsoo.ru/f84351f2" TargetMode="External"/><Relationship Id="rId296" Type="http://schemas.openxmlformats.org/officeDocument/2006/relationships/hyperlink" Target="https://m.edsoo.ru/f84410a6" TargetMode="External"/><Relationship Id="rId300" Type="http://schemas.openxmlformats.org/officeDocument/2006/relationships/hyperlink" Target="https://m.edsoo.ru/f84412f4" TargetMode="External"/><Relationship Id="rId60" Type="http://schemas.openxmlformats.org/officeDocument/2006/relationships/hyperlink" Target="https://m.edsoo.ru/f841fe24" TargetMode="External"/><Relationship Id="rId81" Type="http://schemas.openxmlformats.org/officeDocument/2006/relationships/hyperlink" Target="https://m.edsoo.ru/f84222d2" TargetMode="External"/><Relationship Id="rId135" Type="http://schemas.openxmlformats.org/officeDocument/2006/relationships/hyperlink" Target="https://m.edsoo.ru/f842f036" TargetMode="External"/><Relationship Id="rId156" Type="http://schemas.openxmlformats.org/officeDocument/2006/relationships/hyperlink" Target="https://m.edsoo.ru/f8432a1a" TargetMode="External"/><Relationship Id="rId177" Type="http://schemas.openxmlformats.org/officeDocument/2006/relationships/hyperlink" Target="https://m.edsoo.ru/f843565c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423d4" TargetMode="External"/><Relationship Id="rId202" Type="http://schemas.openxmlformats.org/officeDocument/2006/relationships/hyperlink" Target="https://m.edsoo.ru/f84391a8" TargetMode="External"/><Relationship Id="rId223" Type="http://schemas.openxmlformats.org/officeDocument/2006/relationships/hyperlink" Target="https://m.edsoo.ru/f84378da" TargetMode="External"/><Relationship Id="rId244" Type="http://schemas.openxmlformats.org/officeDocument/2006/relationships/hyperlink" Target="https://m.edsoo.ru/f843aabc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252c0" TargetMode="External"/><Relationship Id="rId265" Type="http://schemas.openxmlformats.org/officeDocument/2006/relationships/hyperlink" Target="https://m.edsoo.ru/f8438276" TargetMode="External"/><Relationship Id="rId286" Type="http://schemas.openxmlformats.org/officeDocument/2006/relationships/hyperlink" Target="https://m.edsoo.ru/f84354ea" TargetMode="External"/><Relationship Id="rId50" Type="http://schemas.openxmlformats.org/officeDocument/2006/relationships/hyperlink" Target="https://m.edsoo.ru/f841f50a" TargetMode="External"/><Relationship Id="rId104" Type="http://schemas.openxmlformats.org/officeDocument/2006/relationships/hyperlink" Target="https://m.edsoo.ru/f84228ae" TargetMode="External"/><Relationship Id="rId125" Type="http://schemas.openxmlformats.org/officeDocument/2006/relationships/hyperlink" Target="https://m.edsoo.ru/f842cb2e" TargetMode="External"/><Relationship Id="rId146" Type="http://schemas.openxmlformats.org/officeDocument/2006/relationships/hyperlink" Target="https://m.edsoo.ru/f8431746" TargetMode="External"/><Relationship Id="rId167" Type="http://schemas.openxmlformats.org/officeDocument/2006/relationships/hyperlink" Target="https://m.edsoo.ru/f8433924" TargetMode="External"/><Relationship Id="rId188" Type="http://schemas.openxmlformats.org/officeDocument/2006/relationships/hyperlink" Target="https://m.edsoo.ru/f8435af8" TargetMode="External"/><Relationship Id="rId311" Type="http://schemas.openxmlformats.org/officeDocument/2006/relationships/hyperlink" Target="https://m.edsoo.ru/f8442b90" TargetMode="External"/><Relationship Id="rId71" Type="http://schemas.openxmlformats.org/officeDocument/2006/relationships/hyperlink" Target="https://m.edsoo.ru/f8423272" TargetMode="External"/><Relationship Id="rId92" Type="http://schemas.openxmlformats.org/officeDocument/2006/relationships/hyperlink" Target="https://m.edsoo.ru/f8421c24" TargetMode="External"/><Relationship Id="rId213" Type="http://schemas.openxmlformats.org/officeDocument/2006/relationships/hyperlink" Target="https://m.edsoo.ru/f84391a8" TargetMode="External"/><Relationship Id="rId234" Type="http://schemas.openxmlformats.org/officeDocument/2006/relationships/hyperlink" Target="https://m.edsoo.ru/f843a80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038" TargetMode="External"/><Relationship Id="rId255" Type="http://schemas.openxmlformats.org/officeDocument/2006/relationships/hyperlink" Target="https://m.edsoo.ru/f843bac0" TargetMode="External"/><Relationship Id="rId276" Type="http://schemas.openxmlformats.org/officeDocument/2006/relationships/hyperlink" Target="https://m.edsoo.ru/f84351f2" TargetMode="External"/><Relationship Id="rId297" Type="http://schemas.openxmlformats.org/officeDocument/2006/relationships/hyperlink" Target="https://m.edsoo.ru/f8440732" TargetMode="External"/><Relationship Id="rId40" Type="http://schemas.openxmlformats.org/officeDocument/2006/relationships/hyperlink" Target="https://m.edsoo.ru/f8426be8" TargetMode="External"/><Relationship Id="rId115" Type="http://schemas.openxmlformats.org/officeDocument/2006/relationships/hyperlink" Target="https://m.edsoo.ru/f842a23e" TargetMode="External"/><Relationship Id="rId136" Type="http://schemas.openxmlformats.org/officeDocument/2006/relationships/hyperlink" Target="https://m.edsoo.ru/f842edb6" TargetMode="External"/><Relationship Id="rId157" Type="http://schemas.openxmlformats.org/officeDocument/2006/relationships/hyperlink" Target="https://m.edsoo.ru/f8432d80" TargetMode="External"/><Relationship Id="rId178" Type="http://schemas.openxmlformats.org/officeDocument/2006/relationships/hyperlink" Target="https://m.edsoo.ru/f84452d2" TargetMode="External"/><Relationship Id="rId301" Type="http://schemas.openxmlformats.org/officeDocument/2006/relationships/hyperlink" Target="https://m.edsoo.ru/f843fb98" TargetMode="External"/><Relationship Id="rId322" Type="http://schemas.openxmlformats.org/officeDocument/2006/relationships/hyperlink" Target="https://m.edsoo.ru/f843639a" TargetMode="External"/><Relationship Id="rId61" Type="http://schemas.openxmlformats.org/officeDocument/2006/relationships/hyperlink" Target="https://m.edsoo.ru/f842009a" TargetMode="External"/><Relationship Id="rId82" Type="http://schemas.openxmlformats.org/officeDocument/2006/relationships/hyperlink" Target="https://m.edsoo.ru/f84300e4" TargetMode="External"/><Relationship Id="rId199" Type="http://schemas.openxmlformats.org/officeDocument/2006/relationships/hyperlink" Target="https://m.edsoo.ru/f8427ef8" TargetMode="External"/><Relationship Id="rId203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83ca" TargetMode="External"/><Relationship Id="rId245" Type="http://schemas.openxmlformats.org/officeDocument/2006/relationships/hyperlink" Target="https://m.edsoo.ru/f843a152" TargetMode="External"/><Relationship Id="rId266" Type="http://schemas.openxmlformats.org/officeDocument/2006/relationships/hyperlink" Target="https://m.edsoo.ru/f843617e" TargetMode="External"/><Relationship Id="rId287" Type="http://schemas.openxmlformats.org/officeDocument/2006/relationships/hyperlink" Target="https://m.edsoo.ru/f84422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113</Pages>
  <Words>27231</Words>
  <Characters>155217</Characters>
  <Application>Microsoft Office Word</Application>
  <DocSecurity>0</DocSecurity>
  <Lines>1293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2025-11-13T11:52:00Z</dcterms:created>
  <dcterms:modified xsi:type="dcterms:W3CDTF">2025-11-13T11:52:00Z</dcterms:modified>
</cp:coreProperties>
</file>